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Dictionnaire Mundia</w:t>
      </w:r>
    </w:p>
    <w:p>
      <w:r>
        <w:t>Lexique Mundia ⇄ français ⇄ anglais — 1454 entrées</w:t>
      </w:r>
    </w:p>
    <w:p>
      <w:r>
        <w:rPr>
          <w:b/>
        </w:rPr>
        <w:t>Par : David Mosbeux</w:t>
      </w:r>
    </w:p>
    <w:p>
      <w:r>
        <w:t>Édition canonique — NOOS / Partie V — Langue auxiliaire mondiale. Auteur : David Mosbeux.</w:t>
      </w:r>
    </w:p>
    <w:p>
      <w:r>
        <w:t>Chaque entrée donne : le mot Mundia, la catégorie, la traduction française et anglaise, le champ sémantique et un exemple commenté.</w:t>
      </w:r>
    </w:p>
    <w:p>
      <w:r>
        <w:t>© David Mosbeux — Tous droits réservés. Auteur et titulaire de la paternité intellectuelle.</w:t>
      </w:r>
    </w:p>
    <w:p>
      <w:r>
        <w:br w:type="page"/>
      </w:r>
    </w:p>
    <w:p>
      <w:r>
        <w:br w:type="page"/>
      </w:r>
    </w:p>
    <w:p>
      <w:pPr>
        <w:pStyle w:val="Heading1"/>
        <w:jc w:val="center"/>
      </w:pPr>
      <w:r>
        <w:t>A</w:t>
      </w:r>
    </w:p>
    <w:p>
      <w:r>
        <w:rPr>
          <w:b/>
        </w:rPr>
        <w:t>abadomo</w:t>
      </w:r>
      <w:r>
        <w:t xml:space="preserve"> n. — </w:t>
      </w:r>
      <w:r>
        <w:rPr>
          <w:b/>
        </w:rPr>
        <w:t>ventre, abdomen</w:t>
      </w:r>
      <w:r>
        <w:t xml:space="preserve"> · belly</w:t>
      </w:r>
    </w:p>
    <w:p>
      <w:r>
        <w:t xml:space="preserve">  ● Abdomo es grandi. — </w:t>
      </w:r>
      <w:r>
        <w:rPr>
          <w:i/>
        </w:rPr>
        <w:t>Le ventre est grand.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abio</w:t>
      </w:r>
      <w:r>
        <w:t xml:space="preserve"> n. — </w:t>
      </w:r>
      <w:r>
        <w:rPr>
          <w:b/>
        </w:rPr>
        <w:t>oiseau</w:t>
      </w:r>
      <w:r>
        <w:t xml:space="preserve"> · bird</w:t>
      </w:r>
    </w:p>
    <w:p>
      <w:r>
        <w:t xml:space="preserve">  ● 鸟 uti ali. — </w:t>
      </w:r>
      <w:r>
        <w:rPr>
          <w:i/>
        </w:rPr>
        <w:t>L'oiseau utilise des ailes.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abiso</w:t>
      </w:r>
      <w:r>
        <w:t xml:space="preserve"> n. — </w:t>
      </w:r>
      <w:r>
        <w:rPr>
          <w:b/>
        </w:rPr>
        <w:t>abîme, abysse</w:t>
      </w:r>
      <w:r>
        <w:t xml:space="preserve"> · abyss</w:t>
      </w:r>
    </w:p>
    <w:p>
      <w:r>
        <w:t xml:space="preserve">  ● Abiso es deka. — </w:t>
      </w:r>
      <w:r>
        <w:rPr>
          <w:i/>
        </w:rPr>
        <w:t>L'abysse est profond.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abiso-mela</w:t>
      </w:r>
      <w:r>
        <w:t xml:space="preserve"> n. — </w:t>
      </w:r>
      <w:r>
        <w:rPr>
          <w:b/>
        </w:rPr>
        <w:t>trou noir</w:t>
      </w:r>
      <w:r>
        <w:t xml:space="preserve"> · black hole</w:t>
      </w:r>
    </w:p>
    <w:p>
      <w:r>
        <w:t xml:space="preserve">  ● Abiso komi luma. — </w:t>
      </w:r>
      <w:r>
        <w:rPr>
          <w:i/>
        </w:rPr>
        <w:t>Le trou noir mange la lumière.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abo</w:t>
      </w:r>
      <w:r>
        <w:t xml:space="preserve"> n. — </w:t>
      </w:r>
      <w:r>
        <w:rPr>
          <w:b/>
        </w:rPr>
        <w:t>oiseau</w:t>
      </w:r>
      <w:r>
        <w:t xml:space="preserve"> · bird</w:t>
      </w:r>
    </w:p>
    <w:p>
      <w:r>
        <w:t xml:space="preserve">  ● Abo boli in selo. — </w:t>
      </w:r>
      <w:r>
        <w:rPr>
          <w:i/>
        </w:rPr>
        <w:t>L'oiseau vole dans le ciel.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abula</w:t>
      </w:r>
      <w:r>
        <w:t xml:space="preserve"> n. — </w:t>
      </w:r>
      <w:r>
        <w:rPr>
          <w:b/>
        </w:rPr>
        <w:t>grand-mère</w:t>
      </w:r>
      <w:r>
        <w:t xml:space="preserve"> · grandmother</w:t>
      </w:r>
    </w:p>
    <w:p>
      <w:r>
        <w:t xml:space="preserve">  ● Abula diki fabula. — </w:t>
      </w:r>
      <w:r>
        <w:rPr>
          <w:i/>
        </w:rPr>
        <w:t>La grand-mère dit une histoire.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abulo</w:t>
      </w:r>
      <w:r>
        <w:t xml:space="preserve"> n. — </w:t>
      </w:r>
      <w:r>
        <w:rPr>
          <w:b/>
        </w:rPr>
        <w:t>grand-père</w:t>
      </w:r>
      <w:r>
        <w:t xml:space="preserve"> · grandfather</w:t>
      </w:r>
    </w:p>
    <w:p>
      <w:r>
        <w:t xml:space="preserve">  ● Abulo kanti eko. — </w:t>
      </w:r>
      <w:r>
        <w:rPr>
          <w:i/>
        </w:rPr>
        <w:t>Le grand-père chante bien.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adiui</w:t>
      </w:r>
      <w:r>
        <w:t xml:space="preserve"> v. — </w:t>
      </w:r>
      <w:r>
        <w:rPr>
          <w:b/>
        </w:rPr>
        <w:t>aider</w:t>
      </w:r>
      <w:r>
        <w:t xml:space="preserve"> · to help</w:t>
      </w:r>
    </w:p>
    <w:p>
      <w:r>
        <w:t xml:space="preserve">  ● Tu adiu me. — </w:t>
      </w:r>
      <w:r>
        <w:rPr>
          <w:i/>
        </w:rPr>
        <w:t>Tu m'aides.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adiuo</w:t>
      </w:r>
      <w:r>
        <w:t xml:space="preserve"> n. — </w:t>
      </w:r>
      <w:r>
        <w:rPr>
          <w:b/>
        </w:rPr>
        <w:t>aide</w:t>
      </w:r>
      <w:r>
        <w:t xml:space="preserve"> · help</w:t>
      </w:r>
    </w:p>
    <w:p>
      <w:r>
        <w:t xml:space="preserve">  ● Me nidi adiuo. — </w:t>
      </w:r>
      <w:r>
        <w:rPr>
          <w:i/>
        </w:rPr>
        <w:t>J'ai besoin d'aide.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aduniki</w:t>
      </w:r>
      <w:r>
        <w:t xml:space="preserve"> v. — </w:t>
      </w:r>
      <w:r>
        <w:rPr>
          <w:b/>
        </w:rPr>
        <w:t>ajouter, additionner</w:t>
      </w:r>
      <w:r>
        <w:t xml:space="preserve"> · to add</w:t>
      </w:r>
    </w:p>
    <w:p>
      <w:r>
        <w:t xml:space="preserve">  ● Me aduniki duo e duo. — </w:t>
      </w:r>
      <w:r>
        <w:rPr>
          <w:i/>
        </w:rPr>
        <w:t>J'ajoute deux et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aera</w:t>
      </w:r>
      <w:r>
        <w:t xml:space="preserve"> n. — </w:t>
      </w:r>
      <w:r>
        <w:rPr>
          <w:b/>
        </w:rPr>
        <w:t>aire, surface</w:t>
      </w:r>
      <w:r>
        <w:t xml:space="preserve"> · area, surface</w:t>
      </w:r>
    </w:p>
    <w:p>
      <w:r>
        <w:t xml:space="preserve">  ● Aera de kuadro es namo. — </w:t>
      </w:r>
      <w:r>
        <w:rPr>
          <w:i/>
        </w:rPr>
        <w:t>L'aire du carré est un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aero</w:t>
      </w:r>
      <w:r>
        <w:t xml:space="preserve"> n. — </w:t>
      </w:r>
      <w:r>
        <w:rPr>
          <w:b/>
        </w:rPr>
        <w:t>air</w:t>
      </w:r>
      <w:r>
        <w:t xml:space="preserve"> · air</w:t>
      </w:r>
    </w:p>
    <w:p>
      <w:r>
        <w:t xml:space="preserve">  ● Aero es pura. — </w:t>
      </w:r>
      <w:r>
        <w:rPr>
          <w:i/>
        </w:rPr>
        <w:t>L'air est pur.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agaronitor</w:t>
      </w:r>
      <w:r>
        <w:t xml:space="preserve"> n. — </w:t>
      </w:r>
      <w:r>
        <w:rPr>
          <w:b/>
        </w:rPr>
        <w:t>agriculteur</w:t>
      </w:r>
      <w:r>
        <w:t xml:space="preserve"> · farmer</w:t>
      </w:r>
    </w:p>
    <w:p>
      <w:r>
        <w:t xml:space="preserve">  ● Agronitor kultibi tera. — </w:t>
      </w:r>
      <w:r>
        <w:rPr>
          <w:i/>
        </w:rPr>
        <w:t>L'agriculteur cultive la terre.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agosato</w:t>
      </w:r>
      <w:r>
        <w:t xml:space="preserve"> n. — </w:t>
      </w:r>
      <w:r>
        <w:rPr>
          <w:b/>
        </w:rPr>
        <w:t>août</w:t>
      </w:r>
      <w:r>
        <w:t xml:space="preserve"> · August</w:t>
      </w:r>
    </w:p>
    <w:p>
      <w:r>
        <w:t xml:space="preserve">  ● Agosto es meso oka. — </w:t>
      </w:r>
      <w:r>
        <w:rPr>
          <w:i/>
        </w:rPr>
        <w:t>Août est le huitième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aguyo</w:t>
      </w:r>
      <w:r>
        <w:t xml:space="preserve"> n. — </w:t>
      </w:r>
      <w:r>
        <w:rPr>
          <w:b/>
        </w:rPr>
        <w:t>aiguille</w:t>
      </w:r>
      <w:r>
        <w:t xml:space="preserve"> · needle</w:t>
      </w:r>
    </w:p>
    <w:p>
      <w:r>
        <w:t xml:space="preserve">  ● Aguyo es akuta. — </w:t>
      </w:r>
      <w:r>
        <w:rPr>
          <w:i/>
        </w:rPr>
        <w:t>L'aiguille est pointue.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airi</w:t>
      </w:r>
      <w:r>
        <w:t xml:space="preserve"> n. — </w:t>
      </w:r>
      <w:r>
        <w:rPr>
          <w:b/>
        </w:rPr>
        <w:t>air</w:t>
      </w:r>
      <w:r>
        <w:t xml:space="preserve"> · air</w:t>
      </w:r>
    </w:p>
    <w:p>
      <w:r>
        <w:t xml:space="preserve">  ● Airi es pura. — </w:t>
      </w:r>
      <w:r>
        <w:rPr>
          <w:i/>
        </w:rPr>
        <w:t>L'air est pur.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akatior</w:t>
      </w:r>
      <w:r>
        <w:t xml:space="preserve"> n. — </w:t>
      </w:r>
      <w:r>
        <w:rPr>
          <w:b/>
        </w:rPr>
        <w:t>acteur</w:t>
      </w:r>
      <w:r>
        <w:t xml:space="preserve"> · actor</w:t>
      </w:r>
    </w:p>
    <w:p>
      <w:r>
        <w:t xml:space="preserve">  ● Aktior ludi rolio. — </w:t>
      </w:r>
      <w:r>
        <w:rPr>
          <w:i/>
        </w:rPr>
        <w:t>L'acteur joue un rôle.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akatitor</w:t>
      </w:r>
      <w:r>
        <w:t xml:space="preserve"> n. — </w:t>
      </w:r>
      <w:r>
        <w:rPr>
          <w:b/>
        </w:rPr>
        <w:t>acteur</w:t>
      </w:r>
      <w:r>
        <w:t xml:space="preserve"> · actor</w:t>
      </w:r>
    </w:p>
    <w:p>
      <w:r>
        <w:t xml:space="preserve">  ● Aktitor akti sur sena. — </w:t>
      </w:r>
      <w:r>
        <w:rPr>
          <w:i/>
        </w:rPr>
        <w:t>L'acteur joue sur scène.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akator</w:t>
      </w:r>
      <w:r>
        <w:t xml:space="preserve"> n. — </w:t>
      </w:r>
      <w:r>
        <w:rPr>
          <w:b/>
        </w:rPr>
        <w:t>acteur</w:t>
      </w:r>
      <w:r>
        <w:t xml:space="preserve"> · actor</w:t>
      </w:r>
    </w:p>
    <w:p>
      <w:r>
        <w:t xml:space="preserve">  ● Aktor ludi bono. — </w:t>
      </w:r>
      <w:r>
        <w:rPr>
          <w:i/>
        </w:rPr>
        <w:t>L'acteur joue bien.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akatoro</w:t>
      </w:r>
      <w:r>
        <w:t xml:space="preserve"> n. — </w:t>
      </w:r>
      <w:r>
        <w:rPr>
          <w:b/>
        </w:rPr>
        <w:t>acteur</w:t>
      </w:r>
      <w:r>
        <w:t xml:space="preserve"> · actor</w:t>
      </w:r>
    </w:p>
    <w:p>
      <w:r>
        <w:t xml:space="preserve">  ● Aktoro parli bono. — </w:t>
      </w:r>
      <w:r>
        <w:rPr>
          <w:i/>
        </w:rPr>
        <w:t>L'acteur parle bien.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akero</w:t>
      </w:r>
      <w:r>
        <w:t xml:space="preserve"> n. — </w:t>
      </w:r>
      <w:r>
        <w:rPr>
          <w:b/>
        </w:rPr>
        <w:t>acier</w:t>
      </w:r>
      <w:r>
        <w:t xml:space="preserve"> · steel</w:t>
      </w:r>
    </w:p>
    <w:p>
      <w:r>
        <w:t xml:space="preserve">  ● akero esi dura. — </w:t>
      </w:r>
      <w:r>
        <w:rPr>
          <w:i/>
        </w:rPr>
        <w:t>L'acier est dur.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akilo</w:t>
      </w:r>
      <w:r>
        <w:t xml:space="preserve"> n. — </w:t>
      </w:r>
      <w:r>
        <w:rPr>
          <w:b/>
        </w:rPr>
        <w:t>aigle</w:t>
      </w:r>
      <w:r>
        <w:t xml:space="preserve"> · eagle</w:t>
      </w:r>
    </w:p>
    <w:p>
      <w:r>
        <w:t xml:space="preserve">  ● Akilo bidi lonto. — </w:t>
      </w:r>
      <w:r>
        <w:rPr>
          <w:i/>
        </w:rPr>
        <w:t>L'aigle voit loin.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alaba</w:t>
      </w:r>
      <w:r>
        <w:t xml:space="preserve"> n. — </w:t>
      </w:r>
      <w:r>
        <w:rPr>
          <w:b/>
        </w:rPr>
        <w:t>aube / lever de soleil</w:t>
      </w:r>
      <w:r>
        <w:t xml:space="preserve"> · sunrise/dawn</w:t>
      </w:r>
    </w:p>
    <w:p>
      <w:r>
        <w:t xml:space="preserve">  ● Alba es eko. — </w:t>
      </w:r>
      <w:r>
        <w:rPr>
          <w:i/>
        </w:rPr>
        <w:t>L'aube est belle.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alaga</w:t>
      </w:r>
      <w:r>
        <w:t xml:space="preserve"> n. — </w:t>
      </w:r>
      <w:r>
        <w:rPr>
          <w:b/>
        </w:rPr>
        <w:t>algue</w:t>
      </w:r>
      <w:r>
        <w:t xml:space="preserve"> · seaweed</w:t>
      </w:r>
    </w:p>
    <w:p>
      <w:r>
        <w:t xml:space="preserve">  ● Alga bini de mare. — </w:t>
      </w:r>
      <w:r>
        <w:rPr>
          <w:i/>
        </w:rPr>
        <w:t>L'algue vient de la mer.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alagebara</w:t>
      </w:r>
      <w:r>
        <w:t xml:space="preserve"> n. — </w:t>
      </w:r>
      <w:r>
        <w:rPr>
          <w:b/>
        </w:rPr>
        <w:t>algèbre</w:t>
      </w:r>
      <w:r>
        <w:t xml:space="preserve"> · algebra</w:t>
      </w:r>
    </w:p>
    <w:p>
      <w:r>
        <w:t xml:space="preserve">  ● Algebra es musika de namo. — </w:t>
      </w:r>
      <w:r>
        <w:rPr>
          <w:i/>
        </w:rPr>
        <w:t>L'algèbre est la musique des nombres.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alago-ita</w:t>
      </w:r>
      <w:r>
        <w:t xml:space="preserve"> n. — </w:t>
      </w:r>
      <w:r>
        <w:rPr>
          <w:b/>
        </w:rPr>
        <w:t>algorithme / règle informatique</w:t>
      </w:r>
      <w:r>
        <w:t xml:space="preserve"> · algorithm</w:t>
      </w:r>
    </w:p>
    <w:p>
      <w:r>
        <w:t xml:space="preserve">  ● Algo diki proseso. — </w:t>
      </w:r>
      <w:r>
        <w:rPr>
          <w:i/>
        </w:rPr>
        <w:t>L'algorithme dit le processus.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alagori</w:t>
      </w:r>
      <w:r>
        <w:t xml:space="preserve"> n. — </w:t>
      </w:r>
      <w:r>
        <w:rPr>
          <w:b/>
        </w:rPr>
        <w:t>algorithme, programme</w:t>
      </w:r>
      <w:r>
        <w:t xml:space="preserve"> · program, algorithm</w:t>
      </w:r>
    </w:p>
    <w:p>
      <w:r>
        <w:t xml:space="preserve">  ● Algori diki paso. — </w:t>
      </w:r>
      <w:r>
        <w:rPr>
          <w:i/>
        </w:rPr>
        <w:t>L'algorithme dit les étapes.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alake</w:t>
      </w:r>
      <w:r>
        <w:t xml:space="preserve"> adv. — </w:t>
      </w:r>
      <w:r>
        <w:rPr>
          <w:b/>
        </w:rPr>
        <w:t>parfois</w:t>
      </w:r>
      <w:r>
        <w:t xml:space="preserve"> · sometimes_time</w:t>
      </w:r>
    </w:p>
    <w:p>
      <w:r>
        <w:t xml:space="preserve">  ● me ridi alke. — </w:t>
      </w:r>
      <w:r>
        <w:rPr>
          <w:i/>
        </w:rPr>
        <w:t>Je ris parfois.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alakolo</w:t>
      </w:r>
      <w:r>
        <w:t xml:space="preserve"> n. — </w:t>
      </w:r>
      <w:r>
        <w:rPr>
          <w:b/>
        </w:rPr>
        <w:t>alcool</w:t>
      </w:r>
      <w:r>
        <w:t xml:space="preserve"> · alcohol</w:t>
      </w:r>
    </w:p>
    <w:p>
      <w:r>
        <w:t xml:space="preserve">  ● Alkolo ardi piri. — </w:t>
      </w:r>
      <w:r>
        <w:rPr>
          <w:i/>
        </w:rPr>
        <w:t>L'alcool brûle fort.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alapa-beto</w:t>
      </w:r>
      <w:r>
        <w:t xml:space="preserve"> n. — </w:t>
      </w:r>
      <w:r>
        <w:rPr>
          <w:b/>
        </w:rPr>
        <w:t>alphabet</w:t>
      </w:r>
      <w:r>
        <w:t xml:space="preserve"> · alphabet</w:t>
      </w:r>
    </w:p>
    <w:p>
      <w:r>
        <w:t xml:space="preserve">  ● Me lerni alfabet-o. — </w:t>
      </w:r>
      <w:r>
        <w:rPr>
          <w:i/>
        </w:rPr>
        <w:t>J'apprends l'alphabet.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alata</w:t>
      </w:r>
      <w:r>
        <w:t xml:space="preserve"> adj. — </w:t>
      </w:r>
      <w:r>
        <w:rPr>
          <w:b/>
        </w:rPr>
        <w:t>haut</w:t>
      </w:r>
      <w:r>
        <w:t xml:space="preserve"> · high</w:t>
      </w:r>
    </w:p>
    <w:p>
      <w:r>
        <w:t xml:space="preserve">  ● Piko esu alta. — </w:t>
      </w:r>
      <w:r>
        <w:rPr>
          <w:i/>
        </w:rPr>
        <w:t>Le pic est haut.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alieno</w:t>
      </w:r>
      <w:r>
        <w:t xml:space="preserve"> n. — </w:t>
      </w:r>
      <w:r>
        <w:rPr>
          <w:b/>
        </w:rPr>
        <w:t>extraterrestre</w:t>
      </w:r>
      <w:r>
        <w:t xml:space="preserve"> · alien / extraterrestrial</w:t>
      </w:r>
    </w:p>
    <w:p>
      <w:r>
        <w:t xml:space="preserve">  ● Alieno bidi mi. — </w:t>
      </w:r>
      <w:r>
        <w:rPr>
          <w:i/>
        </w:rPr>
        <w:t>L'extraterrestre me voit.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alio</w:t>
      </w:r>
      <w:r>
        <w:t xml:space="preserve"> n. — </w:t>
      </w:r>
      <w:r>
        <w:rPr>
          <w:b/>
        </w:rPr>
        <w:t>ail</w:t>
      </w:r>
      <w:r>
        <w:t xml:space="preserve"> · garlic</w:t>
      </w:r>
    </w:p>
    <w:p>
      <w:r>
        <w:t xml:space="preserve">  ● Alio es pika. — </w:t>
      </w:r>
      <w:r>
        <w:rPr>
          <w:i/>
        </w:rPr>
        <w:t>L'ail est piquant.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aluminio</w:t>
      </w:r>
      <w:r>
        <w:t xml:space="preserve"> n. — </w:t>
      </w:r>
      <w:r>
        <w:rPr>
          <w:b/>
        </w:rPr>
        <w:t>aluminium</w:t>
      </w:r>
      <w:r>
        <w:t xml:space="preserve"> · aluminum</w:t>
      </w:r>
    </w:p>
    <w:p>
      <w:r>
        <w:t xml:space="preserve">  ● Aluminio es leba. — </w:t>
      </w:r>
      <w:r>
        <w:rPr>
          <w:i/>
        </w:rPr>
        <w:t>L'aluminium est léger.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alumino</w:t>
      </w:r>
      <w:r>
        <w:t xml:space="preserve"> n. — </w:t>
      </w:r>
      <w:r>
        <w:rPr>
          <w:b/>
        </w:rPr>
        <w:t>aluminium</w:t>
      </w:r>
      <w:r>
        <w:t xml:space="preserve"> · aluminum</w:t>
      </w:r>
    </w:p>
    <w:p>
      <w:r>
        <w:t xml:space="preserve">  ● alumino esi legera. — </w:t>
      </w:r>
      <w:r>
        <w:rPr>
          <w:i/>
        </w:rPr>
        <w:t>L'aluminium est léger.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aluno</w:t>
      </w:r>
      <w:r>
        <w:t xml:space="preserve"> n. — </w:t>
      </w:r>
      <w:r>
        <w:rPr>
          <w:b/>
        </w:rPr>
        <w:t>élève</w:t>
      </w:r>
      <w:r>
        <w:t xml:space="preserve"> · student</w:t>
      </w:r>
    </w:p>
    <w:p>
      <w:r>
        <w:t xml:space="preserve">  ● Aluno lerni. — </w:t>
      </w:r>
      <w:r>
        <w:rPr>
          <w:i/>
        </w:rPr>
        <w:t>L'élève apprend.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ami</w:t>
      </w:r>
      <w:r>
        <w:t xml:space="preserve"> n. — </w:t>
      </w:r>
      <w:r>
        <w:rPr>
          <w:b/>
        </w:rPr>
        <w:t>ami</w:t>
      </w:r>
      <w:r>
        <w:t xml:space="preserve"> · friend</w:t>
      </w:r>
    </w:p>
    <w:p>
      <w:r>
        <w:t xml:space="preserve">  ● Ami meri vino. — </w:t>
      </w:r>
      <w:r>
        <w:rPr>
          <w:i/>
        </w:rPr>
        <w:t>L'ami mérite du vin.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amiko</w:t>
      </w:r>
      <w:r>
        <w:t xml:space="preserve"> n. — </w:t>
      </w:r>
      <w:r>
        <w:rPr>
          <w:b/>
        </w:rPr>
        <w:t>ami</w:t>
      </w:r>
      <w:r>
        <w:t xml:space="preserve"> · friend</w:t>
      </w:r>
    </w:p>
    <w:p>
      <w:r>
        <w:t xml:space="preserve">  ● Amiko doni buku. — </w:t>
      </w:r>
      <w:r>
        <w:rPr>
          <w:i/>
        </w:rPr>
        <w:t>L'ami donne un livre.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amio</w:t>
      </w:r>
      <w:r>
        <w:t xml:space="preserve"> n. — </w:t>
      </w:r>
      <w:r>
        <w:rPr>
          <w:b/>
        </w:rPr>
        <w:t>amour (sentiment)</w:t>
      </w:r>
      <w:r>
        <w:t xml:space="preserve"> · love</w:t>
      </w:r>
    </w:p>
    <w:p>
      <w:r>
        <w:t xml:space="preserve">  ● Amio esi eko. — </w:t>
      </w:r>
      <w:r>
        <w:rPr>
          <w:i/>
        </w:rPr>
        <w:t>L'amour est beau.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amorita</w:t>
      </w:r>
      <w:r>
        <w:t xml:space="preserve"> n. — </w:t>
      </w:r>
      <w:r>
        <w:rPr>
          <w:b/>
        </w:rPr>
        <w:t>amour</w:t>
      </w:r>
      <w:r>
        <w:t xml:space="preserve"> · love</w:t>
      </w:r>
    </w:p>
    <w:p>
      <w:r>
        <w:t xml:space="preserve">  ● Amo es grandi. — </w:t>
      </w:r>
      <w:r>
        <w:rPr>
          <w:i/>
        </w:rPr>
        <w:t>L'amour est grand.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anagulo</w:t>
      </w:r>
      <w:r>
        <w:t xml:space="preserve"> n. — </w:t>
      </w:r>
      <w:r>
        <w:rPr>
          <w:b/>
        </w:rPr>
        <w:t>angle</w:t>
      </w:r>
      <w:r>
        <w:t xml:space="preserve"> · angle</w:t>
      </w:r>
    </w:p>
    <w:p>
      <w:r>
        <w:t xml:space="preserve">  ● Angulo es akuta. — </w:t>
      </w:r>
      <w:r>
        <w:rPr>
          <w:i/>
        </w:rPr>
        <w:t>L'angle est aigu.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anagulu</w:t>
      </w:r>
      <w:r>
        <w:t xml:space="preserve"> n. — </w:t>
      </w:r>
      <w:r>
        <w:rPr>
          <w:b/>
        </w:rPr>
        <w:t>angle</w:t>
      </w:r>
      <w:r>
        <w:t xml:space="preserve"> · angle</w:t>
      </w:r>
    </w:p>
    <w:p>
      <w:r>
        <w:t xml:space="preserve">  ● Angulu es akuta. — </w:t>
      </w:r>
      <w:r>
        <w:rPr>
          <w:i/>
        </w:rPr>
        <w:t>L'angle est aigu.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anali</w:t>
      </w:r>
      <w:r>
        <w:t xml:space="preserve"> v. — </w:t>
      </w:r>
      <w:r>
        <w:rPr>
          <w:b/>
        </w:rPr>
        <w:t>analyser</w:t>
      </w:r>
      <w:r>
        <w:t xml:space="preserve"> · to analyze</w:t>
      </w:r>
    </w:p>
    <w:p>
      <w:r>
        <w:t xml:space="preserve">  ● Me anali kodo. — </w:t>
      </w:r>
      <w:r>
        <w:rPr>
          <w:i/>
        </w:rPr>
        <w:t>J'analyse le code.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analisi</w:t>
      </w:r>
      <w:r>
        <w:t xml:space="preserve"> v. — </w:t>
      </w:r>
      <w:r>
        <w:rPr>
          <w:b/>
        </w:rPr>
        <w:t>analyser</w:t>
      </w:r>
      <w:r>
        <w:t xml:space="preserve"> · to analyze</w:t>
      </w:r>
    </w:p>
    <w:p>
      <w:r>
        <w:t xml:space="preserve">  ● Sienti analisi sanwo. — </w:t>
      </w:r>
      <w:r>
        <w:rPr>
          <w:i/>
        </w:rPr>
        <w:t>Le savant analyse le sang.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anata</w:t>
      </w:r>
      <w:r>
        <w:t xml:space="preserve"> n. — </w:t>
      </w:r>
      <w:r>
        <w:rPr>
          <w:b/>
        </w:rPr>
        <w:t>tante</w:t>
      </w:r>
      <w:r>
        <w:t xml:space="preserve"> · aunt</w:t>
      </w:r>
    </w:p>
    <w:p>
      <w:r>
        <w:t xml:space="preserve">  ● Anta maki kuko. — </w:t>
      </w:r>
      <w:r>
        <w:rPr>
          <w:i/>
        </w:rPr>
        <w:t>La tante fait un gâteau.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anati-suno</w:t>
      </w:r>
      <w:r>
        <w:t xml:space="preserve"> n. — </w:t>
      </w:r>
      <w:r>
        <w:rPr>
          <w:b/>
        </w:rPr>
        <w:t>lever de soleil</w:t>
      </w:r>
      <w:r>
        <w:t xml:space="preserve"> · sunrise</w:t>
      </w:r>
    </w:p>
    <w:p>
      <w:r>
        <w:t xml:space="preserve">  ● Anti-suno es eko. — </w:t>
      </w:r>
      <w:r>
        <w:rPr>
          <w:i/>
        </w:rPr>
        <w:t>Le lever de soleil est beau.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anato</w:t>
      </w:r>
      <w:r>
        <w:t xml:space="preserve"> n. — </w:t>
      </w:r>
      <w:r>
        <w:rPr>
          <w:b/>
        </w:rPr>
        <w:t>canard</w:t>
      </w:r>
      <w:r>
        <w:t xml:space="preserve"> · duck</w:t>
      </w:r>
    </w:p>
    <w:p>
      <w:r>
        <w:t xml:space="preserve">  ● Anato nati in luko. — </w:t>
      </w:r>
      <w:r>
        <w:rPr>
          <w:i/>
        </w:rPr>
        <w:t>Le canard nage dans le lac.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anelo</w:t>
      </w:r>
      <w:r>
        <w:t xml:space="preserve"> n. — </w:t>
      </w:r>
      <w:r>
        <w:rPr>
          <w:b/>
        </w:rPr>
        <w:t>anneau, bague</w:t>
      </w:r>
      <w:r>
        <w:t xml:space="preserve"> · ring</w:t>
      </w:r>
    </w:p>
    <w:p>
      <w:r>
        <w:t xml:space="preserve">  ● Anelo es suri digito. — </w:t>
      </w:r>
      <w:r>
        <w:rPr>
          <w:i/>
        </w:rPr>
        <w:t>L'anneau est sur le doigt.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anulo</w:t>
      </w:r>
      <w:r>
        <w:t xml:space="preserve"> n. — </w:t>
      </w:r>
      <w:r>
        <w:rPr>
          <w:b/>
        </w:rPr>
        <w:t>bague, anneau</w:t>
      </w:r>
      <w:r>
        <w:t xml:space="preserve"> · ring</w:t>
      </w:r>
    </w:p>
    <w:p>
      <w:r>
        <w:t xml:space="preserve">  ● Anulo es ora. — </w:t>
      </w:r>
      <w:r>
        <w:rPr>
          <w:i/>
        </w:rPr>
        <w:t>L'anneau est en or.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aparilo</w:t>
      </w:r>
      <w:r>
        <w:t xml:space="preserve"> n. — </w:t>
      </w:r>
      <w:r>
        <w:rPr>
          <w:b/>
        </w:rPr>
        <w:t>avril</w:t>
      </w:r>
      <w:r>
        <w:t xml:space="preserve"> · April</w:t>
      </w:r>
    </w:p>
    <w:p>
      <w:r>
        <w:t xml:space="preserve">  ● Aprilo es meso kuara. — </w:t>
      </w:r>
      <w:r>
        <w:rPr>
          <w:i/>
        </w:rPr>
        <w:t>Avril est le quatrième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apio</w:t>
      </w:r>
      <w:r>
        <w:t xml:space="preserve"> n. — </w:t>
      </w:r>
      <w:r>
        <w:rPr>
          <w:b/>
        </w:rPr>
        <w:t>abeille</w:t>
      </w:r>
      <w:r>
        <w:t xml:space="preserve"> · bee</w:t>
      </w:r>
    </w:p>
    <w:p>
      <w:r>
        <w:t xml:space="preserve">  ● Apio faki mielo. — </w:t>
      </w:r>
      <w:r>
        <w:rPr>
          <w:i/>
        </w:rPr>
        <w:t>L'abeille fait du miel.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arabori</w:t>
      </w:r>
      <w:r>
        <w:t xml:space="preserve"> n. — </w:t>
      </w:r>
      <w:r>
        <w:rPr>
          <w:b/>
        </w:rPr>
        <w:t>arbre</w:t>
      </w:r>
      <w:r>
        <w:t xml:space="preserve"> · tree</w:t>
      </w:r>
    </w:p>
    <w:p>
      <w:r>
        <w:t xml:space="preserve">  ● arbori es grandi. — </w:t>
      </w:r>
      <w:r>
        <w:rPr>
          <w:i/>
        </w:rPr>
        <w:t>L'arbre est grand.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arabusako</w:t>
      </w:r>
      <w:r>
        <w:t xml:space="preserve"> n. — </w:t>
      </w:r>
      <w:r>
        <w:rPr>
          <w:b/>
        </w:rPr>
        <w:t>arbuste / buisson</w:t>
      </w:r>
      <w:r>
        <w:t xml:space="preserve"> · bush</w:t>
      </w:r>
    </w:p>
    <w:p>
      <w:r>
        <w:t xml:space="preserve">  ● Arbusko es basa. — </w:t>
      </w:r>
      <w:r>
        <w:rPr>
          <w:i/>
        </w:rPr>
        <w:t>L'arbuste est bas.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arabusato</w:t>
      </w:r>
      <w:r>
        <w:t xml:space="preserve"> n. — </w:t>
      </w:r>
      <w:r>
        <w:rPr>
          <w:b/>
        </w:rPr>
        <w:t>buisson</w:t>
      </w:r>
      <w:r>
        <w:t xml:space="preserve"> · bush</w:t>
      </w:r>
    </w:p>
    <w:p>
      <w:r>
        <w:t xml:space="preserve">  ● arbusto es su pino. — </w:t>
      </w:r>
      <w:r>
        <w:rPr>
          <w:i/>
        </w:rPr>
        <w:t>Le buisson est sous le pin.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araganato</w:t>
      </w:r>
      <w:r>
        <w:t xml:space="preserve"> n. — </w:t>
      </w:r>
      <w:r>
        <w:rPr>
          <w:b/>
        </w:rPr>
        <w:t>arganto</w:t>
      </w:r>
      <w:r>
        <w:t xml:space="preserve"> · silver</w:t>
      </w:r>
    </w:p>
    <w:p>
      <w:r>
        <w:t xml:space="preserve">  ● Li nedi arganto. — </w:t>
      </w:r>
      <w:r>
        <w:rPr>
          <w:i/>
        </w:rPr>
        <w:t>Elle a besoin d'argent.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aragenato</w:t>
      </w:r>
      <w:r>
        <w:t xml:space="preserve"> n. — </w:t>
      </w:r>
      <w:r>
        <w:rPr>
          <w:b/>
        </w:rPr>
        <w:t>argent (métal)</w:t>
      </w:r>
      <w:r>
        <w:t xml:space="preserve"> · silver</w:t>
      </w:r>
    </w:p>
    <w:p>
      <w:r>
        <w:t xml:space="preserve">  ● mi doni argento. — </w:t>
      </w:r>
      <w:r>
        <w:rPr>
          <w:i/>
        </w:rPr>
        <w:t>Je donne de l'argent.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aragilo</w:t>
      </w:r>
      <w:r>
        <w:t xml:space="preserve"> n. — </w:t>
      </w:r>
      <w:r>
        <w:rPr>
          <w:b/>
        </w:rPr>
        <w:t>argile</w:t>
      </w:r>
      <w:r>
        <w:t xml:space="preserve"> · clay</w:t>
      </w:r>
    </w:p>
    <w:p>
      <w:r>
        <w:t xml:space="preserve">  ● argilo faki bazo. — </w:t>
      </w:r>
      <w:r>
        <w:rPr>
          <w:i/>
        </w:rPr>
        <w:t>L'argile fait le vase.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arakipala</w:t>
      </w:r>
      <w:r>
        <w:t xml:space="preserve"> n. — </w:t>
      </w:r>
      <w:r>
        <w:rPr>
          <w:b/>
        </w:rPr>
        <w:t>archipel</w:t>
      </w:r>
      <w:r>
        <w:t xml:space="preserve"> · archipelago</w:t>
      </w:r>
    </w:p>
    <w:p>
      <w:r>
        <w:t xml:space="preserve">  ● Arki-pala es multi insulo. — </w:t>
      </w:r>
      <w:r>
        <w:rPr>
          <w:i/>
        </w:rPr>
        <w:t>L'archipel est composé de nombreuses îles.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arako-paluia</w:t>
      </w:r>
      <w:r>
        <w:t xml:space="preserve"> n. — </w:t>
      </w:r>
      <w:r>
        <w:rPr>
          <w:b/>
        </w:rPr>
        <w:t>arc-en-ciel stories</w:t>
      </w:r>
      <w:r>
        <w:t xml:space="preserve"> · rainbow</w:t>
      </w:r>
    </w:p>
    <w:p>
      <w:r>
        <w:t xml:space="preserve">  ● Arko-pluia es multikolora. — </w:t>
      </w:r>
      <w:r>
        <w:rPr>
          <w:i/>
        </w:rPr>
        <w:t>L'arc-en-ciel est multicolore.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aramaro</w:t>
      </w:r>
      <w:r>
        <w:t xml:space="preserve"> n. — </w:t>
      </w:r>
      <w:r>
        <w:rPr>
          <w:b/>
        </w:rPr>
        <w:t>armoire, placard</w:t>
      </w:r>
      <w:r>
        <w:t xml:space="preserve"> · closet, cupboard</w:t>
      </w:r>
    </w:p>
    <w:p>
      <w:r>
        <w:t xml:space="preserve">  ● Libro es in armaro. — </w:t>
      </w:r>
      <w:r>
        <w:rPr>
          <w:i/>
        </w:rPr>
        <w:t>Le livre est dans l'armoire.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arano</w:t>
      </w:r>
      <w:r>
        <w:t xml:space="preserve"> n. — </w:t>
      </w:r>
      <w:r>
        <w:rPr>
          <w:b/>
        </w:rPr>
        <w:t>araignée</w:t>
      </w:r>
      <w:r>
        <w:t xml:space="preserve"> · spider</w:t>
      </w:r>
    </w:p>
    <w:p>
      <w:r>
        <w:t xml:space="preserve">  ● Arano faki reto. — </w:t>
      </w:r>
      <w:r>
        <w:rPr>
          <w:i/>
        </w:rPr>
        <w:t>L'araignée fait une toile.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arasipalago</w:t>
      </w:r>
      <w:r>
        <w:t xml:space="preserve"> n. — </w:t>
      </w:r>
      <w:r>
        <w:rPr>
          <w:b/>
        </w:rPr>
        <w:t>archipel</w:t>
      </w:r>
      <w:r>
        <w:t xml:space="preserve"> · archipelago</w:t>
      </w:r>
    </w:p>
    <w:p>
      <w:r>
        <w:t xml:space="preserve">  ● Arsipélago habi multi isola. — </w:t>
      </w:r>
      <w:r>
        <w:rPr>
          <w:i/>
        </w:rPr>
        <w:t>L'archipel a beaucoup d'îles.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arata</w:t>
      </w:r>
      <w:r>
        <w:t xml:space="preserve"> n. — </w:t>
      </w:r>
      <w:r>
        <w:rPr>
          <w:b/>
        </w:rPr>
        <w:t>art</w:t>
      </w:r>
      <w:r>
        <w:t xml:space="preserve"> · art</w:t>
      </w:r>
    </w:p>
    <w:p>
      <w:r>
        <w:t xml:space="preserve">  ● Arta es eko. — </w:t>
      </w:r>
      <w:r>
        <w:rPr>
          <w:i/>
        </w:rPr>
        <w:t>L'art est beau.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arati-menati</w:t>
      </w:r>
      <w:r>
        <w:t xml:space="preserve"> n. — </w:t>
      </w:r>
      <w:r>
        <w:rPr>
          <w:b/>
        </w:rPr>
        <w:t>intelligence artificielle</w:t>
      </w:r>
      <w:r>
        <w:t xml:space="preserve"> · artificial intelligence</w:t>
      </w:r>
    </w:p>
    <w:p>
      <w:r>
        <w:t xml:space="preserve">  ● Arti-menti diki seryo. — </w:t>
      </w:r>
      <w:r>
        <w:rPr>
          <w:i/>
        </w:rPr>
        <w:t>L'IA parle sérieusement.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aratitor</w:t>
      </w:r>
      <w:r>
        <w:t xml:space="preserve"> n. — </w:t>
      </w:r>
      <w:r>
        <w:rPr>
          <w:b/>
        </w:rPr>
        <w:t>artiste</w:t>
      </w:r>
      <w:r>
        <w:t xml:space="preserve"> · artist</w:t>
      </w:r>
    </w:p>
    <w:p>
      <w:r>
        <w:t xml:space="preserve">  ● Artitor paki pinto. — </w:t>
      </w:r>
      <w:r>
        <w:rPr>
          <w:i/>
        </w:rPr>
        <w:t>L'artiste fait une peinture.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arato</w:t>
      </w:r>
      <w:r>
        <w:t xml:space="preserve"> n. — </w:t>
      </w:r>
      <w:r>
        <w:rPr>
          <w:b/>
        </w:rPr>
        <w:t>art</w:t>
      </w:r>
      <w:r>
        <w:t xml:space="preserve"> · art</w:t>
      </w:r>
    </w:p>
    <w:p>
      <w:r>
        <w:t xml:space="preserve">  ● Arto es libera. — </w:t>
      </w:r>
      <w:r>
        <w:rPr>
          <w:i/>
        </w:rPr>
        <w:t>L'art est libre.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arator</w:t>
      </w:r>
      <w:r>
        <w:t xml:space="preserve"> n. — </w:t>
      </w:r>
      <w:r>
        <w:rPr>
          <w:b/>
        </w:rPr>
        <w:t>artiste</w:t>
      </w:r>
      <w:r>
        <w:t xml:space="preserve"> · artist</w:t>
      </w:r>
    </w:p>
    <w:p>
      <w:r>
        <w:t xml:space="preserve">  ● Artor faki arto. — </w:t>
      </w:r>
      <w:r>
        <w:rPr>
          <w:i/>
        </w:rPr>
        <w:t>L'artiste fait de l'art.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arayenato</w:t>
      </w:r>
      <w:r>
        <w:t xml:space="preserve"> n. — </w:t>
      </w:r>
      <w:r>
        <w:rPr>
          <w:b/>
        </w:rPr>
        <w:t>argent (métal)</w:t>
      </w:r>
      <w:r>
        <w:t xml:space="preserve"> · silver</w:t>
      </w:r>
    </w:p>
    <w:p>
      <w:r>
        <w:t xml:space="preserve">  ● Aryento esi lura. — </w:t>
      </w:r>
      <w:r>
        <w:rPr>
          <w:i/>
        </w:rPr>
        <w:t>L'argent est brillant.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arayilo</w:t>
      </w:r>
      <w:r>
        <w:t xml:space="preserve"> n. — </w:t>
      </w:r>
      <w:r>
        <w:rPr>
          <w:b/>
        </w:rPr>
        <w:t>argile</w:t>
      </w:r>
      <w:r>
        <w:t xml:space="preserve"> · clay</w:t>
      </w:r>
    </w:p>
    <w:p>
      <w:r>
        <w:t xml:space="preserve">  ● Aryilo formi poto. — </w:t>
      </w:r>
      <w:r>
        <w:rPr>
          <w:i/>
        </w:rPr>
        <w:t>L'argile forme le pot.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arena</w:t>
      </w:r>
      <w:r>
        <w:t xml:space="preserve"> n. — </w:t>
      </w:r>
      <w:r>
        <w:rPr>
          <w:b/>
        </w:rPr>
        <w:t>sable</w:t>
      </w:r>
      <w:r>
        <w:t xml:space="preserve"> · sand</w:t>
      </w:r>
    </w:p>
    <w:p>
      <w:r>
        <w:t xml:space="preserve">  ● Arena es oro kolora. — </w:t>
      </w:r>
      <w:r>
        <w:rPr>
          <w:i/>
        </w:rPr>
        <w:t>Le sable est de couleur or.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aroma-eraba</w:t>
      </w:r>
      <w:r>
        <w:t xml:space="preserve"> n. — </w:t>
      </w:r>
      <w:r>
        <w:rPr>
          <w:b/>
        </w:rPr>
        <w:t>herbe (aromatique)</w:t>
      </w:r>
      <w:r>
        <w:t xml:space="preserve"> · herb (culinary)</w:t>
      </w:r>
    </w:p>
    <w:p>
      <w:r>
        <w:t xml:space="preserve">  ● Mi usa aroma erba. — </w:t>
      </w:r>
      <w:r>
        <w:rPr>
          <w:i/>
        </w:rPr>
        <w:t>J'utilise une herbe aromatique.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asamapale</w:t>
      </w:r>
      <w:r>
        <w:t xml:space="preserve"> n. — </w:t>
      </w:r>
      <w:r>
        <w:rPr>
          <w:b/>
        </w:rPr>
        <w:t>exemple</w:t>
      </w:r>
      <w:r>
        <w:t xml:space="preserve"> · example</w:t>
      </w:r>
    </w:p>
    <w:p>
      <w:r>
        <w:t xml:space="preserve">  ● Asample es luma. — </w:t>
      </w:r>
      <w:r>
        <w:rPr>
          <w:i/>
        </w:rPr>
        <w:t>L'exemple est une lumière.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asataronitor</w:t>
      </w:r>
      <w:r>
        <w:t xml:space="preserve"> n. — </w:t>
      </w:r>
      <w:r>
        <w:rPr>
          <w:b/>
        </w:rPr>
        <w:t>astronome</w:t>
      </w:r>
      <w:r>
        <w:t xml:space="preserve"> · astronomer</w:t>
      </w:r>
    </w:p>
    <w:p>
      <w:r>
        <w:t xml:space="preserve">  ● Astronitor luki astro. — </w:t>
      </w:r>
      <w:r>
        <w:rPr>
          <w:i/>
        </w:rPr>
        <w:t>L'astronome regarde les astres.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asataronor</w:t>
      </w:r>
      <w:r>
        <w:t xml:space="preserve"> n. — </w:t>
      </w:r>
      <w:r>
        <w:rPr>
          <w:b/>
        </w:rPr>
        <w:t>astronaute</w:t>
      </w:r>
      <w:r>
        <w:t xml:space="preserve"> · astronaut</w:t>
      </w:r>
    </w:p>
    <w:p>
      <w:r>
        <w:t xml:space="preserve">  ● Astronor bidi selo. — </w:t>
      </w:r>
      <w:r>
        <w:rPr>
          <w:i/>
        </w:rPr>
        <w:t>L'astronaute voit une étoile.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asateroido</w:t>
      </w:r>
      <w:r>
        <w:t xml:space="preserve"> n. — </w:t>
      </w:r>
      <w:r>
        <w:rPr>
          <w:b/>
        </w:rPr>
        <w:t>astéroïde</w:t>
      </w:r>
      <w:r>
        <w:t xml:space="preserve"> · asteroid</w:t>
      </w:r>
    </w:p>
    <w:p>
      <w:r>
        <w:t xml:space="preserve">  ● Asteroido ladi in luno. — </w:t>
      </w:r>
      <w:r>
        <w:rPr>
          <w:i/>
        </w:rPr>
        <w:t>L'astéroïde tombe sur la lune.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asatoro</w:t>
      </w:r>
      <w:r>
        <w:t xml:space="preserve"> n. — </w:t>
      </w:r>
      <w:r>
        <w:rPr>
          <w:b/>
        </w:rPr>
        <w:t>étoile</w:t>
      </w:r>
      <w:r>
        <w:t xml:space="preserve"> · star</w:t>
      </w:r>
    </w:p>
    <w:p>
      <w:r>
        <w:t xml:space="preserve">  ● Astoro brili in nokto. — </w:t>
      </w:r>
      <w:r>
        <w:rPr>
          <w:i/>
        </w:rPr>
        <w:t>L'étoile brille dans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asinoanimalakat</w:t>
      </w:r>
      <w:r>
        <w:t xml:space="preserve"> n. — </w:t>
      </w:r>
      <w:r>
        <w:rPr>
          <w:b/>
        </w:rPr>
        <w:t>âne animal head carry</w:t>
      </w:r>
      <w:r>
        <w:t xml:space="preserve"> · donkey</w:t>
      </w:r>
    </w:p>
    <w:p>
      <w:r>
        <w:t xml:space="preserve">  ● Asino porta sako. — </w:t>
      </w:r>
      <w:r>
        <w:rPr>
          <w:i/>
        </w:rPr>
        <w:t>L'âne porte un sac.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asuloasulo-asulo</w:t>
      </w:r>
      <w:r>
        <w:t xml:space="preserve"> n. — </w:t>
      </w:r>
      <w:r>
        <w:rPr>
          <w:b/>
        </w:rPr>
        <w:t>bleu</w:t>
      </w:r>
      <w:r>
        <w:t xml:space="preserve"> · blue</w:t>
      </w:r>
    </w:p>
    <w:p>
      <w:r>
        <w:t xml:space="preserve">  ● Asulo es koloro de sielo. — </w:t>
      </w:r>
      <w:r>
        <w:rPr>
          <w:i/>
        </w:rPr>
        <w:t>Le bleu est la couleur du ciel. (asulo)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atamo</w:t>
      </w:r>
      <w:r>
        <w:t xml:space="preserve"> n. — </w:t>
      </w:r>
      <w:r>
        <w:rPr>
          <w:b/>
        </w:rPr>
        <w:t>atmosphère</w:t>
      </w:r>
      <w:r>
        <w:t xml:space="preserve"> · atmosphere</w:t>
      </w:r>
    </w:p>
    <w:p>
      <w:r>
        <w:t xml:space="preserve">  ● Atmo kuberli tera. — </w:t>
      </w:r>
      <w:r>
        <w:rPr>
          <w:i/>
        </w:rPr>
        <w:t>L'atmosphère couvre la terre.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atamo-gaso</w:t>
      </w:r>
      <w:r>
        <w:t xml:space="preserve"> n. — </w:t>
      </w:r>
      <w:r>
        <w:rPr>
          <w:b/>
        </w:rPr>
        <w:t>atmosphère</w:t>
      </w:r>
      <w:r>
        <w:t xml:space="preserve"> · atmosphere</w:t>
      </w:r>
    </w:p>
    <w:p>
      <w:r>
        <w:t xml:space="preserve">  ● Tera habi bono gaso. — </w:t>
      </w:r>
      <w:r>
        <w:rPr>
          <w:i/>
        </w:rPr>
        <w:t>La Terre a un bon gaz (atmosphère).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atenadisi</w:t>
      </w:r>
      <w:r>
        <w:t xml:space="preserve"> v. — </w:t>
      </w:r>
      <w:r>
        <w:rPr>
          <w:b/>
        </w:rPr>
        <w:t>attendre</w:t>
      </w:r>
      <w:r>
        <w:t xml:space="preserve"> · to wait</w:t>
      </w:r>
    </w:p>
    <w:p>
      <w:r>
        <w:t xml:space="preserve">  ● me atendisi tu. — </w:t>
      </w:r>
      <w:r>
        <w:rPr>
          <w:i/>
        </w:rPr>
        <w:t>Je t'attends.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atomo</w:t>
      </w:r>
      <w:r>
        <w:t xml:space="preserve"> n. — </w:t>
      </w:r>
      <w:r>
        <w:rPr>
          <w:b/>
        </w:rPr>
        <w:t>atome</w:t>
      </w:r>
      <w:r>
        <w:t xml:space="preserve"> · atom</w:t>
      </w:r>
    </w:p>
    <w:p>
      <w:r>
        <w:t xml:space="preserve">  ● Atomo esu mimi. — </w:t>
      </w:r>
      <w:r>
        <w:rPr>
          <w:i/>
        </w:rPr>
        <w:t>L'atome est très petit.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audi</w:t>
      </w:r>
      <w:r>
        <w:t xml:space="preserve"> v. — </w:t>
      </w:r>
      <w:r>
        <w:rPr>
          <w:b/>
        </w:rPr>
        <w:t>entendre / écouter</w:t>
      </w:r>
      <w:r>
        <w:t xml:space="preserve"> · to hear</w:t>
      </w:r>
    </w:p>
    <w:p>
      <w:r>
        <w:t xml:space="preserve">  ● Mi audi musika. — </w:t>
      </w:r>
      <w:r>
        <w:rPr>
          <w:i/>
        </w:rPr>
        <w:t>J'écoute de la musique.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auro</w:t>
      </w:r>
      <w:r>
        <w:t xml:space="preserve"> n. — </w:t>
      </w:r>
      <w:r>
        <w:rPr>
          <w:b/>
        </w:rPr>
        <w:t>or</w:t>
      </w:r>
      <w:r>
        <w:t xml:space="preserve"> · gold</w:t>
      </w:r>
    </w:p>
    <w:p>
      <w:r>
        <w:t xml:space="preserve">  ● Auro briyi saba. — </w:t>
      </w:r>
      <w:r>
        <w:rPr>
          <w:i/>
        </w:rPr>
        <w:t>L'or brille beaucoup.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auroro</w:t>
      </w:r>
      <w:r>
        <w:t xml:space="preserve"> n. — </w:t>
      </w:r>
      <w:r>
        <w:rPr>
          <w:b/>
        </w:rPr>
        <w:t>aurore / aube</w:t>
      </w:r>
      <w:r>
        <w:t xml:space="preserve"> · dawn</w:t>
      </w:r>
    </w:p>
    <w:p>
      <w:r>
        <w:t xml:space="preserve">  ● auroro es rosa. — </w:t>
      </w:r>
      <w:r>
        <w:rPr>
          <w:i/>
        </w:rPr>
        <w:t>L'aurore est rose.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autono</w:t>
      </w:r>
      <w:r>
        <w:t xml:space="preserve"> n. — </w:t>
      </w:r>
      <w:r>
        <w:rPr>
          <w:b/>
        </w:rPr>
        <w:t>automne</w:t>
      </w:r>
      <w:r>
        <w:t xml:space="preserve"> · autumn</w:t>
      </w:r>
    </w:p>
    <w:p>
      <w:r>
        <w:t xml:space="preserve">  ● Autono es flawa. — </w:t>
      </w:r>
      <w:r>
        <w:rPr>
          <w:i/>
        </w:rPr>
        <w:t>L'automne est jaune.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autuno</w:t>
      </w:r>
      <w:r>
        <w:t xml:space="preserve"> n. — </w:t>
      </w:r>
      <w:r>
        <w:rPr>
          <w:b/>
        </w:rPr>
        <w:t>automne</w:t>
      </w:r>
      <w:r>
        <w:t xml:space="preserve"> · autumn</w:t>
      </w:r>
    </w:p>
    <w:p>
      <w:r>
        <w:t xml:space="preserve">  ● autuno es rusi. — </w:t>
      </w:r>
      <w:r>
        <w:rPr>
          <w:i/>
        </w:rPr>
        <w:t>L'automne est rouge.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awiator</w:t>
      </w:r>
      <w:r>
        <w:t xml:space="preserve"> n. — </w:t>
      </w:r>
      <w:r>
        <w:rPr>
          <w:b/>
        </w:rPr>
        <w:t>pilote</w:t>
      </w:r>
      <w:r>
        <w:t xml:space="preserve"> · pilot</w:t>
      </w:r>
    </w:p>
    <w:p>
      <w:r>
        <w:t xml:space="preserve">  ● Awiator duki awio. — </w:t>
      </w:r>
      <w:r>
        <w:rPr>
          <w:i/>
        </w:rPr>
        <w:t>Le pilote conduit l'avion.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ayudi</w:t>
      </w:r>
      <w:r>
        <w:t xml:space="preserve"> v. — </w:t>
      </w:r>
      <w:r>
        <w:rPr>
          <w:b/>
        </w:rPr>
        <w:t>aider</w:t>
      </w:r>
      <w:r>
        <w:t xml:space="preserve"> · to help</w:t>
      </w:r>
    </w:p>
    <w:p>
      <w:r>
        <w:t xml:space="preserve">  ● Me ayudi tu. — </w:t>
      </w:r>
      <w:r>
        <w:rPr>
          <w:i/>
        </w:rPr>
        <w:t>Je t'aide.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ayudo</w:t>
      </w:r>
      <w:r>
        <w:t xml:space="preserve"> n. — </w:t>
      </w:r>
      <w:r>
        <w:rPr>
          <w:b/>
        </w:rPr>
        <w:t>aide</w:t>
      </w:r>
      <w:r>
        <w:t xml:space="preserve"> · help</w:t>
      </w:r>
    </w:p>
    <w:p>
      <w:r>
        <w:t xml:space="preserve">  ● Ayudo es bona. — </w:t>
      </w:r>
      <w:r>
        <w:rPr>
          <w:i/>
        </w:rPr>
        <w:t>L'aide est bonne.</w:t>
      </w:r>
    </w:p>
    <w:p>
      <w:r>
        <w:rPr>
          <w:color w:val="888888"/>
          <w:sz w:val="16"/>
        </w:rPr>
        <w:t xml:space="preserve">  [famille vie]</w:t>
      </w:r>
    </w:p>
    <w:p>
      <w:r>
        <w:br w:type="page"/>
      </w:r>
    </w:p>
    <w:p>
      <w:pPr>
        <w:pStyle w:val="Heading1"/>
        <w:jc w:val="center"/>
      </w:pPr>
      <w:r>
        <w:t>B</w:t>
      </w:r>
    </w:p>
    <w:p>
      <w:r>
        <w:rPr>
          <w:b/>
        </w:rPr>
        <w:t>babio</w:t>
      </w:r>
      <w:r>
        <w:t xml:space="preserve"> n. — </w:t>
      </w:r>
      <w:r>
        <w:rPr>
          <w:b/>
        </w:rPr>
        <w:t>bébé</w:t>
      </w:r>
      <w:r>
        <w:t xml:space="preserve"> · infant/baby</w:t>
      </w:r>
    </w:p>
    <w:p>
      <w:r>
        <w:t xml:space="preserve">  ● Babyo dormi nun. — </w:t>
      </w:r>
      <w:r>
        <w:rPr>
          <w:i/>
        </w:rPr>
        <w:t>Le bébé dort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babo</w:t>
      </w:r>
      <w:r>
        <w:t xml:space="preserve"> n. — </w:t>
      </w:r>
      <w:r>
        <w:rPr>
          <w:b/>
        </w:rPr>
        <w:t>enfant</w:t>
      </w:r>
      <w:r>
        <w:t xml:space="preserve"> · child</w:t>
      </w:r>
    </w:p>
    <w:p>
      <w:r>
        <w:t xml:space="preserve">  ● Babo ludi in kapi. — </w:t>
      </w:r>
      <w:r>
        <w:rPr>
          <w:i/>
        </w:rPr>
        <w:t>L'enfant joue dans le jardin.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baia</w:t>
      </w:r>
      <w:r>
        <w:t xml:space="preserve"> n. — </w:t>
      </w:r>
      <w:r>
        <w:rPr>
          <w:b/>
        </w:rPr>
        <w:t>baie, golfe</w:t>
      </w:r>
      <w:r>
        <w:t xml:space="preserve"> · bay</w:t>
      </w:r>
    </w:p>
    <w:p>
      <w:r>
        <w:t xml:space="preserve">  ● Baia habi barko. — </w:t>
      </w:r>
      <w:r>
        <w:rPr>
          <w:i/>
        </w:rPr>
        <w:t>La baie a des bateaux.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baka</w:t>
      </w:r>
      <w:r>
        <w:t xml:space="preserve"> n. — </w:t>
      </w:r>
      <w:r>
        <w:rPr>
          <w:b/>
        </w:rPr>
        <w:t>vache</w:t>
      </w:r>
      <w:r>
        <w:t xml:space="preserve"> · cow</w:t>
      </w:r>
    </w:p>
    <w:p>
      <w:r>
        <w:t xml:space="preserve">  ● Baka doni lakto. — </w:t>
      </w:r>
      <w:r>
        <w:rPr>
          <w:i/>
        </w:rPr>
        <w:t>La vache donne du lait.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bako</w:t>
      </w:r>
      <w:r>
        <w:t xml:space="preserve"> n. — </w:t>
      </w:r>
      <w:r>
        <w:rPr>
          <w:b/>
        </w:rPr>
        <w:t>vache</w:t>
      </w:r>
      <w:r>
        <w:t xml:space="preserve"> · cow</w:t>
      </w:r>
    </w:p>
    <w:p>
      <w:r>
        <w:t xml:space="preserve">  ● Bako doni milko. — </w:t>
      </w:r>
      <w:r>
        <w:rPr>
          <w:i/>
        </w:rPr>
        <w:t>La vache donne du lait.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bakui-itakat</w:t>
      </w:r>
      <w:r>
        <w:t xml:space="preserve"> n. — </w:t>
      </w:r>
      <w:r>
        <w:rPr>
          <w:b/>
        </w:rPr>
        <w:t>le vide</w:t>
      </w:r>
      <w:r>
        <w:t xml:space="preserve"> · void</w:t>
      </w:r>
    </w:p>
    <w:p>
      <w:r>
        <w:t xml:space="preserve">  ● Spasio es skasi-ita. — </w:t>
      </w:r>
      <w:r>
        <w:rPr>
          <w:i/>
        </w:rPr>
        <w:t>L'espace est le vide.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bakunor</w:t>
      </w:r>
      <w:r>
        <w:t xml:space="preserve"> n. — </w:t>
      </w:r>
      <w:r>
        <w:rPr>
          <w:b/>
        </w:rPr>
        <w:t>marchand, commerçant</w:t>
      </w:r>
      <w:r>
        <w:t xml:space="preserve"> · trader, merchant</w:t>
      </w:r>
    </w:p>
    <w:p>
      <w:r>
        <w:t xml:space="preserve">  ● Bakunor bendi merko. — </w:t>
      </w:r>
      <w:r>
        <w:rPr>
          <w:i/>
        </w:rPr>
        <w:t>Le marchand vend la marchandise.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bakuo</w:t>
      </w:r>
      <w:r>
        <w:t xml:space="preserve"> n. — </w:t>
      </w:r>
      <w:r>
        <w:rPr>
          <w:b/>
        </w:rPr>
        <w:t>vide</w:t>
      </w:r>
      <w:r>
        <w:t xml:space="preserve"> · void</w:t>
      </w:r>
    </w:p>
    <w:p>
      <w:r>
        <w:t xml:space="preserve">  ● Bakuo es baka. — </w:t>
      </w:r>
      <w:r>
        <w:rPr>
          <w:i/>
        </w:rPr>
        <w:t>Le vide est vide.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balayo</w:t>
      </w:r>
      <w:r>
        <w:t xml:space="preserve"> n. — </w:t>
      </w:r>
      <w:r>
        <w:rPr>
          <w:b/>
        </w:rPr>
        <w:t>balai</w:t>
      </w:r>
      <w:r>
        <w:t xml:space="preserve"> · broom</w:t>
      </w:r>
    </w:p>
    <w:p>
      <w:r>
        <w:t xml:space="preserve">  ● Mi usa balayo. — </w:t>
      </w:r>
      <w:r>
        <w:rPr>
          <w:i/>
        </w:rPr>
        <w:t>J'utilise un balai.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baleno</w:t>
      </w:r>
      <w:r>
        <w:t xml:space="preserve"> n. — </w:t>
      </w:r>
      <w:r>
        <w:rPr>
          <w:b/>
        </w:rPr>
        <w:t>baleine head</w:t>
      </w:r>
      <w:r>
        <w:t xml:space="preserve"> · whale</w:t>
      </w:r>
    </w:p>
    <w:p>
      <w:r>
        <w:t xml:space="preserve">  ● Baleno esi de-maro ganto. — </w:t>
      </w:r>
      <w:r>
        <w:rPr>
          <w:i/>
        </w:rPr>
        <w:t>La baleine est le géant de la mer.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balenodolapinadolapinokat</w:t>
      </w:r>
      <w:r>
        <w:t xml:space="preserve"> n. — </w:t>
      </w:r>
      <w:r>
        <w:rPr>
          <w:b/>
        </w:rPr>
        <w:t>baleine</w:t>
      </w:r>
      <w:r>
        <w:t xml:space="preserve"> · whale</w:t>
      </w:r>
    </w:p>
    <w:p>
      <w:r>
        <w:t xml:space="preserve">  ● Baleno es grandi. — </w:t>
      </w:r>
      <w:r>
        <w:rPr>
          <w:i/>
        </w:rPr>
        <w:t>La baleine est grande.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baliso</w:t>
      </w:r>
      <w:r>
        <w:t xml:space="preserve"> n. — </w:t>
      </w:r>
      <w:r>
        <w:rPr>
          <w:b/>
        </w:rPr>
        <w:t>blizzard / tempête de neige</w:t>
      </w:r>
      <w:r>
        <w:t xml:space="preserve"> · snowstorm/blizzard</w:t>
      </w:r>
    </w:p>
    <w:p>
      <w:r>
        <w:t xml:space="preserve">  ● Bliso veni de nora. — </w:t>
      </w:r>
      <w:r>
        <w:rPr>
          <w:i/>
        </w:rPr>
        <w:t>Le blizzard vient du nord.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balo</w:t>
      </w:r>
      <w:r>
        <w:t xml:space="preserve"> n. — </w:t>
      </w:r>
      <w:r>
        <w:rPr>
          <w:b/>
        </w:rPr>
        <w:t>vallée</w:t>
      </w:r>
      <w:r>
        <w:t xml:space="preserve"> · valley</w:t>
      </w:r>
    </w:p>
    <w:p>
      <w:r>
        <w:t xml:space="preserve">  ● Valo siti intera montayo. — </w:t>
      </w:r>
      <w:r>
        <w:rPr>
          <w:i/>
        </w:rPr>
        <w:t>La vallée se situe entre les montagnes.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balori</w:t>
      </w:r>
      <w:r>
        <w:t xml:space="preserve"> v. — </w:t>
      </w:r>
      <w:r>
        <w:rPr>
          <w:b/>
        </w:rPr>
        <w:t>évaluer, priser</w:t>
      </w:r>
      <w:r>
        <w:t xml:space="preserve"> · to value, to estimate</w:t>
      </w:r>
    </w:p>
    <w:p>
      <w:r>
        <w:t xml:space="preserve">  ● Me valori gudo. — </w:t>
      </w:r>
      <w:r>
        <w:rPr>
          <w:i/>
        </w:rPr>
        <w:t>J'estime le bien.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baloro</w:t>
      </w:r>
      <w:r>
        <w:t xml:space="preserve"> n. — </w:t>
      </w:r>
      <w:r>
        <w:rPr>
          <w:b/>
        </w:rPr>
        <w:t>valeur</w:t>
      </w:r>
      <w:r>
        <w:t xml:space="preserve"> · value</w:t>
      </w:r>
    </w:p>
    <w:p>
      <w:r>
        <w:t xml:space="preserve">  ● valoro esu grandi. — </w:t>
      </w:r>
      <w:r>
        <w:rPr>
          <w:i/>
        </w:rPr>
        <w:t>La valeur est grande.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bamabu</w:t>
      </w:r>
      <w:r>
        <w:t xml:space="preserve"> n. — </w:t>
      </w:r>
      <w:r>
        <w:rPr>
          <w:b/>
        </w:rPr>
        <w:t>bambou</w:t>
      </w:r>
      <w:r>
        <w:t xml:space="preserve"> · bamboo</w:t>
      </w:r>
    </w:p>
    <w:p>
      <w:r>
        <w:t xml:space="preserve">  ● bambu es legeri. — </w:t>
      </w:r>
      <w:r>
        <w:rPr>
          <w:i/>
        </w:rPr>
        <w:t>Le bambou est léger.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bamabuo</w:t>
      </w:r>
      <w:r>
        <w:t xml:space="preserve"> n. — </w:t>
      </w:r>
      <w:r>
        <w:rPr>
          <w:b/>
        </w:rPr>
        <w:t>bambou</w:t>
      </w:r>
      <w:r>
        <w:t xml:space="preserve"> · bamboo</w:t>
      </w:r>
    </w:p>
    <w:p>
      <w:r>
        <w:t xml:space="preserve">  ● Bambuo es alta erba. — </w:t>
      </w:r>
      <w:r>
        <w:rPr>
          <w:i/>
        </w:rPr>
        <w:t>Le bambou est une herbe haute.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banako</w:t>
      </w:r>
      <w:r>
        <w:t xml:space="preserve"> n. — </w:t>
      </w:r>
      <w:r>
        <w:rPr>
          <w:b/>
        </w:rPr>
        <w:t>banque</w:t>
      </w:r>
      <w:r>
        <w:t xml:space="preserve"> · bank</w:t>
      </w:r>
    </w:p>
    <w:p>
      <w:r>
        <w:t xml:space="preserve">  ● banko guardi peyo. — </w:t>
      </w:r>
      <w:r>
        <w:rPr>
          <w:i/>
        </w:rPr>
        <w:t>La banque garde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banana</w:t>
      </w:r>
      <w:r>
        <w:t xml:space="preserve"> n. — </w:t>
      </w:r>
      <w:r>
        <w:rPr>
          <w:b/>
        </w:rPr>
        <w:t>banane</w:t>
      </w:r>
      <w:r>
        <w:t xml:space="preserve"> · banana</w:t>
      </w:r>
    </w:p>
    <w:p>
      <w:r>
        <w:t xml:space="preserve">  ● Banana es yelo. — </w:t>
      </w:r>
      <w:r>
        <w:rPr>
          <w:i/>
        </w:rPr>
        <w:t>La banane est jaune.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banayo</w:t>
      </w:r>
      <w:r>
        <w:t xml:space="preserve"> n. — </w:t>
      </w:r>
      <w:r>
        <w:rPr>
          <w:b/>
        </w:rPr>
        <w:t>salle de bain</w:t>
      </w:r>
      <w:r>
        <w:t xml:space="preserve"> · bathroom</w:t>
      </w:r>
    </w:p>
    <w:p>
      <w:r>
        <w:t xml:space="preserve">  ● Mi lari in banyo. — </w:t>
      </w:r>
      <w:r>
        <w:rPr>
          <w:i/>
        </w:rPr>
        <w:t>Je me lave dans la salle de bain.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baneri</w:t>
      </w:r>
      <w:r>
        <w:t xml:space="preserve"> n. — </w:t>
      </w:r>
      <w:r>
        <w:rPr>
          <w:b/>
        </w:rPr>
        <w:t>salle de bain</w:t>
      </w:r>
      <w:r>
        <w:t xml:space="preserve"> · bathroom</w:t>
      </w:r>
    </w:p>
    <w:p>
      <w:r>
        <w:t xml:space="preserve">  ● Baneri es mikra. — </w:t>
      </w:r>
      <w:r>
        <w:rPr>
          <w:i/>
        </w:rPr>
        <w:t>La salle de bain est petite.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baporo</w:t>
      </w:r>
      <w:r>
        <w:t xml:space="preserve"> n. — </w:t>
      </w:r>
      <w:r>
        <w:rPr>
          <w:b/>
        </w:rPr>
        <w:t>vapeur</w:t>
      </w:r>
      <w:r>
        <w:t xml:space="preserve"> · steam</w:t>
      </w:r>
    </w:p>
    <w:p>
      <w:r>
        <w:t xml:space="preserve">  ● vaporo piki sura. — </w:t>
      </w:r>
      <w:r>
        <w:rPr>
          <w:i/>
        </w:rPr>
        <w:t>La vapeur monte en haut.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baraki</w:t>
      </w:r>
      <w:r>
        <w:t xml:space="preserve"> v. — </w:t>
      </w:r>
      <w:r>
        <w:rPr>
          <w:b/>
        </w:rPr>
        <w:t>enlacer</w:t>
      </w:r>
      <w:r>
        <w:t xml:space="preserve"> · to embrace</w:t>
      </w:r>
    </w:p>
    <w:p>
      <w:r>
        <w:t xml:space="preserve">  ● Me braki tu. — </w:t>
      </w:r>
      <w:r>
        <w:rPr>
          <w:i/>
        </w:rPr>
        <w:t>Je t'enlace.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barako</w:t>
      </w:r>
      <w:r>
        <w:t xml:space="preserve"> n. — </w:t>
      </w:r>
      <w:r>
        <w:rPr>
          <w:b/>
        </w:rPr>
        <w:t>bras</w:t>
      </w:r>
      <w:r>
        <w:t xml:space="preserve"> · arm</w:t>
      </w:r>
    </w:p>
    <w:p>
      <w:r>
        <w:t xml:space="preserve">  ● Mina brako es forti. — </w:t>
      </w:r>
      <w:r>
        <w:rPr>
          <w:i/>
        </w:rPr>
        <w:t>Ton bras est fort.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baraso</w:t>
      </w:r>
      <w:r>
        <w:t xml:space="preserve"> n. — </w:t>
      </w:r>
      <w:r>
        <w:rPr>
          <w:b/>
        </w:rPr>
        <w:t>bras</w:t>
      </w:r>
      <w:r>
        <w:t xml:space="preserve"> · arm</w:t>
      </w:r>
    </w:p>
    <w:p>
      <w:r>
        <w:t xml:space="preserve">  ● Braso es longi. — </w:t>
      </w:r>
      <w:r>
        <w:rPr>
          <w:i/>
        </w:rPr>
        <w:t>Le bras est long.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bari-abalo</w:t>
      </w:r>
      <w:r>
        <w:t xml:space="preserve"> n. — </w:t>
      </w:r>
      <w:r>
        <w:rPr>
          <w:b/>
        </w:rPr>
        <w:t>variable</w:t>
      </w:r>
      <w:r>
        <w:t xml:space="preserve"> · variable</w:t>
      </w:r>
    </w:p>
    <w:p>
      <w:r>
        <w:t xml:space="preserve">  ● Iksi es vari-ablo. — </w:t>
      </w:r>
      <w:r>
        <w:rPr>
          <w:i/>
        </w:rPr>
        <w:t>X est une variable.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barili</w:t>
      </w:r>
      <w:r>
        <w:t xml:space="preserve"> v. — </w:t>
      </w:r>
      <w:r>
        <w:rPr>
          <w:b/>
        </w:rPr>
        <w:t>briller</w:t>
      </w:r>
      <w:r>
        <w:t xml:space="preserve"> · to shine</w:t>
      </w:r>
    </w:p>
    <w:p>
      <w:r>
        <w:t xml:space="preserve">  ● Suno brili forti. — </w:t>
      </w:r>
      <w:r>
        <w:rPr>
          <w:i/>
        </w:rPr>
        <w:t>Le soleil brille fort.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bariyi</w:t>
      </w:r>
      <w:r>
        <w:t xml:space="preserve"> v. — </w:t>
      </w:r>
      <w:r>
        <w:rPr>
          <w:b/>
        </w:rPr>
        <w:t>briller</w:t>
      </w:r>
      <w:r>
        <w:t xml:space="preserve"> · to shine</w:t>
      </w:r>
    </w:p>
    <w:p>
      <w:r>
        <w:t xml:space="preserve">  ● Suno briyi. — </w:t>
      </w:r>
      <w:r>
        <w:rPr>
          <w:i/>
        </w:rPr>
        <w:t>Le soleil brille.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baroi</w:t>
      </w:r>
      <w:r>
        <w:t xml:space="preserve"> v. — </w:t>
      </w:r>
      <w:r>
        <w:rPr>
          <w:b/>
        </w:rPr>
        <w:t>emprunter</w:t>
      </w:r>
      <w:r>
        <w:t xml:space="preserve"> · to borrow</w:t>
      </w:r>
    </w:p>
    <w:p>
      <w:r>
        <w:t xml:space="preserve">  ● mi baroi peyo. — </w:t>
      </w:r>
      <w:r>
        <w:rPr>
          <w:i/>
        </w:rPr>
        <w:t>J'emprunte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baronaso</w:t>
      </w:r>
      <w:r>
        <w:t xml:space="preserve"> n. — </w:t>
      </w:r>
      <w:r>
        <w:rPr>
          <w:b/>
        </w:rPr>
        <w:t>bronze</w:t>
      </w:r>
      <w:r>
        <w:t xml:space="preserve"> · bronze</w:t>
      </w:r>
    </w:p>
    <w:p>
      <w:r>
        <w:t xml:space="preserve">  ● bronzo esi bura. — </w:t>
      </w:r>
      <w:r>
        <w:rPr>
          <w:i/>
        </w:rPr>
        <w:t>Le bronze est brun.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baroso</w:t>
      </w:r>
      <w:r>
        <w:t xml:space="preserve"> n. — </w:t>
      </w:r>
      <w:r>
        <w:rPr>
          <w:b/>
        </w:rPr>
        <w:t>brosse</w:t>
      </w:r>
      <w:r>
        <w:t xml:space="preserve"> · brush</w:t>
      </w:r>
    </w:p>
    <w:p>
      <w:r>
        <w:t xml:space="preserve">  ● Broso neto dento. — </w:t>
      </w:r>
      <w:r>
        <w:rPr>
          <w:i/>
        </w:rPr>
        <w:t>La brosse nettoie les dents.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barosulo</w:t>
      </w:r>
      <w:r>
        <w:t xml:space="preserve"> n. — </w:t>
      </w:r>
      <w:r>
        <w:rPr>
          <w:b/>
        </w:rPr>
        <w:t>brosse</w:t>
      </w:r>
      <w:r>
        <w:t xml:space="preserve"> · brush</w:t>
      </w:r>
    </w:p>
    <w:p>
      <w:r>
        <w:t xml:space="preserve">  ● Brosulo lavi denta. — </w:t>
      </w:r>
      <w:r>
        <w:rPr>
          <w:i/>
        </w:rPr>
        <w:t>La brosse lave les dents.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basi</w:t>
      </w:r>
      <w:r>
        <w:t xml:space="preserve"> v. — </w:t>
      </w:r>
      <w:r>
        <w:rPr>
          <w:b/>
        </w:rPr>
        <w:t>embrasser</w:t>
      </w:r>
      <w:r>
        <w:t xml:space="preserve"> · to kiss</w:t>
      </w:r>
    </w:p>
    <w:p>
      <w:r>
        <w:t xml:space="preserve">  ● Li basi li. — </w:t>
      </w:r>
      <w:r>
        <w:rPr>
          <w:i/>
        </w:rPr>
        <w:t>Ils s'embrassent.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basior</w:t>
      </w:r>
      <w:r>
        <w:t xml:space="preserve"> n. — </w:t>
      </w:r>
      <w:r>
        <w:rPr>
          <w:b/>
        </w:rPr>
        <w:t>traducteur</w:t>
      </w:r>
      <w:r>
        <w:t xml:space="preserve"> · translator</w:t>
      </w:r>
    </w:p>
    <w:p>
      <w:r>
        <w:t xml:space="preserve">  ● Basior muti basio. — </w:t>
      </w:r>
      <w:r>
        <w:rPr>
          <w:i/>
        </w:rPr>
        <w:t>Le traducteur change la langue.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baso</w:t>
      </w:r>
      <w:r>
        <w:t xml:space="preserve"> n. — </w:t>
      </w:r>
      <w:r>
        <w:rPr>
          <w:b/>
        </w:rPr>
        <w:t>baiser (nom)</w:t>
      </w:r>
      <w:r>
        <w:t xml:space="preserve"> · kiss</w:t>
      </w:r>
    </w:p>
    <w:p>
      <w:r>
        <w:t xml:space="preserve">  ● Baso es dula. — </w:t>
      </w:r>
      <w:r>
        <w:rPr>
          <w:i/>
        </w:rPr>
        <w:t>Le baiser est doux.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batata</w:t>
      </w:r>
      <w:r>
        <w:t xml:space="preserve"> n. — </w:t>
      </w:r>
      <w:r>
        <w:rPr>
          <w:b/>
        </w:rPr>
        <w:t>pomme de terre</w:t>
      </w:r>
      <w:r>
        <w:t xml:space="preserve"> · potato</w:t>
      </w:r>
    </w:p>
    <w:p>
      <w:r>
        <w:t xml:space="preserve">  ● Batata es buna. — </w:t>
      </w:r>
      <w:r>
        <w:rPr>
          <w:i/>
        </w:rPr>
        <w:t>La pomme de terre est bonne.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bateri</w:t>
      </w:r>
      <w:r>
        <w:t xml:space="preserve"> n. — </w:t>
      </w:r>
      <w:r>
        <w:rPr>
          <w:b/>
        </w:rPr>
        <w:t>batterie / pile</w:t>
      </w:r>
      <w:r>
        <w:t xml:space="preserve"> · battery</w:t>
      </w:r>
    </w:p>
    <w:p>
      <w:r>
        <w:t xml:space="preserve">  ● Bateri habi energi. — </w:t>
      </w:r>
      <w:r>
        <w:rPr>
          <w:i/>
        </w:rPr>
        <w:t>La batterie a de l'énergie.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batiri</w:t>
      </w:r>
      <w:r>
        <w:t xml:space="preserve"> n. — </w:t>
      </w:r>
      <w:r>
        <w:rPr>
          <w:b/>
        </w:rPr>
        <w:t>batterie, pile</w:t>
      </w:r>
      <w:r>
        <w:t xml:space="preserve"> · battery, power</w:t>
      </w:r>
    </w:p>
    <w:p>
      <w:r>
        <w:t xml:space="preserve">  ● Batiri esu lapa. — </w:t>
      </w:r>
      <w:r>
        <w:rPr>
          <w:i/>
        </w:rPr>
        <w:t>La batterie est pleine.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baya</w:t>
      </w:r>
      <w:r>
        <w:t xml:space="preserve"> n. — </w:t>
      </w:r>
      <w:r>
        <w:rPr>
          <w:b/>
        </w:rPr>
        <w:t>baie (maritime)</w:t>
      </w:r>
      <w:r>
        <w:t xml:space="preserve"> · bay</w:t>
      </w:r>
    </w:p>
    <w:p>
      <w:r>
        <w:t xml:space="preserve">  ● Baya esu protekti. — </w:t>
      </w:r>
      <w:r>
        <w:rPr>
          <w:i/>
        </w:rPr>
        <w:t>La baie est protégée.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bayayi</w:t>
      </w:r>
      <w:r>
        <w:t xml:space="preserve"> v. — </w:t>
      </w:r>
      <w:r>
        <w:rPr>
          <w:b/>
        </w:rPr>
        <w:t>voyager</w:t>
      </w:r>
      <w:r>
        <w:t xml:space="preserve"> · to travel</w:t>
      </w:r>
    </w:p>
    <w:p>
      <w:r>
        <w:t xml:space="preserve">  ● Mi bayayi a selo. — </w:t>
      </w:r>
      <w:r>
        <w:rPr>
          <w:i/>
        </w:rPr>
        <w:t>Je voyage vers l'étoile.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begeti</w:t>
      </w:r>
      <w:r>
        <w:t xml:space="preserve"> v. — </w:t>
      </w:r>
      <w:r>
        <w:rPr>
          <w:b/>
        </w:rPr>
        <w:t>pousser (plante)</w:t>
      </w:r>
      <w:r>
        <w:t xml:space="preserve"> · to grow (plant)</w:t>
      </w:r>
    </w:p>
    <w:p>
      <w:r>
        <w:t xml:space="preserve">  ● planta vegeti rapida. — </w:t>
      </w:r>
      <w:r>
        <w:rPr>
          <w:i/>
        </w:rPr>
        <w:t>La plante croît rapidement.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belose</w:t>
      </w:r>
      <w:r>
        <w:t xml:space="preserve"> adv. — </w:t>
      </w:r>
      <w:r>
        <w:rPr>
          <w:b/>
        </w:rPr>
        <w:t>vite</w:t>
      </w:r>
      <w:r>
        <w:t xml:space="preserve"> · fast</w:t>
      </w:r>
    </w:p>
    <w:p>
      <w:r>
        <w:t xml:space="preserve">  ● Raketo kouri belose. — </w:t>
      </w:r>
      <w:r>
        <w:rPr>
          <w:i/>
        </w:rPr>
        <w:t>La fusée court vite.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beloso</w:t>
      </w:r>
      <w:r>
        <w:t xml:space="preserve"> n. — </w:t>
      </w:r>
      <w:r>
        <w:rPr>
          <w:b/>
        </w:rPr>
        <w:t>vitesse</w:t>
      </w:r>
      <w:r>
        <w:t xml:space="preserve"> · speed</w:t>
      </w:r>
    </w:p>
    <w:p>
      <w:r>
        <w:t xml:space="preserve">  ● Luma habi beloso. — </w:t>
      </w:r>
      <w:r>
        <w:rPr>
          <w:i/>
        </w:rPr>
        <w:t>La lumière a de la vitesse.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benadi</w:t>
      </w:r>
      <w:r>
        <w:t xml:space="preserve"> v. — </w:t>
      </w:r>
      <w:r>
        <w:rPr>
          <w:b/>
        </w:rPr>
        <w:t>vendre villageois</w:t>
      </w:r>
      <w:r>
        <w:t xml:space="preserve"> · to sell</w:t>
      </w:r>
    </w:p>
    <w:p>
      <w:r>
        <w:t xml:space="preserve">  ● Li bendi tela. — </w:t>
      </w:r>
      <w:r>
        <w:rPr>
          <w:i/>
        </w:rPr>
        <w:t>Il vend du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benati</w:t>
      </w:r>
      <w:r>
        <w:t xml:space="preserve"> v. — </w:t>
      </w:r>
      <w:r>
        <w:rPr>
          <w:b/>
        </w:rPr>
        <w:t>souffler</w:t>
      </w:r>
      <w:r>
        <w:t xml:space="preserve"> · to blow (wind)</w:t>
      </w:r>
    </w:p>
    <w:p>
      <w:r>
        <w:t xml:space="preserve">  ● Wento benti potenti. — </w:t>
      </w:r>
      <w:r>
        <w:rPr>
          <w:i/>
        </w:rPr>
        <w:t>Le vent souffle puissamment.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benera</w:t>
      </w:r>
      <w:r>
        <w:t xml:space="preserve"> adj. — </w:t>
      </w:r>
      <w:r>
        <w:rPr>
          <w:b/>
        </w:rPr>
        <w:t>gentil</w:t>
      </w:r>
      <w:r>
        <w:t xml:space="preserve"> · kind</w:t>
      </w:r>
    </w:p>
    <w:p>
      <w:r>
        <w:t xml:space="preserve">  ● Tu es benera homi. — </w:t>
      </w:r>
      <w:r>
        <w:rPr>
          <w:i/>
        </w:rPr>
        <w:t>Tu es une personne gentille.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bera</w:t>
      </w:r>
      <w:r>
        <w:t xml:space="preserve"> adj. — </w:t>
      </w:r>
      <w:r>
        <w:rPr>
          <w:b/>
        </w:rPr>
        <w:t>vrai, correct</w:t>
      </w:r>
      <w:r>
        <w:t xml:space="preserve"> · true, correct</w:t>
      </w:r>
    </w:p>
    <w:p>
      <w:r>
        <w:t xml:space="preserve">  ● Ido es vera. — </w:t>
      </w:r>
      <w:r>
        <w:rPr>
          <w:i/>
        </w:rPr>
        <w:t>C'est vrai.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beramoanimalakat</w:t>
      </w:r>
      <w:r>
        <w:t xml:space="preserve"> n. — </w:t>
      </w:r>
      <w:r>
        <w:rPr>
          <w:b/>
        </w:rPr>
        <w:t>ver animal head small</w:t>
      </w:r>
      <w:r>
        <w:t xml:space="preserve"> · worm</w:t>
      </w:r>
    </w:p>
    <w:p>
      <w:r>
        <w:t xml:space="preserve">  ● Bermo esi in tera. — </w:t>
      </w:r>
      <w:r>
        <w:rPr>
          <w:i/>
        </w:rPr>
        <w:t>Le ver est dans la terre.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beriduro</w:t>
      </w:r>
      <w:r>
        <w:t xml:space="preserve"> n. — </w:t>
      </w:r>
      <w:r>
        <w:rPr>
          <w:b/>
        </w:rPr>
        <w:t>légume</w:t>
      </w:r>
      <w:r>
        <w:t xml:space="preserve"> · vegetable</w:t>
      </w:r>
    </w:p>
    <w:p>
      <w:r>
        <w:t xml:space="preserve">  ● Verduro es sana. — </w:t>
      </w:r>
      <w:r>
        <w:rPr>
          <w:i/>
        </w:rPr>
        <w:t>Le légume est sain.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bero</w:t>
      </w:r>
      <w:r>
        <w:t xml:space="preserve"> n. — </w:t>
      </w:r>
      <w:r>
        <w:rPr>
          <w:b/>
        </w:rPr>
        <w:t>vérité</w:t>
      </w:r>
      <w:r>
        <w:t xml:space="preserve"> · truth, true value</w:t>
      </w:r>
    </w:p>
    <w:p>
      <w:r>
        <w:t xml:space="preserve">  ● Vero es nekesi. — </w:t>
      </w:r>
      <w:r>
        <w:rPr>
          <w:i/>
        </w:rPr>
        <w:t>La vérité est nécessaire.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besapoanimalakat</w:t>
      </w:r>
      <w:r>
        <w:t xml:space="preserve"> n. — </w:t>
      </w:r>
      <w:r>
        <w:rPr>
          <w:b/>
        </w:rPr>
        <w:t>guêpe insect head fly</w:t>
      </w:r>
      <w:r>
        <w:t xml:space="preserve"> · wasp</w:t>
      </w:r>
    </w:p>
    <w:p>
      <w:r>
        <w:t xml:space="preserve">  ● Bespo flugi in sarko. — </w:t>
      </w:r>
      <w:r>
        <w:rPr>
          <w:i/>
        </w:rPr>
        <w:t>La guêpe vole dans le jardin.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beto</w:t>
      </w:r>
      <w:r>
        <w:t xml:space="preserve"> n. — </w:t>
      </w:r>
      <w:r>
        <w:rPr>
          <w:b/>
        </w:rPr>
        <w:t>vêtement</w:t>
      </w:r>
      <w:r>
        <w:t xml:space="preserve"> · clothing</w:t>
      </w:r>
    </w:p>
    <w:p>
      <w:r>
        <w:t xml:space="preserve">  ● Me kapi beto. — </w:t>
      </w:r>
      <w:r>
        <w:rPr>
          <w:i/>
        </w:rPr>
        <w:t>Je prends des vêtements.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betono</w:t>
      </w:r>
      <w:r>
        <w:t xml:space="preserve"> n. — </w:t>
      </w:r>
      <w:r>
        <w:rPr>
          <w:b/>
        </w:rPr>
        <w:t>béton</w:t>
      </w:r>
      <w:r>
        <w:t xml:space="preserve"> · concrete</w:t>
      </w:r>
    </w:p>
    <w:p>
      <w:r>
        <w:t xml:space="preserve">  ● betono faki domo. — </w:t>
      </w:r>
      <w:r>
        <w:rPr>
          <w:i/>
        </w:rPr>
        <w:t>Le béton fait la maison.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biaya</w:t>
      </w:r>
      <w:r>
        <w:t xml:space="preserve"> adj. — </w:t>
      </w:r>
      <w:r>
        <w:rPr>
          <w:b/>
        </w:rPr>
        <w:t>vieux (objet/habit) villageois</w:t>
      </w:r>
      <w:r>
        <w:t xml:space="preserve"> · old</w:t>
      </w:r>
    </w:p>
    <w:p>
      <w:r>
        <w:t xml:space="preserve">  ● Patalo es viaya. — </w:t>
      </w:r>
      <w:r>
        <w:rPr>
          <w:i/>
        </w:rPr>
        <w:t>Le pantalon est vieux.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bibalioteko</w:t>
      </w:r>
      <w:r>
        <w:t xml:space="preserve"> n. — </w:t>
      </w:r>
      <w:r>
        <w:rPr>
          <w:b/>
        </w:rPr>
        <w:t>bibliothèque</w:t>
      </w:r>
      <w:r>
        <w:t xml:space="preserve"> · library</w:t>
      </w:r>
    </w:p>
    <w:p>
      <w:r>
        <w:t xml:space="preserve">  ● Biblioteki es grandi. — </w:t>
      </w:r>
      <w:r>
        <w:rPr>
          <w:i/>
        </w:rPr>
        <w:t>La bibliothèque est grande.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bibi</w:t>
      </w:r>
      <w:r>
        <w:t xml:space="preserve"> v. — </w:t>
      </w:r>
      <w:r>
        <w:rPr>
          <w:b/>
        </w:rPr>
        <w:t>boire</w:t>
      </w:r>
      <w:r>
        <w:t xml:space="preserve"> · to drink</w:t>
      </w:r>
    </w:p>
    <w:p>
      <w:r>
        <w:t xml:space="preserve">  ● Me bibi akua. — </w:t>
      </w:r>
      <w:r>
        <w:rPr>
          <w:i/>
        </w:rPr>
        <w:t>Je bois de l'eau.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bidi</w:t>
      </w:r>
      <w:r>
        <w:t xml:space="preserve"> v. — </w:t>
      </w:r>
      <w:r>
        <w:rPr>
          <w:b/>
        </w:rPr>
        <w:t>voir</w:t>
      </w:r>
      <w:r>
        <w:t xml:space="preserve"> · to see</w:t>
      </w:r>
    </w:p>
    <w:p>
      <w:r>
        <w:t xml:space="preserve">  ● Oko vidi lumo. — </w:t>
      </w:r>
      <w:r>
        <w:rPr>
          <w:i/>
        </w:rPr>
        <w:t>L'œil voit la lumière.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bika</w:t>
      </w:r>
      <w:r>
        <w:t xml:space="preserve"> adj. — </w:t>
      </w:r>
      <w:r>
        <w:rPr>
          <w:b/>
        </w:rPr>
        <w:t>bon marché, pas cher</w:t>
      </w:r>
      <w:r>
        <w:t xml:space="preserve"> · cheap</w:t>
      </w:r>
    </w:p>
    <w:p>
      <w:r>
        <w:t xml:space="preserve">  ● Mela esi bika. — </w:t>
      </w:r>
      <w:r>
        <w:rPr>
          <w:i/>
        </w:rPr>
        <w:t>La pomme est bon marché.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bikato</w:t>
      </w:r>
      <w:r>
        <w:t xml:space="preserve"> n. — </w:t>
      </w:r>
      <w:r>
        <w:rPr>
          <w:b/>
        </w:rPr>
        <w:t>victime</w:t>
      </w:r>
      <w:r>
        <w:t xml:space="preserve"> · victim</w:t>
      </w:r>
    </w:p>
    <w:p>
      <w:r>
        <w:t xml:space="preserve">  ● Bikto ayudi ligo. — </w:t>
      </w:r>
      <w:r>
        <w:rPr>
          <w:i/>
        </w:rPr>
        <w:t>La victime aide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binia</w:t>
      </w:r>
      <w:r>
        <w:t xml:space="preserve"> n. — </w:t>
      </w:r>
      <w:r>
        <w:rPr>
          <w:b/>
        </w:rPr>
        <w:t>vigne</w:t>
      </w:r>
      <w:r>
        <w:t xml:space="preserve"> · vine/vineyard</w:t>
      </w:r>
    </w:p>
    <w:p>
      <w:r>
        <w:t xml:space="preserve">  ● Binia doni uba. — </w:t>
      </w:r>
      <w:r>
        <w:rPr>
          <w:i/>
        </w:rPr>
        <w:t>La vigne donne des raisins.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bino</w:t>
      </w:r>
      <w:r>
        <w:t xml:space="preserve"> n. — </w:t>
      </w:r>
      <w:r>
        <w:rPr>
          <w:b/>
        </w:rPr>
        <w:t>veine</w:t>
      </w:r>
      <w:r>
        <w:t xml:space="preserve"> · vein</w:t>
      </w:r>
    </w:p>
    <w:p>
      <w:r>
        <w:t xml:space="preserve">  ● Bino porta sango. — </w:t>
      </w:r>
      <w:r>
        <w:rPr>
          <w:i/>
        </w:rPr>
        <w:t>La veine porte le sang.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biolo</w:t>
      </w:r>
      <w:r>
        <w:t xml:space="preserve"> n. — </w:t>
      </w:r>
      <w:r>
        <w:rPr>
          <w:b/>
        </w:rPr>
        <w:t>biologie</w:t>
      </w:r>
      <w:r>
        <w:t xml:space="preserve"> · biology</w:t>
      </w:r>
    </w:p>
    <w:p>
      <w:r>
        <w:t xml:space="preserve">  ● Biolo luki bito. — </w:t>
      </w:r>
      <w:r>
        <w:rPr>
          <w:i/>
        </w:rPr>
        <w:t>La biologie étudie la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biro</w:t>
      </w:r>
      <w:r>
        <w:t xml:space="preserve"> n. — </w:t>
      </w:r>
      <w:r>
        <w:rPr>
          <w:b/>
        </w:rPr>
        <w:t>homme (mâle)</w:t>
      </w:r>
      <w:r>
        <w:t xml:space="preserve"> · man</w:t>
      </w:r>
    </w:p>
    <w:p>
      <w:r>
        <w:t xml:space="preserve">  ● Biro labori lo. — </w:t>
      </w:r>
      <w:r>
        <w:rPr>
          <w:i/>
        </w:rPr>
        <w:t>L'homme travaille là.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biroro</w:t>
      </w:r>
      <w:r>
        <w:t xml:space="preserve"> n. — </w:t>
      </w:r>
      <w:r>
        <w:rPr>
          <w:b/>
        </w:rPr>
        <w:t>bureau (lieu)</w:t>
      </w:r>
      <w:r>
        <w:t xml:space="preserve"> · office</w:t>
      </w:r>
    </w:p>
    <w:p>
      <w:r>
        <w:t xml:space="preserve">  ● mi iti biroro. — </w:t>
      </w:r>
      <w:r>
        <w:rPr>
          <w:i/>
        </w:rPr>
        <w:t>Je vais au bureau.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biru</w:t>
      </w:r>
      <w:r>
        <w:t xml:space="preserve"> n. — </w:t>
      </w:r>
      <w:r>
        <w:rPr>
          <w:b/>
        </w:rPr>
        <w:t>bière</w:t>
      </w:r>
      <w:r>
        <w:t xml:space="preserve"> · beer</w:t>
      </w:r>
    </w:p>
    <w:p>
      <w:r>
        <w:t xml:space="preserve">  ● Biru es pika. — </w:t>
      </w:r>
      <w:r>
        <w:rPr>
          <w:i/>
        </w:rPr>
        <w:t>La bière est amère.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bisino</w:t>
      </w:r>
      <w:r>
        <w:t xml:space="preserve"> n. — </w:t>
      </w:r>
      <w:r>
        <w:rPr>
          <w:b/>
        </w:rPr>
        <w:t>voisin</w:t>
      </w:r>
      <w:r>
        <w:t xml:space="preserve"> · neighbor village</w:t>
      </w:r>
    </w:p>
    <w:p>
      <w:r>
        <w:t xml:space="preserve">  ● Bisino tabi pan. — </w:t>
      </w:r>
      <w:r>
        <w:rPr>
          <w:i/>
        </w:rPr>
        <w:t>Le voisin a du pain.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bitaro</w:t>
      </w:r>
      <w:r>
        <w:t xml:space="preserve"> n. — </w:t>
      </w:r>
      <w:r>
        <w:rPr>
          <w:b/>
        </w:rPr>
        <w:t>verre (matière)</w:t>
      </w:r>
      <w:r>
        <w:t xml:space="preserve"> · glass</w:t>
      </w:r>
    </w:p>
    <w:p>
      <w:r>
        <w:t xml:space="preserve">  ● mi luki via vitro. — </w:t>
      </w:r>
      <w:r>
        <w:rPr>
          <w:i/>
        </w:rPr>
        <w:t>Je regarde à travers le verre.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biyolo</w:t>
      </w:r>
      <w:r>
        <w:t xml:space="preserve"> n. — </w:t>
      </w:r>
      <w:r>
        <w:rPr>
          <w:b/>
        </w:rPr>
        <w:t>biologie</w:t>
      </w:r>
      <w:r>
        <w:t xml:space="preserve"> · biology</w:t>
      </w:r>
    </w:p>
    <w:p>
      <w:r>
        <w:t xml:space="preserve">  ● Biyolo lerne bito. — </w:t>
      </w:r>
      <w:r>
        <w:rPr>
          <w:i/>
        </w:rPr>
        <w:t>La biologie apprend la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boko</w:t>
      </w:r>
      <w:r>
        <w:t xml:space="preserve"> n. — </w:t>
      </w:r>
      <w:r>
        <w:rPr>
          <w:b/>
        </w:rPr>
        <w:t>bouche</w:t>
      </w:r>
      <w:r>
        <w:t xml:space="preserve"> · mouth</w:t>
      </w:r>
    </w:p>
    <w:p>
      <w:r>
        <w:t xml:space="preserve">  ● Boko manyi pan. — </w:t>
      </w:r>
      <w:r>
        <w:rPr>
          <w:i/>
        </w:rPr>
        <w:t>La bouche mange du pain.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bolakano</w:t>
      </w:r>
      <w:r>
        <w:t xml:space="preserve"> n. — </w:t>
      </w:r>
      <w:r>
        <w:rPr>
          <w:b/>
        </w:rPr>
        <w:t>volcan</w:t>
      </w:r>
      <w:r>
        <w:t xml:space="preserve"> · volcano</w:t>
      </w:r>
    </w:p>
    <w:p>
      <w:r>
        <w:t xml:space="preserve">  ● Volkano gapi pugo. — </w:t>
      </w:r>
      <w:r>
        <w:rPr>
          <w:i/>
        </w:rPr>
        <w:t>Le volcan crache du feu.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bolapoanimalakat</w:t>
      </w:r>
      <w:r>
        <w:t xml:space="preserve"> n. — </w:t>
      </w:r>
      <w:r>
        <w:rPr>
          <w:b/>
        </w:rPr>
        <w:t>renard animal head</w:t>
      </w:r>
      <w:r>
        <w:t xml:space="preserve"> · fox</w:t>
      </w:r>
    </w:p>
    <w:p>
      <w:r>
        <w:t xml:space="preserve">  ● Bolpo esi sapa. — </w:t>
      </w:r>
      <w:r>
        <w:rPr>
          <w:i/>
        </w:rPr>
        <w:t>Le renard est malin.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bolasa</w:t>
      </w:r>
      <w:r>
        <w:t xml:space="preserve"> n. — </w:t>
      </w:r>
      <w:r>
        <w:rPr>
          <w:b/>
        </w:rPr>
        <w:t>sac</w:t>
      </w:r>
      <w:r>
        <w:t xml:space="preserve"> · bag</w:t>
      </w:r>
    </w:p>
    <w:p>
      <w:r>
        <w:t xml:space="preserve">  ● Bolsa es peza. — </w:t>
      </w:r>
      <w:r>
        <w:rPr>
          <w:i/>
        </w:rPr>
        <w:t>Le sac est lourd.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bolor</w:t>
      </w:r>
      <w:r>
        <w:t xml:space="preserve"> n. — </w:t>
      </w:r>
      <w:r>
        <w:rPr>
          <w:b/>
        </w:rPr>
        <w:t>pilote</w:t>
      </w:r>
      <w:r>
        <w:t xml:space="preserve"> · pilot</w:t>
      </w:r>
    </w:p>
    <w:p>
      <w:r>
        <w:t xml:space="preserve">  ● Bolor duki piono. — </w:t>
      </w:r>
      <w:r>
        <w:rPr>
          <w:i/>
        </w:rPr>
        <w:t>Le pilote guide l'avion.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bolu</w:t>
      </w:r>
      <w:r>
        <w:t xml:space="preserve"> n. — </w:t>
      </w:r>
      <w:r>
        <w:rPr>
          <w:b/>
        </w:rPr>
        <w:t>bol / tasse</w:t>
      </w:r>
      <w:r>
        <w:t xml:space="preserve"> · bowl / cup</w:t>
      </w:r>
    </w:p>
    <w:p>
      <w:r>
        <w:t xml:space="preserve">  ● Me bibi de bolu. — </w:t>
      </w:r>
      <w:r>
        <w:rPr>
          <w:i/>
        </w:rPr>
        <w:t>Je bois dans un bol.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bolumo</w:t>
      </w:r>
      <w:r>
        <w:t xml:space="preserve"> n. — </w:t>
      </w:r>
      <w:r>
        <w:rPr>
          <w:b/>
        </w:rPr>
        <w:t>volume</w:t>
      </w:r>
      <w:r>
        <w:t xml:space="preserve"> · volume</w:t>
      </w:r>
    </w:p>
    <w:p>
      <w:r>
        <w:t xml:space="preserve">  ● Volumo es grandi. — </w:t>
      </w:r>
      <w:r>
        <w:rPr>
          <w:i/>
        </w:rPr>
        <w:t>Le volume est grand.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borado</w:t>
      </w:r>
      <w:r>
        <w:t xml:space="preserve"> n. — </w:t>
      </w:r>
      <w:r>
        <w:rPr>
          <w:b/>
        </w:rPr>
        <w:t>mot</w:t>
      </w:r>
      <w:r>
        <w:t xml:space="preserve"> · word</w:t>
      </w:r>
    </w:p>
    <w:p>
      <w:r>
        <w:t xml:space="preserve">  ● Me lerni vordo. — </w:t>
      </w:r>
      <w:r>
        <w:rPr>
          <w:i/>
        </w:rPr>
        <w:t>J'apprends un mot.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boruso</w:t>
      </w:r>
      <w:r>
        <w:t xml:space="preserve"> n. — </w:t>
      </w:r>
      <w:r>
        <w:rPr>
          <w:b/>
        </w:rPr>
        <w:t>portefeuille</w:t>
      </w:r>
      <w:r>
        <w:t xml:space="preserve"> · wallet</w:t>
      </w:r>
    </w:p>
    <w:p>
      <w:r>
        <w:t xml:space="preserve">  ● peyo esu in boruso. — </w:t>
      </w:r>
      <w:r>
        <w:rPr>
          <w:i/>
        </w:rPr>
        <w:t>L'argent est dans le portefeuille.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boso</w:t>
      </w:r>
      <w:r>
        <w:t xml:space="preserve"> n. — </w:t>
      </w:r>
      <w:r>
        <w:rPr>
          <w:b/>
        </w:rPr>
        <w:t>sac, sac à main</w:t>
      </w:r>
      <w:r>
        <w:t xml:space="preserve"> · bag, handbag</w:t>
      </w:r>
    </w:p>
    <w:p>
      <w:r>
        <w:t xml:space="preserve">  ● Boso es peza. — </w:t>
      </w:r>
      <w:r>
        <w:rPr>
          <w:i/>
        </w:rPr>
        <w:t>Le sac est pesant.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botelo</w:t>
      </w:r>
      <w:r>
        <w:t xml:space="preserve"> n. — </w:t>
      </w:r>
      <w:r>
        <w:rPr>
          <w:b/>
        </w:rPr>
        <w:t>bouteille</w:t>
      </w:r>
      <w:r>
        <w:t xml:space="preserve"> · bottle</w:t>
      </w:r>
    </w:p>
    <w:p>
      <w:r>
        <w:t xml:space="preserve">  ● Botelo doni vino. — </w:t>
      </w:r>
      <w:r>
        <w:rPr>
          <w:i/>
        </w:rPr>
        <w:t>La bouteille donne du vin.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boti</w:t>
      </w:r>
      <w:r>
        <w:t xml:space="preserve"> v. — </w:t>
      </w:r>
      <w:r>
        <w:rPr>
          <w:b/>
        </w:rPr>
        <w:t>voter</w:t>
      </w:r>
      <w:r>
        <w:t xml:space="preserve"> · to vote</w:t>
      </w:r>
    </w:p>
    <w:p>
      <w:r>
        <w:t xml:space="preserve">  ● Galo voti kardu. — </w:t>
      </w:r>
      <w:r>
        <w:rPr>
          <w:i/>
        </w:rPr>
        <w:t>Le citoyen vote par carte.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boto</w:t>
      </w:r>
      <w:r>
        <w:t xml:space="preserve"> n. — </w:t>
      </w:r>
      <w:r>
        <w:rPr>
          <w:b/>
        </w:rPr>
        <w:t>vote</w:t>
      </w:r>
      <w:r>
        <w:t xml:space="preserve"> · vote, ballot</w:t>
      </w:r>
    </w:p>
    <w:p>
      <w:r>
        <w:t xml:space="preserve">  ● Boto es duto. — </w:t>
      </w:r>
      <w:r>
        <w:rPr>
          <w:i/>
        </w:rPr>
        <w:t>Le vote est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botono</w:t>
      </w:r>
      <w:r>
        <w:t xml:space="preserve"> n. — </w:t>
      </w:r>
      <w:r>
        <w:rPr>
          <w:b/>
        </w:rPr>
        <w:t>bourgeon</w:t>
      </w:r>
      <w:r>
        <w:t xml:space="preserve"> · bud (plant)</w:t>
      </w:r>
    </w:p>
    <w:p>
      <w:r>
        <w:t xml:space="preserve">  ● botono es pitini. — </w:t>
      </w:r>
      <w:r>
        <w:rPr>
          <w:i/>
        </w:rPr>
        <w:t>Le bourgeon est petit.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budayeto</w:t>
      </w:r>
      <w:r>
        <w:t xml:space="preserve"> n. — </w:t>
      </w:r>
      <w:r>
        <w:rPr>
          <w:b/>
        </w:rPr>
        <w:t>budget</w:t>
      </w:r>
      <w:r>
        <w:t xml:space="preserve"> · budget</w:t>
      </w:r>
    </w:p>
    <w:p>
      <w:r>
        <w:t xml:space="preserve">  ● Budyeto esi limita. — </w:t>
      </w:r>
      <w:r>
        <w:rPr>
          <w:i/>
        </w:rPr>
        <w:t>Le budget est limité.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bupanado</w:t>
      </w:r>
      <w:r>
        <w:t xml:space="preserve"> n. — </w:t>
      </w:r>
      <w:r>
        <w:rPr>
          <w:b/>
        </w:rPr>
        <w:t>écharpe</w:t>
      </w:r>
      <w:r>
        <w:t xml:space="preserve"> · scarf</w:t>
      </w:r>
    </w:p>
    <w:p>
      <w:r>
        <w:t xml:space="preserve">  ● Bufando tepegi kolo. — </w:t>
      </w:r>
      <w:r>
        <w:rPr>
          <w:i/>
        </w:rPr>
        <w:t>L'écharpe réchauffe le cou.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burasa</w:t>
      </w:r>
      <w:r>
        <w:t xml:space="preserve"> n. — </w:t>
      </w:r>
      <w:r>
        <w:rPr>
          <w:b/>
        </w:rPr>
        <w:t>bourse, porte-monnaie</w:t>
      </w:r>
      <w:r>
        <w:t xml:space="preserve"> · wallet, purse</w:t>
      </w:r>
    </w:p>
    <w:p>
      <w:r>
        <w:t xml:space="preserve">  ● Monio esi in bursa. — </w:t>
      </w:r>
      <w:r>
        <w:rPr>
          <w:i/>
        </w:rPr>
        <w:t>L'argent est dans la bourse.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bureri</w:t>
      </w:r>
      <w:r>
        <w:t xml:space="preserve"> n. — </w:t>
      </w:r>
      <w:r>
        <w:rPr>
          <w:b/>
        </w:rPr>
        <w:t>bureau (lieu)</w:t>
      </w:r>
      <w:r>
        <w:t xml:space="preserve"> · office, bureau</w:t>
      </w:r>
    </w:p>
    <w:p>
      <w:r>
        <w:t xml:space="preserve">  ● Bureri es leri. — </w:t>
      </w:r>
      <w:r>
        <w:rPr>
          <w:i/>
        </w:rPr>
        <w:t>Le bureau est pour apprendre.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buroro</w:t>
      </w:r>
      <w:r>
        <w:t xml:space="preserve"> n. — </w:t>
      </w:r>
      <w:r>
        <w:rPr>
          <w:b/>
        </w:rPr>
        <w:t>fonctionnaire, bureaucrate</w:t>
      </w:r>
      <w:r>
        <w:t xml:space="preserve"> · official, bureaucrat</w:t>
      </w:r>
    </w:p>
    <w:p>
      <w:r>
        <w:t xml:space="preserve">  ● Buroro duci ligo. — </w:t>
      </w:r>
      <w:r>
        <w:rPr>
          <w:i/>
        </w:rPr>
        <w:t>Le bureaucrate gère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busino</w:t>
      </w:r>
      <w:r>
        <w:t xml:space="preserve"> n. — </w:t>
      </w:r>
      <w:r>
        <w:rPr>
          <w:b/>
        </w:rPr>
        <w:t>affaire, business</w:t>
      </w:r>
      <w:r>
        <w:t xml:space="preserve"> · business</w:t>
      </w:r>
    </w:p>
    <w:p>
      <w:r>
        <w:t xml:space="preserve">  ● busino esu boni. — </w:t>
      </w:r>
      <w:r>
        <w:rPr>
          <w:i/>
        </w:rPr>
        <w:t>L'affaire est bonne.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butiko</w:t>
      </w:r>
      <w:r>
        <w:t xml:space="preserve"> n. — </w:t>
      </w:r>
      <w:r>
        <w:rPr>
          <w:b/>
        </w:rPr>
        <w:t>magasin</w:t>
      </w:r>
      <w:r>
        <w:t xml:space="preserve"> · store, shop</w:t>
      </w:r>
    </w:p>
    <w:p>
      <w:r>
        <w:t xml:space="preserve">  ● mi iti butiko. — </w:t>
      </w:r>
      <w:r>
        <w:rPr>
          <w:i/>
        </w:rPr>
        <w:t>Je vais au magasin.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buto</w:t>
      </w:r>
      <w:r>
        <w:t xml:space="preserve"> n. — </w:t>
      </w:r>
      <w:r>
        <w:rPr>
          <w:b/>
        </w:rPr>
        <w:t>bouton (vêtement)</w:t>
      </w:r>
      <w:r>
        <w:t xml:space="preserve"> · button</w:t>
      </w:r>
    </w:p>
    <w:p>
      <w:r>
        <w:t xml:space="preserve">  ● Buto es pitia. — </w:t>
      </w:r>
      <w:r>
        <w:rPr>
          <w:i/>
        </w:rPr>
        <w:t>Le bouton est petit.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buto-sapo</w:t>
      </w:r>
      <w:r>
        <w:t xml:space="preserve"> n. — </w:t>
      </w:r>
      <w:r>
        <w:rPr>
          <w:b/>
        </w:rPr>
        <w:t>botte</w:t>
      </w:r>
      <w:r>
        <w:t xml:space="preserve"> · boot</w:t>
      </w:r>
    </w:p>
    <w:p>
      <w:r>
        <w:t xml:space="preserve">  ● Buto es dura. — </w:t>
      </w:r>
      <w:r>
        <w:rPr>
          <w:i/>
        </w:rPr>
        <w:t>La botte est dure.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butono</w:t>
      </w:r>
      <w:r>
        <w:t xml:space="preserve"> n. — </w:t>
      </w:r>
      <w:r>
        <w:rPr>
          <w:b/>
        </w:rPr>
        <w:t>bouton (habit)</w:t>
      </w:r>
      <w:r>
        <w:t xml:space="preserve"> · button</w:t>
      </w:r>
    </w:p>
    <w:p>
      <w:r>
        <w:t xml:space="preserve">  ● Me kudi butono. — </w:t>
      </w:r>
      <w:r>
        <w:rPr>
          <w:i/>
        </w:rPr>
        <w:t>Je couds un bouton.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buyi</w:t>
      </w:r>
      <w:r>
        <w:t xml:space="preserve"> v. — </w:t>
      </w:r>
      <w:r>
        <w:rPr>
          <w:b/>
        </w:rPr>
        <w:t>acheter</w:t>
      </w:r>
      <w:r>
        <w:t xml:space="preserve"> · to buy</w:t>
      </w:r>
    </w:p>
    <w:p>
      <w:r>
        <w:t xml:space="preserve">  ● mi buyi buklo. — </w:t>
      </w:r>
      <w:r>
        <w:rPr>
          <w:i/>
        </w:rPr>
        <w:t>J'achète un livre.</w:t>
      </w:r>
    </w:p>
    <w:p>
      <w:r>
        <w:rPr>
          <w:color w:val="888888"/>
          <w:sz w:val="16"/>
        </w:rPr>
        <w:t xml:space="preserve">  [economie]</w:t>
      </w:r>
    </w:p>
    <w:p>
      <w:r>
        <w:br w:type="page"/>
      </w:r>
    </w:p>
    <w:p>
      <w:pPr>
        <w:pStyle w:val="Heading1"/>
        <w:jc w:val="center"/>
      </w:pPr>
      <w:r>
        <w:t>D</w:t>
      </w:r>
    </w:p>
    <w:p>
      <w:r>
        <w:rPr>
          <w:b/>
        </w:rPr>
        <w:t>danasi</w:t>
      </w:r>
      <w:r>
        <w:t xml:space="preserve"> v. — </w:t>
      </w:r>
      <w:r>
        <w:rPr>
          <w:b/>
        </w:rPr>
        <w:t>danser</w:t>
      </w:r>
      <w:r>
        <w:t xml:space="preserve"> · to dance</w:t>
      </w:r>
    </w:p>
    <w:p>
      <w:r>
        <w:t xml:space="preserve">  ● Li dansi gaya. — </w:t>
      </w:r>
      <w:r>
        <w:rPr>
          <w:i/>
        </w:rPr>
        <w:t>Il danse joyeusement.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danasitor</w:t>
      </w:r>
      <w:r>
        <w:t xml:space="preserve"> n. — </w:t>
      </w:r>
      <w:r>
        <w:rPr>
          <w:b/>
        </w:rPr>
        <w:t>danseur</w:t>
      </w:r>
      <w:r>
        <w:t xml:space="preserve"> · dancer</w:t>
      </w:r>
    </w:p>
    <w:p>
      <w:r>
        <w:t xml:space="preserve">  ● Dansitor dansi eko. — </w:t>
      </w:r>
      <w:r>
        <w:rPr>
          <w:i/>
        </w:rPr>
        <w:t>Le danseur danse bien.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danaso</w:t>
      </w:r>
      <w:r>
        <w:t xml:space="preserve"> n. — </w:t>
      </w:r>
      <w:r>
        <w:rPr>
          <w:b/>
        </w:rPr>
        <w:t>danse</w:t>
      </w:r>
      <w:r>
        <w:t xml:space="preserve"> · dance</w:t>
      </w:r>
    </w:p>
    <w:p>
      <w:r>
        <w:t xml:space="preserve">  ● Danso es pika. — </w:t>
      </w:r>
      <w:r>
        <w:rPr>
          <w:i/>
        </w:rPr>
        <w:t>La danse est rapide.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danasor</w:t>
      </w:r>
      <w:r>
        <w:t xml:space="preserve"> n. — </w:t>
      </w:r>
      <w:r>
        <w:rPr>
          <w:b/>
        </w:rPr>
        <w:t>danseur</w:t>
      </w:r>
      <w:r>
        <w:t xml:space="preserve"> · dancer</w:t>
      </w:r>
    </w:p>
    <w:p>
      <w:r>
        <w:t xml:space="preserve">  ● Dansor dansi eko. — </w:t>
      </w:r>
      <w:r>
        <w:rPr>
          <w:i/>
        </w:rPr>
        <w:t>Le danseur danse bien.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daramoi</w:t>
      </w:r>
      <w:r>
        <w:t xml:space="preserve"> n. — </w:t>
      </w:r>
      <w:r>
        <w:rPr>
          <w:b/>
        </w:rPr>
        <w:t>pièce de théâtre / drame</w:t>
      </w:r>
      <w:r>
        <w:t xml:space="preserve"> · drama / play</w:t>
      </w:r>
    </w:p>
    <w:p>
      <w:r>
        <w:t xml:space="preserve">  ● Dramo es triste. — </w:t>
      </w:r>
      <w:r>
        <w:rPr>
          <w:i/>
        </w:rPr>
        <w:t>Le drame est triste.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darawidaraui</w:t>
      </w:r>
      <w:r>
        <w:t xml:space="preserve"> v. — </w:t>
      </w:r>
      <w:r>
        <w:rPr>
          <w:b/>
        </w:rPr>
        <w:t>dessiner</w:t>
      </w:r>
      <w:r>
        <w:t xml:space="preserve"> · to draw</w:t>
      </w:r>
    </w:p>
    <w:p>
      <w:r>
        <w:t xml:space="preserve">  ● Mi drauï lino. (drawi) — </w:t>
      </w:r>
      <w:r>
        <w:rPr>
          <w:i/>
        </w:rPr>
        <w:t>Je dessine une ligne.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darawitadarawuko</w:t>
      </w:r>
      <w:r>
        <w:t xml:space="preserve"> n. — </w:t>
      </w:r>
      <w:r>
        <w:rPr>
          <w:b/>
        </w:rPr>
        <w:t>dessin</w:t>
      </w:r>
      <w:r>
        <w:t xml:space="preserve"> · drawing</w:t>
      </w:r>
    </w:p>
    <w:p>
      <w:r>
        <w:t xml:space="preserve">  ● Drawita es simpla. — </w:t>
      </w:r>
      <w:r>
        <w:rPr>
          <w:i/>
        </w:rPr>
        <w:t>Le dessin est simple. (drawita)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daribor</w:t>
      </w:r>
      <w:r>
        <w:t xml:space="preserve"> n. — </w:t>
      </w:r>
      <w:r>
        <w:rPr>
          <w:b/>
        </w:rPr>
        <w:t>conducteur, chauffeur</w:t>
      </w:r>
      <w:r>
        <w:t xml:space="preserve"> · driver</w:t>
      </w:r>
    </w:p>
    <w:p>
      <w:r>
        <w:t xml:space="preserve">  ● Dribor dribi oto. — </w:t>
      </w:r>
      <w:r>
        <w:rPr>
          <w:i/>
        </w:rPr>
        <w:t>Le conducteur conduit l'auto.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darogitor</w:t>
      </w:r>
      <w:r>
        <w:t xml:space="preserve"> n. — </w:t>
      </w:r>
      <w:r>
        <w:rPr>
          <w:b/>
        </w:rPr>
        <w:t>pharmacien</w:t>
      </w:r>
      <w:r>
        <w:t xml:space="preserve"> · pharmacist_druggist</w:t>
      </w:r>
    </w:p>
    <w:p>
      <w:r>
        <w:t xml:space="preserve">  ● Drogitor doni remedi. — </w:t>
      </w:r>
      <w:r>
        <w:rPr>
          <w:i/>
        </w:rPr>
        <w:t>Le pharmacien donne le remède.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darogo</w:t>
      </w:r>
      <w:r>
        <w:t xml:space="preserve"> n. — </w:t>
      </w:r>
      <w:r>
        <w:rPr>
          <w:b/>
        </w:rPr>
        <w:t>médicament, drogue</w:t>
      </w:r>
      <w:r>
        <w:t xml:space="preserve"> · drug, medicine</w:t>
      </w:r>
    </w:p>
    <w:p>
      <w:r>
        <w:t xml:space="preserve">  ● Drogo sese dolori. — </w:t>
      </w:r>
      <w:r>
        <w:rPr>
          <w:i/>
        </w:rPr>
        <w:t>Le médicament cesse la douleur.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darogo-eri</w:t>
      </w:r>
      <w:r>
        <w:t xml:space="preserve"> n. — </w:t>
      </w:r>
      <w:r>
        <w:rPr>
          <w:b/>
        </w:rPr>
        <w:t>pharmacie (lieu)</w:t>
      </w:r>
      <w:r>
        <w:t xml:space="preserve"> · pharmacy</w:t>
      </w:r>
    </w:p>
    <w:p>
      <w:r>
        <w:t xml:space="preserve">  ● Drogo-eri bende drogo. — </w:t>
      </w:r>
      <w:r>
        <w:rPr>
          <w:i/>
        </w:rPr>
        <w:t>La pharmacie vend des médicaments.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darumapo</w:t>
      </w:r>
      <w:r>
        <w:t xml:space="preserve"> n. — </w:t>
      </w:r>
      <w:r>
        <w:rPr>
          <w:b/>
        </w:rPr>
        <w:t>tambour</w:t>
      </w:r>
      <w:r>
        <w:t xml:space="preserve"> · drum</w:t>
      </w:r>
    </w:p>
    <w:p>
      <w:r>
        <w:t xml:space="preserve">  ● Drumpo fiki ritimo. (darumpo) — </w:t>
      </w:r>
      <w:r>
        <w:rPr>
          <w:i/>
        </w:rPr>
        <w:t>Le tambour fait le rythme.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dato</w:t>
      </w:r>
      <w:r>
        <w:t xml:space="preserve"> n. — </w:t>
      </w:r>
      <w:r>
        <w:rPr>
          <w:b/>
        </w:rPr>
        <w:t>donnée, octet</w:t>
      </w:r>
      <w:r>
        <w:t xml:space="preserve"> · data, byte</w:t>
      </w:r>
    </w:p>
    <w:p>
      <w:r>
        <w:t xml:space="preserve">  ● Dato flui le-neto. — </w:t>
      </w:r>
      <w:r>
        <w:rPr>
          <w:i/>
        </w:rPr>
        <w:t>La donnée coule dans le réseau.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deba</w:t>
      </w:r>
      <w:r>
        <w:t xml:space="preserve"> n. — </w:t>
      </w:r>
      <w:r>
        <w:rPr>
          <w:b/>
        </w:rPr>
        <w:t>devoir</w:t>
      </w:r>
      <w:r>
        <w:t xml:space="preserve"> · duty</w:t>
      </w:r>
    </w:p>
    <w:p>
      <w:r>
        <w:t xml:space="preserve">  ● Galo ari deba. — </w:t>
      </w:r>
      <w:r>
        <w:rPr>
          <w:i/>
        </w:rPr>
        <w:t>Le citoyen a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debato</w:t>
      </w:r>
      <w:r>
        <w:t xml:space="preserve"> n. — </w:t>
      </w:r>
      <w:r>
        <w:rPr>
          <w:b/>
        </w:rPr>
        <w:t>débat</w:t>
      </w:r>
      <w:r>
        <w:t xml:space="preserve"> · debate</w:t>
      </w:r>
    </w:p>
    <w:p>
      <w:r>
        <w:t xml:space="preserve">  ● Debato esu ligo. — </w:t>
      </w:r>
      <w:r>
        <w:rPr>
          <w:i/>
        </w:rPr>
        <w:t>Le débat est un lien.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debi</w:t>
      </w:r>
      <w:r>
        <w:t xml:space="preserve"> v. — </w:t>
      </w:r>
      <w:r>
        <w:rPr>
          <w:b/>
        </w:rPr>
        <w:t>devoir (dette)</w:t>
      </w:r>
      <w:r>
        <w:t xml:space="preserve"> · to owe</w:t>
      </w:r>
    </w:p>
    <w:p>
      <w:r>
        <w:t xml:space="preserve">  ● Me debi monio. — </w:t>
      </w:r>
      <w:r>
        <w:rPr>
          <w:i/>
        </w:rPr>
        <w:t>Je dois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debito</w:t>
      </w:r>
      <w:r>
        <w:t xml:space="preserve"> n. — </w:t>
      </w:r>
      <w:r>
        <w:rPr>
          <w:b/>
        </w:rPr>
        <w:t>dette</w:t>
      </w:r>
      <w:r>
        <w:t xml:space="preserve"> · debt</w:t>
      </w:r>
    </w:p>
    <w:p>
      <w:r>
        <w:t xml:space="preserve">  ● Mi payi debito. — </w:t>
      </w:r>
      <w:r>
        <w:rPr>
          <w:i/>
        </w:rPr>
        <w:t>Je paie la dette.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deki</w:t>
      </w:r>
      <w:r>
        <w:t xml:space="preserve"> v. — </w:t>
      </w:r>
      <w:r>
        <w:rPr>
          <w:b/>
        </w:rPr>
        <w:t>défendre</w:t>
      </w:r>
      <w:r>
        <w:t xml:space="preserve"> · to defend</w:t>
      </w:r>
    </w:p>
    <w:p>
      <w:r>
        <w:t xml:space="preserve">  ● Lira deki lando. — </w:t>
      </w:r>
      <w:r>
        <w:rPr>
          <w:i/>
        </w:rPr>
        <w:t>Le chef défend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deko</w:t>
      </w:r>
      <w:r>
        <w:t xml:space="preserve"> n. — </w:t>
      </w:r>
      <w:r>
        <w:rPr>
          <w:b/>
        </w:rPr>
        <w:t>défense</w:t>
      </w:r>
      <w:r>
        <w:t xml:space="preserve"> · defense</w:t>
      </w:r>
    </w:p>
    <w:p>
      <w:r>
        <w:t xml:space="preserve">  ● Deko esu bazo. — </w:t>
      </w:r>
      <w:r>
        <w:rPr>
          <w:i/>
        </w:rPr>
        <w:t>La défense est la base.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delapino</w:t>
      </w:r>
      <w:r>
        <w:t xml:space="preserve"> n. — </w:t>
      </w:r>
      <w:r>
        <w:rPr>
          <w:b/>
        </w:rPr>
        <w:t>dauphin</w:t>
      </w:r>
      <w:r>
        <w:t xml:space="preserve"> · dolphin</w:t>
      </w:r>
    </w:p>
    <w:p>
      <w:r>
        <w:t xml:space="preserve">  ● Delfino ludi kun homi. — </w:t>
      </w:r>
      <w:r>
        <w:rPr>
          <w:i/>
        </w:rPr>
        <w:t>Le dauphin joue avec l'humain.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delata</w:t>
      </w:r>
      <w:r>
        <w:t xml:space="preserve"> n. — </w:t>
      </w:r>
      <w:r>
        <w:rPr>
          <w:b/>
        </w:rPr>
        <w:t>delta</w:t>
      </w:r>
      <w:r>
        <w:t xml:space="preserve"> · delta</w:t>
      </w:r>
    </w:p>
    <w:p>
      <w:r>
        <w:t xml:space="preserve">  ● Delta siti aka mari. — </w:t>
      </w:r>
      <w:r>
        <w:rPr>
          <w:i/>
        </w:rPr>
        <w:t>Le delta se situe près de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deleri-ulo</w:t>
      </w:r>
      <w:r>
        <w:t xml:space="preserve"> n. — </w:t>
      </w:r>
      <w:r>
        <w:rPr>
          <w:b/>
        </w:rPr>
        <w:t>gomme/effaceur</w:t>
      </w:r>
      <w:r>
        <w:t xml:space="preserve"> · eraser</w:t>
      </w:r>
    </w:p>
    <w:p>
      <w:r>
        <w:t xml:space="preserve">  ● Deleri-ulo puri papero. — </w:t>
      </w:r>
      <w:r>
        <w:rPr>
          <w:i/>
        </w:rPr>
        <w:t>La gomme nettoie le papier.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demoko</w:t>
      </w:r>
      <w:r>
        <w:t xml:space="preserve"> n. — </w:t>
      </w:r>
      <w:r>
        <w:rPr>
          <w:b/>
        </w:rPr>
        <w:t>démocratie</w:t>
      </w:r>
      <w:r>
        <w:t xml:space="preserve"> · democracy</w:t>
      </w:r>
    </w:p>
    <w:p>
      <w:r>
        <w:t xml:space="preserve">  ● Demoko duno poto. — </w:t>
      </w:r>
      <w:r>
        <w:rPr>
          <w:i/>
        </w:rPr>
        <w:t>La démocratie donne le pouvoir.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denadaro</w:t>
      </w:r>
      <w:r>
        <w:t xml:space="preserve"> n. — </w:t>
      </w:r>
      <w:r>
        <w:rPr>
          <w:b/>
        </w:rPr>
        <w:t>arbre</w:t>
      </w:r>
      <w:r>
        <w:t xml:space="preserve"> · tree</w:t>
      </w:r>
    </w:p>
    <w:p>
      <w:r>
        <w:t xml:space="preserve">  ● Dendro es grandi. — </w:t>
      </w:r>
      <w:r>
        <w:rPr>
          <w:i/>
        </w:rPr>
        <w:t>L'arbre est grand.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denatitor</w:t>
      </w:r>
      <w:r>
        <w:t xml:space="preserve"> n. — </w:t>
      </w:r>
      <w:r>
        <w:rPr>
          <w:b/>
        </w:rPr>
        <w:t>dentiste</w:t>
      </w:r>
      <w:r>
        <w:t xml:space="preserve"> · dentist</w:t>
      </w:r>
    </w:p>
    <w:p>
      <w:r>
        <w:t xml:space="preserve">  ● Dentitor luki dento. — </w:t>
      </w:r>
      <w:r>
        <w:rPr>
          <w:i/>
        </w:rPr>
        <w:t>Le dentiste regarde la dent.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denato</w:t>
      </w:r>
      <w:r>
        <w:t xml:space="preserve"> n. — </w:t>
      </w:r>
      <w:r>
        <w:rPr>
          <w:b/>
        </w:rPr>
        <w:t>dent</w:t>
      </w:r>
      <w:r>
        <w:t xml:space="preserve"> · tooth</w:t>
      </w:r>
    </w:p>
    <w:p>
      <w:r>
        <w:t xml:space="preserve">  ● Dento morde pomi. — </w:t>
      </w:r>
      <w:r>
        <w:rPr>
          <w:i/>
        </w:rPr>
        <w:t>La dent mord la pomme.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denator</w:t>
      </w:r>
      <w:r>
        <w:t xml:space="preserve"> n. — </w:t>
      </w:r>
      <w:r>
        <w:rPr>
          <w:b/>
        </w:rPr>
        <w:t>dentiste</w:t>
      </w:r>
      <w:r>
        <w:t xml:space="preserve"> · dentist</w:t>
      </w:r>
    </w:p>
    <w:p>
      <w:r>
        <w:t xml:space="preserve">  ● Dentor saniti denteo. — </w:t>
      </w:r>
      <w:r>
        <w:rPr>
          <w:i/>
        </w:rPr>
        <w:t>Le dentiste soigne la dent.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deo</w:t>
      </w:r>
      <w:r>
        <w:t xml:space="preserve"> n. — </w:t>
      </w:r>
      <w:r>
        <w:rPr>
          <w:b/>
        </w:rPr>
        <w:t>jour</w:t>
      </w:r>
      <w:r>
        <w:t xml:space="preserve"> · day</w:t>
      </w:r>
    </w:p>
    <w:p>
      <w:r>
        <w:t xml:space="preserve">  ● Deo es lumi. — </w:t>
      </w:r>
      <w:r>
        <w:rPr>
          <w:i/>
        </w:rPr>
        <w:t>Le jour est lumineux.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depa</w:t>
      </w:r>
      <w:r>
        <w:t xml:space="preserve"> adj. — </w:t>
      </w:r>
      <w:r>
        <w:rPr>
          <w:b/>
        </w:rPr>
        <w:t>profond</w:t>
      </w:r>
      <w:r>
        <w:t xml:space="preserve"> · deep</w:t>
      </w:r>
    </w:p>
    <w:p>
      <w:r>
        <w:t xml:space="preserve">  ● Okeano esu deepa. — </w:t>
      </w:r>
      <w:r>
        <w:rPr>
          <w:i/>
        </w:rPr>
        <w:t>L'océan est profond.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depin-ita</w:t>
      </w:r>
      <w:r>
        <w:t xml:space="preserve"> n. — </w:t>
      </w:r>
      <w:r>
        <w:rPr>
          <w:b/>
        </w:rPr>
        <w:t>définition</w:t>
      </w:r>
      <w:r>
        <w:t xml:space="preserve"> · definition</w:t>
      </w:r>
    </w:p>
    <w:p>
      <w:r>
        <w:t xml:space="preserve">  ● Defin-ita es klara. — </w:t>
      </w:r>
      <w:r>
        <w:rPr>
          <w:i/>
        </w:rPr>
        <w:t>La définition est claire.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depini</w:t>
      </w:r>
      <w:r>
        <w:t xml:space="preserve"> v. — </w:t>
      </w:r>
      <w:r>
        <w:rPr>
          <w:b/>
        </w:rPr>
        <w:t>définir</w:t>
      </w:r>
      <w:r>
        <w:t xml:space="preserve"> · to define</w:t>
      </w:r>
    </w:p>
    <w:p>
      <w:r>
        <w:t xml:space="preserve">  ● Defini parolo. — </w:t>
      </w:r>
      <w:r>
        <w:rPr>
          <w:i/>
        </w:rPr>
        <w:t>Définir un mot.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deramo</w:t>
      </w:r>
      <w:r>
        <w:t xml:space="preserve"> n. — </w:t>
      </w:r>
      <w:r>
        <w:rPr>
          <w:b/>
        </w:rPr>
        <w:t>peau</w:t>
      </w:r>
      <w:r>
        <w:t xml:space="preserve"> · skin</w:t>
      </w:r>
    </w:p>
    <w:p>
      <w:r>
        <w:t xml:space="preserve">  ● Dermo protekti korpo. — </w:t>
      </w:r>
      <w:r>
        <w:rPr>
          <w:i/>
        </w:rPr>
        <w:t>La peau protège le corps.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deseo</w:t>
      </w:r>
      <w:r>
        <w:t xml:space="preserve"> n. — </w:t>
      </w:r>
      <w:r>
        <w:rPr>
          <w:b/>
        </w:rPr>
        <w:t>décembre</w:t>
      </w:r>
      <w:r>
        <w:t xml:space="preserve"> · December</w:t>
      </w:r>
    </w:p>
    <w:p>
      <w:r>
        <w:t xml:space="preserve">  ● Deseo es meso deka-dua. — </w:t>
      </w:r>
      <w:r>
        <w:rPr>
          <w:i/>
        </w:rPr>
        <w:t>Décembre est le douzième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deserato</w:t>
      </w:r>
      <w:r>
        <w:t xml:space="preserve"> n. — </w:t>
      </w:r>
      <w:r>
        <w:rPr>
          <w:b/>
        </w:rPr>
        <w:t>désert</w:t>
      </w:r>
      <w:r>
        <w:t xml:space="preserve"> · desert</w:t>
      </w:r>
    </w:p>
    <w:p>
      <w:r>
        <w:t xml:space="preserve">  ● Deserto es kalaroa. — </w:t>
      </w:r>
      <w:r>
        <w:rPr>
          <w:i/>
        </w:rPr>
        <w:t>Le désert est chaud.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desi</w:t>
      </w:r>
      <w:r>
        <w:t xml:space="preserve"> v. — </w:t>
      </w:r>
      <w:r>
        <w:rPr>
          <w:b/>
        </w:rPr>
        <w:t>décider</w:t>
      </w:r>
      <w:r>
        <w:t xml:space="preserve"> · to decide</w:t>
      </w:r>
    </w:p>
    <w:p>
      <w:r>
        <w:t xml:space="preserve">  ● Mi desi kosa. — </w:t>
      </w:r>
      <w:r>
        <w:rPr>
          <w:i/>
        </w:rPr>
        <w:t>Je décide de la chose.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desinator</w:t>
      </w:r>
      <w:r>
        <w:t xml:space="preserve"> n. — </w:t>
      </w:r>
      <w:r>
        <w:rPr>
          <w:b/>
        </w:rPr>
        <w:t>designer</w:t>
      </w:r>
      <w:r>
        <w:t xml:space="preserve"> · designer</w:t>
      </w:r>
    </w:p>
    <w:p>
      <w:r>
        <w:t xml:space="preserve">  ● Desinator paki desino. — </w:t>
      </w:r>
      <w:r>
        <w:rPr>
          <w:i/>
        </w:rPr>
        <w:t>Le designer fait un dessin.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deso</w:t>
      </w:r>
      <w:r>
        <w:t xml:space="preserve"> n. — </w:t>
      </w:r>
      <w:r>
        <w:rPr>
          <w:b/>
        </w:rPr>
        <w:t>décision</w:t>
      </w:r>
      <w:r>
        <w:t xml:space="preserve"> · decision</w:t>
      </w:r>
    </w:p>
    <w:p>
      <w:r>
        <w:t xml:space="preserve">  ● Deso esu piki. — </w:t>
      </w:r>
      <w:r>
        <w:rPr>
          <w:i/>
        </w:rPr>
        <w:t>La décision est un choix.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deto</w:t>
      </w:r>
      <w:r>
        <w:t xml:space="preserve"> n. — </w:t>
      </w:r>
      <w:r>
        <w:rPr>
          <w:b/>
        </w:rPr>
        <w:t>dette</w:t>
      </w:r>
      <w:r>
        <w:t xml:space="preserve"> · debt</w:t>
      </w:r>
    </w:p>
    <w:p>
      <w:r>
        <w:t xml:space="preserve">  ● mi habi deto. — </w:t>
      </w:r>
      <w:r>
        <w:rPr>
          <w:i/>
        </w:rPr>
        <w:t>J'ai une dette.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dewesati</w:t>
      </w:r>
      <w:r>
        <w:t xml:space="preserve"> v. — </w:t>
      </w:r>
      <w:r>
        <w:rPr>
          <w:b/>
        </w:rPr>
        <w:t>se déshabiller</w:t>
      </w:r>
      <w:r>
        <w:t xml:space="preserve"> · to undress</w:t>
      </w:r>
    </w:p>
    <w:p>
      <w:r>
        <w:t xml:space="preserve">  ● Sia dewesti prin dodo. — </w:t>
      </w:r>
      <w:r>
        <w:rPr>
          <w:i/>
        </w:rPr>
        <w:t>Elle se déshabille avant le dodo.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diamanato</w:t>
      </w:r>
      <w:r>
        <w:t xml:space="preserve"> n. — </w:t>
      </w:r>
      <w:r>
        <w:rPr>
          <w:b/>
        </w:rPr>
        <w:t>diamant</w:t>
      </w:r>
      <w:r>
        <w:t xml:space="preserve"> · diamond</w:t>
      </w:r>
    </w:p>
    <w:p>
      <w:r>
        <w:t xml:space="preserve">  ● diamanto esi kera. — </w:t>
      </w:r>
      <w:r>
        <w:rPr>
          <w:i/>
        </w:rPr>
        <w:t>Le diamant est cher.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diametaro</w:t>
      </w:r>
      <w:r>
        <w:t xml:space="preserve"> n. — </w:t>
      </w:r>
      <w:r>
        <w:rPr>
          <w:b/>
        </w:rPr>
        <w:t>diamètre</w:t>
      </w:r>
      <w:r>
        <w:t xml:space="preserve"> · diameter</w:t>
      </w:r>
    </w:p>
    <w:p>
      <w:r>
        <w:t xml:space="preserve">  ● Diametro dividi sirkulo. — </w:t>
      </w:r>
      <w:r>
        <w:rPr>
          <w:i/>
        </w:rPr>
        <w:t>Le diamètre divise le cercle.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dibidi</w:t>
      </w:r>
      <w:r>
        <w:t xml:space="preserve"> v. — </w:t>
      </w:r>
      <w:r>
        <w:rPr>
          <w:b/>
        </w:rPr>
        <w:t>diviser</w:t>
      </w:r>
      <w:r>
        <w:t xml:space="preserve"> · to divide</w:t>
      </w:r>
    </w:p>
    <w:p>
      <w:r>
        <w:t xml:space="preserve">  ● Leya dividi pano. — </w:t>
      </w:r>
      <w:r>
        <w:rPr>
          <w:i/>
        </w:rPr>
        <w:t>Elle divise le pain.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digo</w:t>
      </w:r>
      <w:r>
        <w:t xml:space="preserve"> n. — </w:t>
      </w:r>
      <w:r>
        <w:rPr>
          <w:b/>
        </w:rPr>
        <w:t>doigt / orteil</w:t>
      </w:r>
      <w:r>
        <w:t xml:space="preserve"> · finger / toe</w:t>
      </w:r>
    </w:p>
    <w:p>
      <w:r>
        <w:t xml:space="preserve">  ● Digo tuki tablo. — </w:t>
      </w:r>
      <w:r>
        <w:rPr>
          <w:i/>
        </w:rPr>
        <w:t>Le doigt touche la table.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dikasionari</w:t>
      </w:r>
      <w:r>
        <w:t xml:space="preserve"> n. — </w:t>
      </w:r>
      <w:r>
        <w:rPr>
          <w:b/>
        </w:rPr>
        <w:t>dictionnaire</w:t>
      </w:r>
      <w:r>
        <w:t xml:space="preserve"> · dictionary</w:t>
      </w:r>
    </w:p>
    <w:p>
      <w:r>
        <w:t xml:space="preserve">  ● Diksionari es utila. — </w:t>
      </w:r>
      <w:r>
        <w:rPr>
          <w:i/>
        </w:rPr>
        <w:t>Le dictionnaire est utile.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dikasionaroulo</w:t>
      </w:r>
      <w:r>
        <w:t xml:space="preserve"> n. — </w:t>
      </w:r>
      <w:r>
        <w:rPr>
          <w:b/>
        </w:rPr>
        <w:t>dictionnaire</w:t>
      </w:r>
      <w:r>
        <w:t xml:space="preserve"> · dictionary</w:t>
      </w:r>
    </w:p>
    <w:p>
      <w:r>
        <w:t xml:space="preserve">  ● Diksionaro lupi vordo. — </w:t>
      </w:r>
      <w:r>
        <w:rPr>
          <w:i/>
        </w:rPr>
        <w:t>Le dictionnaire cherche le mot.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dila</w:t>
      </w:r>
      <w:r>
        <w:t xml:space="preserve"> adj. — </w:t>
      </w:r>
      <w:r>
        <w:rPr>
          <w:b/>
        </w:rPr>
        <w:t>quotidien</w:t>
      </w:r>
      <w:r>
        <w:t xml:space="preserve"> · daily</w:t>
      </w:r>
    </w:p>
    <w:p>
      <w:r>
        <w:t xml:space="preserve">  ● dila labori es diki. — </w:t>
      </w:r>
      <w:r>
        <w:rPr>
          <w:i/>
        </w:rPr>
        <w:t>Le travail quotidien est dur.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</w:t>
      </w:r>
      <w:r>
        <w:t xml:space="preserve"> n. — </w:t>
      </w:r>
      <w:r>
        <w:rPr>
          <w:b/>
        </w:rPr>
        <w:t>jour (24h)</w:t>
      </w:r>
      <w:r>
        <w:t xml:space="preserve"> · day</w:t>
      </w:r>
    </w:p>
    <w:p>
      <w:r>
        <w:t xml:space="preserve">  ● dilo es lumi. — </w:t>
      </w:r>
      <w:r>
        <w:rPr>
          <w:i/>
        </w:rPr>
        <w:t>Le jour est lumineux.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dilo-duo</w:t>
      </w:r>
      <w:r>
        <w:t xml:space="preserve"> n. — </w:t>
      </w:r>
      <w:r>
        <w:rPr>
          <w:b/>
        </w:rPr>
        <w:t>mardi</w:t>
      </w:r>
      <w:r>
        <w:t xml:space="preserve"> · Tuesday</w:t>
      </w:r>
    </w:p>
    <w:p>
      <w:r>
        <w:t xml:space="preserve">  ● dilo-duo es labori. — </w:t>
      </w:r>
      <w:r>
        <w:rPr>
          <w:i/>
        </w:rPr>
        <w:t>Mardi est travailleur.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dilo-kuaro</w:t>
      </w:r>
      <w:r>
        <w:t xml:space="preserve"> n. — </w:t>
      </w:r>
      <w:r>
        <w:rPr>
          <w:b/>
        </w:rPr>
        <w:t>jeudi</w:t>
      </w:r>
      <w:r>
        <w:t xml:space="preserve"> · Thursday</w:t>
      </w:r>
    </w:p>
    <w:p>
      <w:r>
        <w:t xml:space="preserve">  ● dilo-kuaro es lerna. — </w:t>
      </w:r>
      <w:r>
        <w:rPr>
          <w:i/>
        </w:rPr>
        <w:t>Jeudi est studieux.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dilo-pinato</w:t>
      </w:r>
      <w:r>
        <w:t xml:space="preserve"> n. — </w:t>
      </w:r>
      <w:r>
        <w:rPr>
          <w:b/>
        </w:rPr>
        <w:t>vendredi</w:t>
      </w:r>
      <w:r>
        <w:t xml:space="preserve"> · Friday</w:t>
      </w:r>
    </w:p>
    <w:p>
      <w:r>
        <w:t xml:space="preserve">  ● dilo-pinto es pesti. — </w:t>
      </w:r>
      <w:r>
        <w:rPr>
          <w:i/>
        </w:rPr>
        <w:t>Vendredi est une fête.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dilo-sepati</w:t>
      </w:r>
      <w:r>
        <w:t xml:space="preserve"> n. — </w:t>
      </w:r>
      <w:r>
        <w:rPr>
          <w:b/>
        </w:rPr>
        <w:t>dimanche</w:t>
      </w:r>
      <w:r>
        <w:t xml:space="preserve"> · Sunday</w:t>
      </w:r>
    </w:p>
    <w:p>
      <w:r>
        <w:t xml:space="preserve">  ● dilo-septi es suni. — </w:t>
      </w:r>
      <w:r>
        <w:rPr>
          <w:i/>
        </w:rPr>
        <w:t>Dimanche est ensoleillé.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dilo-sisa</w:t>
      </w:r>
      <w:r>
        <w:t xml:space="preserve"> n. — </w:t>
      </w:r>
      <w:r>
        <w:rPr>
          <w:b/>
        </w:rPr>
        <w:t>samedi</w:t>
      </w:r>
      <w:r>
        <w:t xml:space="preserve"> · Saturday</w:t>
      </w:r>
    </w:p>
    <w:p>
      <w:r>
        <w:t xml:space="preserve">  ● dilo-sisa es dumi. — </w:t>
      </w:r>
      <w:r>
        <w:rPr>
          <w:i/>
        </w:rPr>
        <w:t>Samedi est reposant.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dilo-tari</w:t>
      </w:r>
      <w:r>
        <w:t xml:space="preserve"> n. — </w:t>
      </w:r>
      <w:r>
        <w:rPr>
          <w:b/>
        </w:rPr>
        <w:t>mercredi</w:t>
      </w:r>
      <w:r>
        <w:t xml:space="preserve"> · Wednesday</w:t>
      </w:r>
    </w:p>
    <w:p>
      <w:r>
        <w:t xml:space="preserve">  ● dilo-tri esmedi. — </w:t>
      </w:r>
      <w:r>
        <w:rPr>
          <w:i/>
        </w:rPr>
        <w:t>Mercredi est au milieu.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dilo-uno</w:t>
      </w:r>
      <w:r>
        <w:t xml:space="preserve"> n. — </w:t>
      </w:r>
      <w:r>
        <w:rPr>
          <w:b/>
        </w:rPr>
        <w:t>lundi</w:t>
      </w:r>
      <w:r>
        <w:t xml:space="preserve"> · Monday</w:t>
      </w:r>
    </w:p>
    <w:p>
      <w:r>
        <w:t xml:space="preserve">  ● dilo-uno es madi. — </w:t>
      </w:r>
      <w:r>
        <w:rPr>
          <w:i/>
        </w:rPr>
        <w:t>Lundi est triste.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dimo</w:t>
      </w:r>
      <w:r>
        <w:t xml:space="preserve"> n. — </w:t>
      </w:r>
      <w:r>
        <w:rPr>
          <w:b/>
        </w:rPr>
        <w:t>moitié, demi</w:t>
      </w:r>
      <w:r>
        <w:t xml:space="preserve"> · half</w:t>
      </w:r>
    </w:p>
    <w:p>
      <w:r>
        <w:t xml:space="preserve">  ● Dimo es un partou dou. — </w:t>
      </w:r>
      <w:r>
        <w:rPr>
          <w:i/>
        </w:rPr>
        <w:t>La moitié est un sur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dipaloma</w:t>
      </w:r>
      <w:r>
        <w:t xml:space="preserve"> n. — </w:t>
      </w:r>
      <w:r>
        <w:rPr>
          <w:b/>
        </w:rPr>
        <w:t>diplôme</w:t>
      </w:r>
      <w:r>
        <w:t xml:space="preserve"> · diploma</w:t>
      </w:r>
    </w:p>
    <w:p>
      <w:r>
        <w:t xml:space="preserve">  ● L-aluno oteni diploma. — </w:t>
      </w:r>
      <w:r>
        <w:rPr>
          <w:i/>
        </w:rPr>
        <w:t>L'élève obtient un diplôme.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dipalomo</w:t>
      </w:r>
      <w:r>
        <w:t xml:space="preserve"> n. — </w:t>
      </w:r>
      <w:r>
        <w:rPr>
          <w:b/>
        </w:rPr>
        <w:t>diplôme</w:t>
      </w:r>
      <w:r>
        <w:t xml:space="preserve"> · diploma</w:t>
      </w:r>
    </w:p>
    <w:p>
      <w:r>
        <w:t xml:space="preserve">  ● Me gani diplomo. — </w:t>
      </w:r>
      <w:r>
        <w:rPr>
          <w:i/>
        </w:rPr>
        <w:t>Je gagne un diplôme.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disako-ita</w:t>
      </w:r>
      <w:r>
        <w:t xml:space="preserve"> n. — </w:t>
      </w:r>
      <w:r>
        <w:rPr>
          <w:b/>
        </w:rPr>
        <w:t>découverte</w:t>
      </w:r>
      <w:r>
        <w:t xml:space="preserve"> · discovery</w:t>
      </w:r>
    </w:p>
    <w:p>
      <w:r>
        <w:t xml:space="preserve">  ● Disko-ita muti mundi. — </w:t>
      </w:r>
      <w:r>
        <w:rPr>
          <w:i/>
        </w:rPr>
        <w:t>La découverte change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disatano</w:t>
      </w:r>
      <w:r>
        <w:t xml:space="preserve"> n. — </w:t>
      </w:r>
      <w:r>
        <w:rPr>
          <w:b/>
        </w:rPr>
        <w:t>distance</w:t>
      </w:r>
      <w:r>
        <w:t xml:space="preserve"> · distance</w:t>
      </w:r>
    </w:p>
    <w:p>
      <w:r>
        <w:t xml:space="preserve">  ● Distano es grandi. — </w:t>
      </w:r>
      <w:r>
        <w:rPr>
          <w:i/>
        </w:rPr>
        <w:t>La distance est grande.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dito</w:t>
      </w:r>
      <w:r>
        <w:t xml:space="preserve"> n. — </w:t>
      </w:r>
      <w:r>
        <w:rPr>
          <w:b/>
        </w:rPr>
        <w:t>doigt</w:t>
      </w:r>
      <w:r>
        <w:t xml:space="preserve"> · finger</w:t>
      </w:r>
    </w:p>
    <w:p>
      <w:r>
        <w:t xml:space="preserve">  ● Dito tuki meza. — </w:t>
      </w:r>
      <w:r>
        <w:rPr>
          <w:i/>
        </w:rPr>
        <w:t>Le doigt touche la table.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diyita</w:t>
      </w:r>
      <w:r>
        <w:t xml:space="preserve"> adj. — </w:t>
      </w:r>
      <w:r>
        <w:rPr>
          <w:b/>
        </w:rPr>
        <w:t>digital, numérique</w:t>
      </w:r>
      <w:r>
        <w:t xml:space="preserve"> · digital</w:t>
      </w:r>
    </w:p>
    <w:p>
      <w:r>
        <w:t xml:space="preserve">  ● Diyito lumni skrino. — </w:t>
      </w:r>
      <w:r>
        <w:rPr>
          <w:i/>
        </w:rPr>
        <w:t>Le (système) digital éclaire l'écran.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diyito</w:t>
      </w:r>
      <w:r>
        <w:t xml:space="preserve"> n. — </w:t>
      </w:r>
      <w:r>
        <w:rPr>
          <w:b/>
        </w:rPr>
        <w:t>système numérique / digital</w:t>
      </w:r>
      <w:r>
        <w:t xml:space="preserve"> · digital system</w:t>
      </w:r>
    </w:p>
    <w:p>
      <w:r>
        <w:t xml:space="preserve">  ● Diyito mundi rito. — </w:t>
      </w:r>
      <w:r>
        <w:rPr>
          <w:i/>
        </w:rPr>
        <w:t>Le monde digital est rapide.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dokati</w:t>
      </w:r>
      <w:r>
        <w:t xml:space="preserve"> v. — </w:t>
      </w:r>
      <w:r>
        <w:rPr>
          <w:b/>
        </w:rPr>
        <w:t>enseigner</w:t>
      </w:r>
      <w:r>
        <w:t xml:space="preserve"> · to teach</w:t>
      </w:r>
    </w:p>
    <w:p>
      <w:r>
        <w:t xml:space="preserve">  ● Maestra dokti pan-homi. — </w:t>
      </w:r>
      <w:r>
        <w:rPr>
          <w:i/>
        </w:rPr>
        <w:t>Le prof enseigne à tout le monde.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dokator</w:t>
      </w:r>
      <w:r>
        <w:t xml:space="preserve"> n. — </w:t>
      </w:r>
      <w:r>
        <w:rPr>
          <w:b/>
        </w:rPr>
        <w:t>docteur / médecin</w:t>
      </w:r>
      <w:r>
        <w:t xml:space="preserve"> · doctor</w:t>
      </w:r>
    </w:p>
    <w:p>
      <w:r>
        <w:t xml:space="preserve">  ● Doktor kurati mi. — </w:t>
      </w:r>
      <w:r>
        <w:rPr>
          <w:i/>
        </w:rPr>
        <w:t>Le docteur me soigne.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dolo</w:t>
      </w:r>
      <w:r>
        <w:t xml:space="preserve"> n. — </w:t>
      </w:r>
      <w:r>
        <w:rPr>
          <w:b/>
        </w:rPr>
        <w:t>douleur</w:t>
      </w:r>
      <w:r>
        <w:t xml:space="preserve"> · pain / ache</w:t>
      </w:r>
    </w:p>
    <w:p>
      <w:r>
        <w:t xml:space="preserve">  ● Dolo es mala. — </w:t>
      </w:r>
      <w:r>
        <w:rPr>
          <w:i/>
        </w:rPr>
        <w:t>La douleur est mauvaise.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dolori-ita</w:t>
      </w:r>
      <w:r>
        <w:t xml:space="preserve"> n. — </w:t>
      </w:r>
      <w:r>
        <w:rPr>
          <w:b/>
        </w:rPr>
        <w:t>douleur</w:t>
      </w:r>
      <w:r>
        <w:t xml:space="preserve"> · pain, sorrow</w:t>
      </w:r>
    </w:p>
    <w:p>
      <w:r>
        <w:t xml:space="preserve">  ● Dolori es nuli eko. — </w:t>
      </w:r>
      <w:r>
        <w:rPr>
          <w:i/>
        </w:rPr>
        <w:t>La douleur n'est pas belle.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domo</w:t>
      </w:r>
      <w:r>
        <w:t xml:space="preserve"> n. — </w:t>
      </w:r>
      <w:r>
        <w:rPr>
          <w:b/>
        </w:rPr>
        <w:t>maison, foyer</w:t>
      </w:r>
      <w:r>
        <w:t xml:space="preserve"> · house, home</w:t>
      </w:r>
    </w:p>
    <w:p>
      <w:r>
        <w:t xml:space="preserve">  ● Mi banti domo. — </w:t>
      </w:r>
      <w:r>
        <w:rPr>
          <w:i/>
        </w:rPr>
        <w:t>Je construis une maison.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don-lodi</w:t>
      </w:r>
      <w:r>
        <w:t xml:space="preserve"> v. — </w:t>
      </w:r>
      <w:r>
        <w:rPr>
          <w:b/>
        </w:rPr>
        <w:t>télécharger (descendre-charger)</w:t>
      </w:r>
      <w:r>
        <w:t xml:space="preserve"> · to download</w:t>
      </w:r>
    </w:p>
    <w:p>
      <w:r>
        <w:t xml:space="preserve">  ● Mi don-lodi dato. — </w:t>
      </w:r>
      <w:r>
        <w:rPr>
          <w:i/>
        </w:rPr>
        <w:t>Je télécharge la donnée.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dorami</w:t>
      </w:r>
      <w:r>
        <w:t xml:space="preserve"> v. — </w:t>
      </w:r>
      <w:r>
        <w:rPr>
          <w:b/>
        </w:rPr>
        <w:t>dormir</w:t>
      </w:r>
      <w:r>
        <w:t xml:space="preserve"> · to sleep</w:t>
      </w:r>
    </w:p>
    <w:p>
      <w:r>
        <w:t xml:space="preserve">  ● Mi dormi boni. — </w:t>
      </w:r>
      <w:r>
        <w:rPr>
          <w:i/>
        </w:rPr>
        <w:t>Je dors bien.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doramo</w:t>
      </w:r>
      <w:r>
        <w:t xml:space="preserve"> n. — </w:t>
      </w:r>
      <w:r>
        <w:rPr>
          <w:b/>
        </w:rPr>
        <w:t>sommeil</w:t>
      </w:r>
      <w:r>
        <w:t xml:space="preserve"> · sleeping</w:t>
      </w:r>
    </w:p>
    <w:p>
      <w:r>
        <w:t xml:space="preserve">  ● Dormo es nekesa. — </w:t>
      </w:r>
      <w:r>
        <w:rPr>
          <w:i/>
        </w:rPr>
        <w:t>Le sommeil est nécessaire.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doraso</w:t>
      </w:r>
      <w:r>
        <w:t xml:space="preserve"> n. — </w:t>
      </w:r>
      <w:r>
        <w:rPr>
          <w:b/>
        </w:rPr>
        <w:t>dos</w:t>
      </w:r>
      <w:r>
        <w:t xml:space="preserve"> · back</w:t>
      </w:r>
    </w:p>
    <w:p>
      <w:r>
        <w:t xml:space="preserve">  ● Dorso es drita. — </w:t>
      </w:r>
      <w:r>
        <w:rPr>
          <w:i/>
        </w:rPr>
        <w:t>Le dos est droit.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doro</w:t>
      </w:r>
      <w:r>
        <w:t xml:space="preserve"> n. — </w:t>
      </w:r>
      <w:r>
        <w:rPr>
          <w:b/>
        </w:rPr>
        <w:t>porte</w:t>
      </w:r>
      <w:r>
        <w:t xml:space="preserve"> · door</w:t>
      </w:r>
    </w:p>
    <w:p>
      <w:r>
        <w:t xml:space="preserve">  ● Lia doro es aperto. — </w:t>
      </w:r>
      <w:r>
        <w:rPr>
          <w:i/>
        </w:rPr>
        <w:t>Sa porte est ouverte.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duka</w:t>
      </w:r>
      <w:r>
        <w:t xml:space="preserve"> n. — </w:t>
      </w:r>
      <w:r>
        <w:rPr>
          <w:b/>
        </w:rPr>
        <w:t>magasin, boutique villageoise</w:t>
      </w:r>
      <w:r>
        <w:t xml:space="preserve"> · market, shop</w:t>
      </w:r>
    </w:p>
    <w:p>
      <w:r>
        <w:t xml:space="preserve">  ● Duka bendi beto. — </w:t>
      </w:r>
      <w:r>
        <w:rPr>
          <w:i/>
        </w:rPr>
        <w:t>Le magasin vend des vêtements.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duki</w:t>
      </w:r>
      <w:r>
        <w:t xml:space="preserve"> v. — </w:t>
      </w:r>
      <w:r>
        <w:rPr>
          <w:b/>
        </w:rPr>
        <w:t>guider, mener</w:t>
      </w:r>
      <w:r>
        <w:t xml:space="preserve"> · to lead, to guide</w:t>
      </w:r>
    </w:p>
    <w:p>
      <w:r>
        <w:t xml:space="preserve">  ● Duko duci lano. — </w:t>
      </w:r>
      <w:r>
        <w:rPr>
          <w:i/>
        </w:rPr>
        <w:t>Le chef guide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dukitor</w:t>
      </w:r>
      <w:r>
        <w:t xml:space="preserve"> n. — </w:t>
      </w:r>
      <w:r>
        <w:rPr>
          <w:b/>
        </w:rPr>
        <w:t>conducteur</w:t>
      </w:r>
      <w:r>
        <w:t xml:space="preserve"> · driver</w:t>
      </w:r>
    </w:p>
    <w:p>
      <w:r>
        <w:t xml:space="preserve">  ● Dukitor duki oto. — </w:t>
      </w:r>
      <w:r>
        <w:rPr>
          <w:i/>
        </w:rPr>
        <w:t>Le conducteur conduit la voiture.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duko</w:t>
      </w:r>
      <w:r>
        <w:t xml:space="preserve"> n. — </w:t>
      </w:r>
      <w:r>
        <w:rPr>
          <w:b/>
        </w:rPr>
        <w:t>chef, leader</w:t>
      </w:r>
      <w:r>
        <w:t xml:space="preserve"> · leader, chief</w:t>
      </w:r>
    </w:p>
    <w:p>
      <w:r>
        <w:t xml:space="preserve">  ● Duko duci homi. — </w:t>
      </w:r>
      <w:r>
        <w:rPr>
          <w:i/>
        </w:rPr>
        <w:t>Le chef conduit les humains.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dulasitor</w:t>
      </w:r>
      <w:r>
        <w:t xml:space="preserve"> n. — </w:t>
      </w:r>
      <w:r>
        <w:rPr>
          <w:b/>
        </w:rPr>
        <w:t>pâtissier</w:t>
      </w:r>
      <w:r>
        <w:t xml:space="preserve"> · pastry chef</w:t>
      </w:r>
    </w:p>
    <w:p>
      <w:r>
        <w:t xml:space="preserve">  ● Dulsitor paki kuko. — </w:t>
      </w:r>
      <w:r>
        <w:rPr>
          <w:i/>
        </w:rPr>
        <w:t>Le pâtissier fait un gâteau.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duraso</w:t>
      </w:r>
      <w:r>
        <w:t xml:space="preserve"> n. — </w:t>
      </w:r>
      <w:r>
        <w:rPr>
          <w:b/>
        </w:rPr>
        <w:t>matériel informatique</w:t>
      </w:r>
      <w:r>
        <w:t xml:space="preserve"> · hardware, hard-tool</w:t>
      </w:r>
    </w:p>
    <w:p>
      <w:r>
        <w:t xml:space="preserve">  ● Dura-uso esu bodi. — </w:t>
      </w:r>
      <w:r>
        <w:rPr>
          <w:i/>
        </w:rPr>
        <w:t>Le matériel est le corps.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durato</w:t>
      </w:r>
      <w:r>
        <w:t xml:space="preserve"> n. — </w:t>
      </w:r>
      <w:r>
        <w:rPr>
          <w:b/>
        </w:rPr>
        <w:t>durée</w:t>
      </w:r>
      <w:r>
        <w:t xml:space="preserve"> · duration</w:t>
      </w:r>
    </w:p>
    <w:p>
      <w:r>
        <w:t xml:space="preserve">  ● durationo es loni. — </w:t>
      </w:r>
      <w:r>
        <w:rPr>
          <w:i/>
        </w:rPr>
        <w:t>La durée est longue.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duri</w:t>
      </w:r>
      <w:r>
        <w:t xml:space="preserve"> v. — </w:t>
      </w:r>
      <w:r>
        <w:rPr>
          <w:b/>
        </w:rPr>
        <w:t>durer</w:t>
      </w:r>
      <w:r>
        <w:t xml:space="preserve"> · to last</w:t>
      </w:r>
    </w:p>
    <w:p>
      <w:r>
        <w:t xml:space="preserve">  ● pesto duri loni. — </w:t>
      </w:r>
      <w:r>
        <w:rPr>
          <w:i/>
        </w:rPr>
        <w:t>La fête dure longtemps.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duto</w:t>
      </w:r>
      <w:r>
        <w:t xml:space="preserve"> n. — </w:t>
      </w:r>
      <w:r>
        <w:rPr>
          <w:b/>
        </w:rPr>
        <w:t>devoir, obligation</w:t>
      </w:r>
      <w:r>
        <w:t xml:space="preserve"> · duty, obligation</w:t>
      </w:r>
    </w:p>
    <w:p>
      <w:r>
        <w:t xml:space="preserve">  ● Duto pali lano. — </w:t>
      </w:r>
      <w:r>
        <w:rPr>
          <w:i/>
        </w:rPr>
        <w:t>Le devoir protège l'état.</w:t>
      </w:r>
    </w:p>
    <w:p>
      <w:r>
        <w:rPr>
          <w:color w:val="888888"/>
          <w:sz w:val="16"/>
        </w:rPr>
        <w:t xml:space="preserve">  [politique droit]</w:t>
      </w:r>
    </w:p>
    <w:p>
      <w:r>
        <w:br w:type="page"/>
      </w:r>
    </w:p>
    <w:p>
      <w:pPr>
        <w:pStyle w:val="Heading1"/>
        <w:jc w:val="center"/>
      </w:pPr>
      <w:r>
        <w:t>E</w:t>
      </w:r>
    </w:p>
    <w:p>
      <w:r>
        <w:rPr>
          <w:b/>
        </w:rPr>
        <w:t>edera</w:t>
      </w:r>
      <w:r>
        <w:t xml:space="preserve"> n. — </w:t>
      </w:r>
      <w:r>
        <w:rPr>
          <w:b/>
        </w:rPr>
        <w:t>lierre</w:t>
      </w:r>
      <w:r>
        <w:t xml:space="preserve"> · ivory/ivy</w:t>
      </w:r>
    </w:p>
    <w:p>
      <w:r>
        <w:t xml:space="preserve">  ● Edera kapi muro. — </w:t>
      </w:r>
      <w:r>
        <w:rPr>
          <w:i/>
        </w:rPr>
        <w:t>Le lierre grimpe sur le mur.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egala</w:t>
      </w:r>
      <w:r>
        <w:t xml:space="preserve"> adj. — </w:t>
      </w:r>
      <w:r>
        <w:rPr>
          <w:b/>
        </w:rPr>
        <w:t>égal</w:t>
      </w:r>
      <w:r>
        <w:t xml:space="preserve"> · equal</w:t>
      </w:r>
    </w:p>
    <w:p>
      <w:r>
        <w:t xml:space="preserve">  ● Duo es egala a duo. — </w:t>
      </w:r>
      <w:r>
        <w:rPr>
          <w:i/>
        </w:rPr>
        <w:t>Deux est égal à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ekalipaso</w:t>
      </w:r>
      <w:r>
        <w:t xml:space="preserve"> n. — </w:t>
      </w:r>
      <w:r>
        <w:rPr>
          <w:b/>
        </w:rPr>
        <w:t>éclipse</w:t>
      </w:r>
      <w:r>
        <w:t xml:space="preserve"> · eclipse</w:t>
      </w:r>
    </w:p>
    <w:p>
      <w:r>
        <w:t xml:space="preserve">  ● Me luki eklipso. — </w:t>
      </w:r>
      <w:r>
        <w:rPr>
          <w:i/>
        </w:rPr>
        <w:t>Je regarde l'éclipse.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ekasamo</w:t>
      </w:r>
      <w:r>
        <w:t xml:space="preserve"> n. — </w:t>
      </w:r>
      <w:r>
        <w:rPr>
          <w:b/>
        </w:rPr>
        <w:t>examen</w:t>
      </w:r>
      <w:r>
        <w:t xml:space="preserve"> · exam</w:t>
      </w:r>
    </w:p>
    <w:p>
      <w:r>
        <w:t xml:space="preserve">  ● Me faki eksamo. — </w:t>
      </w:r>
      <w:r>
        <w:rPr>
          <w:i/>
        </w:rPr>
        <w:t>Je fais un examen.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ekasapalani</w:t>
      </w:r>
      <w:r>
        <w:t xml:space="preserve"> v. — </w:t>
      </w:r>
      <w:r>
        <w:rPr>
          <w:b/>
        </w:rPr>
        <w:t>expliquer</w:t>
      </w:r>
      <w:r>
        <w:t xml:space="preserve"> · to explain</w:t>
      </w:r>
    </w:p>
    <w:p>
      <w:r>
        <w:t xml:space="preserve">  ● Li eksplani luso. — </w:t>
      </w:r>
      <w:r>
        <w:rPr>
          <w:i/>
        </w:rPr>
        <w:t>Il explique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ekasapalori</w:t>
      </w:r>
      <w:r>
        <w:t xml:space="preserve"> v. — </w:t>
      </w:r>
      <w:r>
        <w:rPr>
          <w:b/>
        </w:rPr>
        <w:t>explorer</w:t>
      </w:r>
      <w:r>
        <w:t xml:space="preserve"> · to explore</w:t>
      </w:r>
    </w:p>
    <w:p>
      <w:r>
        <w:t xml:space="preserve">  ● Li eksplori selwa. — </w:t>
      </w:r>
      <w:r>
        <w:rPr>
          <w:i/>
        </w:rPr>
        <w:t>Il explore la forêt.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ekasaperi</w:t>
      </w:r>
      <w:r>
        <w:t xml:space="preserve"> n. — </w:t>
      </w:r>
      <w:r>
        <w:rPr>
          <w:b/>
        </w:rPr>
        <w:t>expérience (scientifique)</w:t>
      </w:r>
      <w:r>
        <w:t xml:space="preserve"> · experiment</w:t>
      </w:r>
    </w:p>
    <w:p>
      <w:r>
        <w:t xml:space="preserve">  ● Eksperi maki sience. — </w:t>
      </w:r>
      <w:r>
        <w:rPr>
          <w:i/>
        </w:rPr>
        <w:t>L'expérience fait la science.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ekasemapalo</w:t>
      </w:r>
      <w:r>
        <w:t xml:space="preserve"> n. — </w:t>
      </w:r>
      <w:r>
        <w:rPr>
          <w:b/>
        </w:rPr>
        <w:t>exemple</w:t>
      </w:r>
      <w:r>
        <w:t xml:space="preserve"> · example</w:t>
      </w:r>
    </w:p>
    <w:p>
      <w:r>
        <w:t xml:space="preserve">  ● Duni me eksemplo. — </w:t>
      </w:r>
      <w:r>
        <w:rPr>
          <w:i/>
        </w:rPr>
        <w:t>Donne-moi un exemple.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ekita</w:t>
      </w:r>
      <w:r>
        <w:t xml:space="preserve"> n. — </w:t>
      </w:r>
      <w:r>
        <w:rPr>
          <w:b/>
        </w:rPr>
        <w:t>beauté</w:t>
      </w:r>
      <w:r>
        <w:t xml:space="preserve"> · beauty</w:t>
      </w:r>
    </w:p>
    <w:p>
      <w:r>
        <w:t xml:space="preserve">  ● Ekita de mundo. — </w:t>
      </w:r>
      <w:r>
        <w:rPr>
          <w:i/>
        </w:rPr>
        <w:t>La beauté du monde.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ekuatoroekuatoro</w:t>
      </w:r>
      <w:r>
        <w:t xml:space="preserve"> n. — </w:t>
      </w:r>
      <w:r>
        <w:rPr>
          <w:b/>
        </w:rPr>
        <w:t>équateur</w:t>
      </w:r>
      <w:r>
        <w:t xml:space="preserve"> · equator</w:t>
      </w:r>
    </w:p>
    <w:p>
      <w:r>
        <w:t xml:space="preserve">  ● Ekuatoro divide tera. — </w:t>
      </w:r>
      <w:r>
        <w:rPr>
          <w:i/>
        </w:rPr>
        <w:t>L'équateur divise la terre.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elek-atomo</w:t>
      </w:r>
      <w:r>
        <w:t xml:space="preserve"> n. — </w:t>
      </w:r>
      <w:r>
        <w:rPr>
          <w:b/>
        </w:rPr>
        <w:t>électron</w:t>
      </w:r>
      <w:r>
        <w:t xml:space="preserve"> · electron</w:t>
      </w:r>
    </w:p>
    <w:p>
      <w:r>
        <w:t xml:space="preserve">  ● Elek-atomo iti rito. — </w:t>
      </w:r>
      <w:r>
        <w:rPr>
          <w:i/>
        </w:rPr>
        <w:t>L'électron va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elekatari</w:t>
      </w:r>
      <w:r>
        <w:t xml:space="preserve"> n. — </w:t>
      </w:r>
      <w:r>
        <w:rPr>
          <w:b/>
        </w:rPr>
        <w:t>électricité</w:t>
      </w:r>
      <w:r>
        <w:t xml:space="preserve"> · electricity</w:t>
      </w:r>
    </w:p>
    <w:p>
      <w:r>
        <w:t xml:space="preserve">  ● Elektri flui wiro. — </w:t>
      </w:r>
      <w:r>
        <w:rPr>
          <w:i/>
        </w:rPr>
        <w:t>L'électricité coule dans le fil.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elekati</w:t>
      </w:r>
      <w:r>
        <w:t xml:space="preserve"> n. — </w:t>
      </w:r>
      <w:r>
        <w:rPr>
          <w:b/>
        </w:rPr>
        <w:t>électricité</w:t>
      </w:r>
      <w:r>
        <w:t xml:space="preserve"> · electricity</w:t>
      </w:r>
    </w:p>
    <w:p>
      <w:r>
        <w:t xml:space="preserve">  ● Elekti maki luma. — </w:t>
      </w:r>
      <w:r>
        <w:rPr>
          <w:i/>
        </w:rPr>
        <w:t>L'électricité fait de la lumière.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elekator</w:t>
      </w:r>
      <w:r>
        <w:t xml:space="preserve"> n. — </w:t>
      </w:r>
      <w:r>
        <w:rPr>
          <w:b/>
        </w:rPr>
        <w:t>électricien</w:t>
      </w:r>
      <w:r>
        <w:t xml:space="preserve"> · electrician</w:t>
      </w:r>
    </w:p>
    <w:p>
      <w:r>
        <w:t xml:space="preserve">  ● Elektor parari elektio. — </w:t>
      </w:r>
      <w:r>
        <w:rPr>
          <w:i/>
        </w:rPr>
        <w:t>L'électricien répare l'électricité.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elemenato</w:t>
      </w:r>
      <w:r>
        <w:t xml:space="preserve"> n. — </w:t>
      </w:r>
      <w:r>
        <w:rPr>
          <w:b/>
        </w:rPr>
        <w:t>élément</w:t>
      </w:r>
      <w:r>
        <w:t xml:space="preserve"> · element</w:t>
      </w:r>
    </w:p>
    <w:p>
      <w:r>
        <w:t xml:space="preserve">  ● Elemento es solo. — </w:t>
      </w:r>
      <w:r>
        <w:rPr>
          <w:i/>
        </w:rPr>
        <w:t>L'élément est seul.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elepanato</w:t>
      </w:r>
      <w:r>
        <w:t xml:space="preserve"> n. — </w:t>
      </w:r>
      <w:r>
        <w:rPr>
          <w:b/>
        </w:rPr>
        <w:t>éléphant</w:t>
      </w:r>
      <w:r>
        <w:t xml:space="preserve"> · elephant</w:t>
      </w:r>
    </w:p>
    <w:p>
      <w:r>
        <w:t xml:space="preserve">  ● Elepanto esi grandi. — </w:t>
      </w:r>
      <w:r>
        <w:rPr>
          <w:i/>
        </w:rPr>
        <w:t>L'éléphant est grand.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elianato</w:t>
      </w:r>
      <w:r>
        <w:t xml:space="preserve"> n. — </w:t>
      </w:r>
      <w:r>
        <w:rPr>
          <w:b/>
        </w:rPr>
        <w:t>tournesol</w:t>
      </w:r>
      <w:r>
        <w:t xml:space="preserve"> · sunflower</w:t>
      </w:r>
    </w:p>
    <w:p>
      <w:r>
        <w:t xml:space="preserve">  ● Elianto miri suno. — </w:t>
      </w:r>
      <w:r>
        <w:rPr>
          <w:i/>
        </w:rPr>
        <w:t>Le tournesol regarde le soleil.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elisuno</w:t>
      </w:r>
      <w:r>
        <w:t xml:space="preserve"> n. — </w:t>
      </w:r>
      <w:r>
        <w:rPr>
          <w:b/>
        </w:rPr>
        <w:t>tournesol</w:t>
      </w:r>
      <w:r>
        <w:t xml:space="preserve"> · sunflower</w:t>
      </w:r>
    </w:p>
    <w:p>
      <w:r>
        <w:t xml:space="preserve">  ● elisuno kuki suno. — </w:t>
      </w:r>
      <w:r>
        <w:rPr>
          <w:i/>
        </w:rPr>
        <w:t>Le tournesol regarde le soleil.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emi</w:t>
      </w:r>
      <w:r>
        <w:t xml:space="preserve"> v. — </w:t>
      </w:r>
      <w:r>
        <w:rPr>
          <w:b/>
        </w:rPr>
        <w:t>acheter</w:t>
      </w:r>
      <w:r>
        <w:t xml:space="preserve"> · to buy</w:t>
      </w:r>
    </w:p>
    <w:p>
      <w:r>
        <w:t xml:space="preserve">  ● Tu emi sapato. — </w:t>
      </w:r>
      <w:r>
        <w:rPr>
          <w:i/>
        </w:rPr>
        <w:t>Tu achètes des chaussures.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enakunati</w:t>
      </w:r>
      <w:r>
        <w:t xml:space="preserve"> v. — </w:t>
      </w:r>
      <w:r>
        <w:rPr>
          <w:b/>
        </w:rPr>
        <w:t>rencontrer</w:t>
      </w:r>
      <w:r>
        <w:t xml:space="preserve"> · to meet</w:t>
      </w:r>
    </w:p>
    <w:p>
      <w:r>
        <w:t xml:space="preserve">  ● Me enkunti tu. — </w:t>
      </w:r>
      <w:r>
        <w:rPr>
          <w:i/>
        </w:rPr>
        <w:t>Je te rencontre.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enakunato</w:t>
      </w:r>
      <w:r>
        <w:t xml:space="preserve"> n. — </w:t>
      </w:r>
      <w:r>
        <w:rPr>
          <w:b/>
        </w:rPr>
        <w:t>rencontre</w:t>
      </w:r>
      <w:r>
        <w:t xml:space="preserve"> · meeting</w:t>
      </w:r>
    </w:p>
    <w:p>
      <w:r>
        <w:t xml:space="preserve">  ● Enkunto es tura. — </w:t>
      </w:r>
      <w:r>
        <w:rPr>
          <w:i/>
        </w:rPr>
        <w:t>La rencontre est sûre.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enayinor</w:t>
      </w:r>
      <w:r>
        <w:t xml:space="preserve"> n. — </w:t>
      </w:r>
      <w:r>
        <w:rPr>
          <w:b/>
        </w:rPr>
        <w:t>ingénieur</w:t>
      </w:r>
      <w:r>
        <w:t xml:space="preserve"> · engineer</w:t>
      </w:r>
    </w:p>
    <w:p>
      <w:r>
        <w:t xml:space="preserve">  ● Enyinor maki roketi. — </w:t>
      </w:r>
      <w:r>
        <w:rPr>
          <w:i/>
        </w:rPr>
        <w:t>L'ingénieur fait une fusée.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enemigo</w:t>
      </w:r>
      <w:r>
        <w:t xml:space="preserve"> n. — </w:t>
      </w:r>
      <w:r>
        <w:rPr>
          <w:b/>
        </w:rPr>
        <w:t>ennemi</w:t>
      </w:r>
      <w:r>
        <w:t xml:space="preserve"> · enemy</w:t>
      </w:r>
    </w:p>
    <w:p>
      <w:r>
        <w:t xml:space="preserve">  ● Me ne tabi enemigo. — </w:t>
      </w:r>
      <w:r>
        <w:rPr>
          <w:i/>
        </w:rPr>
        <w:t>Je n'ai pas d'ennemi.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eneragi</w:t>
      </w:r>
      <w:r>
        <w:t xml:space="preserve"> n. — </w:t>
      </w:r>
      <w:r>
        <w:rPr>
          <w:b/>
        </w:rPr>
        <w:t>énergie</w:t>
      </w:r>
      <w:r>
        <w:t xml:space="preserve"> · energy</w:t>
      </w:r>
    </w:p>
    <w:p>
      <w:r>
        <w:t xml:space="preserve">  ● Energi mubi ruda. — </w:t>
      </w:r>
      <w:r>
        <w:rPr>
          <w:i/>
        </w:rPr>
        <w:t>L'énergie bouge la roue.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epato</w:t>
      </w:r>
      <w:r>
        <w:t xml:space="preserve"> n. — </w:t>
      </w:r>
      <w:r>
        <w:rPr>
          <w:b/>
        </w:rPr>
        <w:t>foie</w:t>
      </w:r>
      <w:r>
        <w:t xml:space="preserve"> · liver</w:t>
      </w:r>
    </w:p>
    <w:p>
      <w:r>
        <w:t xml:space="preserve">  ● Hepato puri sango. — </w:t>
      </w:r>
      <w:r>
        <w:rPr>
          <w:i/>
        </w:rPr>
        <w:t>Le foie purifie le sang.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epo</w:t>
      </w:r>
      <w:r>
        <w:t xml:space="preserve"> n. — </w:t>
      </w:r>
      <w:r>
        <w:rPr>
          <w:b/>
        </w:rPr>
        <w:t>époque / ère</w:t>
      </w:r>
      <w:r>
        <w:t xml:space="preserve"> · era</w:t>
      </w:r>
    </w:p>
    <w:p>
      <w:r>
        <w:t xml:space="preserve">  ● epo es grandi. — </w:t>
      </w:r>
      <w:r>
        <w:rPr>
          <w:i/>
        </w:rPr>
        <w:t>L'ère est grande.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eraba</w:t>
      </w:r>
      <w:r>
        <w:t xml:space="preserve"> n. — </w:t>
      </w:r>
      <w:r>
        <w:rPr>
          <w:b/>
        </w:rPr>
        <w:t>herbe</w:t>
      </w:r>
      <w:r>
        <w:t xml:space="preserve"> · grass</w:t>
      </w:r>
    </w:p>
    <w:p>
      <w:r>
        <w:t xml:space="preserve">  ● Erba es suabe. — </w:t>
      </w:r>
      <w:r>
        <w:rPr>
          <w:i/>
        </w:rPr>
        <w:t>L'herbe est douce.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ero</w:t>
      </w:r>
      <w:r>
        <w:t xml:space="preserve"> n. — </w:t>
      </w:r>
      <w:r>
        <w:rPr>
          <w:b/>
        </w:rPr>
        <w:t>ère / époque</w:t>
      </w:r>
      <w:r>
        <w:t xml:space="preserve"> · era / age</w:t>
      </w:r>
    </w:p>
    <w:p>
      <w:r>
        <w:t xml:space="preserve">  ● Ero es grandi. — </w:t>
      </w:r>
      <w:r>
        <w:rPr>
          <w:i/>
        </w:rPr>
        <w:t>L'ère est grande.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eroro</w:t>
      </w:r>
      <w:r>
        <w:t xml:space="preserve"> n. — </w:t>
      </w:r>
      <w:r>
        <w:rPr>
          <w:b/>
        </w:rPr>
        <w:t>erreur/faute</w:t>
      </w:r>
      <w:r>
        <w:t xml:space="preserve"> · error/mistake</w:t>
      </w:r>
    </w:p>
    <w:p>
      <w:r>
        <w:t xml:space="preserve">  ● Eroro es leri-posibla. — </w:t>
      </w:r>
      <w:r>
        <w:rPr>
          <w:i/>
        </w:rPr>
        <w:t>L'erreur est un apprentissage possible.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esakalo</w:t>
      </w:r>
      <w:r>
        <w:t xml:space="preserve"> n. — </w:t>
      </w:r>
      <w:r>
        <w:rPr>
          <w:b/>
        </w:rPr>
        <w:t>escalier</w:t>
      </w:r>
      <w:r>
        <w:t xml:space="preserve"> · stairs</w:t>
      </w:r>
    </w:p>
    <w:p>
      <w:r>
        <w:t xml:space="preserve">  ● Mi upi per eskalo. — </w:t>
      </w:r>
      <w:r>
        <w:rPr>
          <w:i/>
        </w:rPr>
        <w:t>Je monte par l'escalier.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esakuti</w:t>
      </w:r>
      <w:r>
        <w:t xml:space="preserve"> v. — </w:t>
      </w:r>
      <w:r>
        <w:rPr>
          <w:b/>
        </w:rPr>
        <w:t>écouter</w:t>
      </w:r>
      <w:r>
        <w:t xml:space="preserve"> · to listen</w:t>
      </w:r>
    </w:p>
    <w:p>
      <w:r>
        <w:t xml:space="preserve">  ● Lernulor eskuti. — </w:t>
      </w:r>
      <w:r>
        <w:rPr>
          <w:i/>
        </w:rPr>
        <w:t>L'élève écoute.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esame</w:t>
      </w:r>
      <w:r>
        <w:t xml:space="preserve"> n. — </w:t>
      </w:r>
      <w:r>
        <w:rPr>
          <w:b/>
        </w:rPr>
        <w:t>examen</w:t>
      </w:r>
      <w:r>
        <w:t xml:space="preserve"> · exam</w:t>
      </w:r>
    </w:p>
    <w:p>
      <w:r>
        <w:t xml:space="preserve">  ● Esame es pas-tempe. — </w:t>
      </w:r>
      <w:r>
        <w:rPr>
          <w:i/>
        </w:rPr>
        <w:t>L'examen est bientôt.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esapalani</w:t>
      </w:r>
      <w:r>
        <w:t xml:space="preserve"> v. — </w:t>
      </w:r>
      <w:r>
        <w:rPr>
          <w:b/>
        </w:rPr>
        <w:t>expliquer</w:t>
      </w:r>
      <w:r>
        <w:t xml:space="preserve"> · to explain</w:t>
      </w:r>
    </w:p>
    <w:p>
      <w:r>
        <w:t xml:space="preserve">  ● Esplani l-istoria. — </w:t>
      </w:r>
      <w:r>
        <w:rPr>
          <w:i/>
        </w:rPr>
        <w:t>Expliquer l'histoire.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esata</w:t>
      </w:r>
      <w:r>
        <w:t xml:space="preserve"> n. — </w:t>
      </w:r>
      <w:r>
        <w:rPr>
          <w:b/>
        </w:rPr>
        <w:t>est (direction)</w:t>
      </w:r>
      <w:r>
        <w:t xml:space="preserve"> · east</w:t>
      </w:r>
    </w:p>
    <w:p>
      <w:r>
        <w:t xml:space="preserve">  ● Suno upi in esta. — </w:t>
      </w:r>
      <w:r>
        <w:rPr>
          <w:i/>
        </w:rPr>
        <w:t>Le soleil se lève à l'est.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esatareto</w:t>
      </w:r>
      <w:r>
        <w:t xml:space="preserve"> n. — </w:t>
      </w:r>
      <w:r>
        <w:rPr>
          <w:b/>
        </w:rPr>
        <w:t>détroit</w:t>
      </w:r>
      <w:r>
        <w:t xml:space="preserve"> · strait</w:t>
      </w:r>
    </w:p>
    <w:p>
      <w:r>
        <w:t xml:space="preserve">  ● Estreto lopi mari dua. — </w:t>
      </w:r>
      <w:r>
        <w:rPr>
          <w:i/>
        </w:rPr>
        <w:t>Le détroit relie deux mers.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esatasio</w:t>
      </w:r>
      <w:r>
        <w:t xml:space="preserve"> n. — </w:t>
      </w:r>
      <w:r>
        <w:rPr>
          <w:b/>
        </w:rPr>
        <w:t>station</w:t>
      </w:r>
      <w:r>
        <w:t xml:space="preserve"> · station (space)</w:t>
      </w:r>
    </w:p>
    <w:p>
      <w:r>
        <w:t xml:space="preserve">  ● Estasio giri. — </w:t>
      </w:r>
      <w:r>
        <w:rPr>
          <w:i/>
        </w:rPr>
        <w:t>La station tourne.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esatato</w:t>
      </w:r>
      <w:r>
        <w:t xml:space="preserve"> n. — </w:t>
      </w:r>
      <w:r>
        <w:rPr>
          <w:b/>
        </w:rPr>
        <w:t>été</w:t>
      </w:r>
      <w:r>
        <w:t xml:space="preserve"> · summer</w:t>
      </w:r>
    </w:p>
    <w:p>
      <w:r>
        <w:t xml:space="preserve">  ● Estato duni kalo. — </w:t>
      </w:r>
      <w:r>
        <w:rPr>
          <w:i/>
        </w:rPr>
        <w:t>L'été donne de la chaleur.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esatiloi</w:t>
      </w:r>
      <w:r>
        <w:t xml:space="preserve"> n. — </w:t>
      </w:r>
      <w:r>
        <w:rPr>
          <w:b/>
        </w:rPr>
        <w:t>style</w:t>
      </w:r>
      <w:r>
        <w:t xml:space="preserve"> · style</w:t>
      </w:r>
    </w:p>
    <w:p>
      <w:r>
        <w:t xml:space="preserve">  ● Estilo de penti. — </w:t>
      </w:r>
      <w:r>
        <w:rPr>
          <w:i/>
        </w:rPr>
        <w:t>Un style de peinture.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esatio</w:t>
      </w:r>
      <w:r>
        <w:t xml:space="preserve"> n. — </w:t>
      </w:r>
      <w:r>
        <w:rPr>
          <w:b/>
        </w:rPr>
        <w:t>été</w:t>
      </w:r>
      <w:r>
        <w:t xml:space="preserve"> · summer</w:t>
      </w:r>
    </w:p>
    <w:p>
      <w:r>
        <w:t xml:space="preserve">  ● Estio es kulo. — </w:t>
      </w:r>
      <w:r>
        <w:rPr>
          <w:i/>
        </w:rPr>
        <w:t>L'été est chaud.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esato</w:t>
      </w:r>
      <w:r>
        <w:t xml:space="preserve"> n. — </w:t>
      </w:r>
      <w:r>
        <w:rPr>
          <w:b/>
        </w:rPr>
        <w:t>est (orient)</w:t>
      </w:r>
      <w:r>
        <w:t xml:space="preserve"> · east</w:t>
      </w:r>
    </w:p>
    <w:p>
      <w:r>
        <w:t xml:space="preserve">  ● Esto es ubi suno asendi. — </w:t>
      </w:r>
      <w:r>
        <w:rPr>
          <w:i/>
        </w:rPr>
        <w:t>L'est est là où le soleil monte.</w:t>
      </w:r>
    </w:p>
    <w:p>
      <w:r>
        <w:rPr>
          <w:color w:val="888888"/>
          <w:sz w:val="16"/>
        </w:rPr>
        <w:t xml:space="preserve">  [geographie]</w:t>
      </w:r>
    </w:p>
    <w:p>
      <w:r>
        <w:br w:type="page"/>
      </w:r>
    </w:p>
    <w:p>
      <w:pPr>
        <w:pStyle w:val="Heading1"/>
        <w:jc w:val="center"/>
      </w:pPr>
      <w:r>
        <w:t>G</w:t>
      </w:r>
    </w:p>
    <w:p>
      <w:r>
        <w:rPr>
          <w:b/>
        </w:rPr>
        <w:t>gaba</w:t>
      </w:r>
      <w:r>
        <w:t xml:space="preserve"> v. — </w:t>
      </w:r>
      <w:r>
        <w:rPr>
          <w:b/>
        </w:rPr>
        <w:t>porter (vêtement)</w:t>
      </w:r>
      <w:r>
        <w:t xml:space="preserve"> · to wear</w:t>
      </w:r>
    </w:p>
    <w:p>
      <w:r>
        <w:t xml:space="preserve">  ● Mi gaba kamiso. — </w:t>
      </w:r>
      <w:r>
        <w:rPr>
          <w:i/>
        </w:rPr>
        <w:t>Je porte une chemise.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galasiero</w:t>
      </w:r>
      <w:r>
        <w:t xml:space="preserve"> n. — </w:t>
      </w:r>
      <w:r>
        <w:rPr>
          <w:b/>
        </w:rPr>
        <w:t>glacier</w:t>
      </w:r>
      <w:r>
        <w:t xml:space="preserve"> · glacier</w:t>
      </w:r>
    </w:p>
    <w:p>
      <w:r>
        <w:t xml:space="preserve">  ● Glasiero lenti mubi. — </w:t>
      </w:r>
      <w:r>
        <w:rPr>
          <w:i/>
        </w:rPr>
        <w:t>Le glacier bouge lentement.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galasio</w:t>
      </w:r>
      <w:r>
        <w:t xml:space="preserve"> n. — </w:t>
      </w:r>
      <w:r>
        <w:rPr>
          <w:b/>
        </w:rPr>
        <w:t>galaxie</w:t>
      </w:r>
      <w:r>
        <w:t xml:space="preserve"> · galaxy</w:t>
      </w:r>
    </w:p>
    <w:p>
      <w:r>
        <w:t xml:space="preserve">  ● Galasio habi multi selo. — </w:t>
      </w:r>
      <w:r>
        <w:rPr>
          <w:i/>
        </w:rPr>
        <w:t>La galaxie a beaucoup d'étoiles.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galaso</w:t>
      </w:r>
      <w:r>
        <w:t xml:space="preserve"> n. — </w:t>
      </w:r>
      <w:r>
        <w:rPr>
          <w:b/>
        </w:rPr>
        <w:t>verre (récipient)</w:t>
      </w:r>
      <w:r>
        <w:t xml:space="preserve"> · glass (vessel)</w:t>
      </w:r>
    </w:p>
    <w:p>
      <w:r>
        <w:t xml:space="preserve">  ● Glaso es lino de akua. — </w:t>
      </w:r>
      <w:r>
        <w:rPr>
          <w:i/>
        </w:rPr>
        <w:t>Le verre est plein d'eau.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galo</w:t>
      </w:r>
      <w:r>
        <w:t xml:space="preserve"> n. — </w:t>
      </w:r>
      <w:r>
        <w:rPr>
          <w:b/>
        </w:rPr>
        <w:t>coq/poulet</w:t>
      </w:r>
      <w:r>
        <w:t xml:space="preserve"> · chicken</w:t>
      </w:r>
    </w:p>
    <w:p>
      <w:r>
        <w:t xml:space="preserve">  ● Galo kanti matine. — </w:t>
      </w:r>
      <w:r>
        <w:rPr>
          <w:i/>
        </w:rPr>
        <w:t>Le coq chante le matin.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galobo</w:t>
      </w:r>
      <w:r>
        <w:t xml:space="preserve"> n. — </w:t>
      </w:r>
      <w:r>
        <w:rPr>
          <w:b/>
        </w:rPr>
        <w:t>globe (terrestre)</w:t>
      </w:r>
      <w:r>
        <w:t xml:space="preserve"> · globe</w:t>
      </w:r>
    </w:p>
    <w:p>
      <w:r>
        <w:t xml:space="preserve">  ● Globo es rondua. — </w:t>
      </w:r>
      <w:r>
        <w:rPr>
          <w:i/>
        </w:rPr>
        <w:t>Le globe est rond.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gamabo</w:t>
      </w:r>
      <w:r>
        <w:t xml:space="preserve"> n. — </w:t>
      </w:r>
      <w:r>
        <w:rPr>
          <w:b/>
        </w:rPr>
        <w:t>jambe</w:t>
      </w:r>
      <w:r>
        <w:t xml:space="preserve"> · leg</w:t>
      </w:r>
    </w:p>
    <w:p>
      <w:r>
        <w:t xml:space="preserve">  ● Gambo marši rapida. — </w:t>
      </w:r>
      <w:r>
        <w:rPr>
          <w:i/>
        </w:rPr>
        <w:t>La jambe marche vite.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ganato</w:t>
      </w:r>
      <w:r>
        <w:t xml:space="preserve"> n. — </w:t>
      </w:r>
      <w:r>
        <w:rPr>
          <w:b/>
        </w:rPr>
        <w:t>gant</w:t>
      </w:r>
      <w:r>
        <w:t xml:space="preserve"> · glove</w:t>
      </w:r>
    </w:p>
    <w:p>
      <w:r>
        <w:t xml:space="preserve">  ● Mano gaba ganto. — </w:t>
      </w:r>
      <w:r>
        <w:rPr>
          <w:i/>
        </w:rPr>
        <w:t>La main porte un gant.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gani</w:t>
      </w:r>
      <w:r>
        <w:t xml:space="preserve"> v. — </w:t>
      </w:r>
      <w:r>
        <w:rPr>
          <w:b/>
        </w:rPr>
        <w:t>gagner</w:t>
      </w:r>
      <w:r>
        <w:t xml:space="preserve"> · to earn, to win</w:t>
      </w:r>
    </w:p>
    <w:p>
      <w:r>
        <w:t xml:space="preserve">  ● mi gani peyo. — </w:t>
      </w:r>
      <w:r>
        <w:rPr>
          <w:i/>
        </w:rPr>
        <w:t>Je gagne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garabito</w:t>
      </w:r>
      <w:r>
        <w:t xml:space="preserve"> n. — </w:t>
      </w:r>
      <w:r>
        <w:rPr>
          <w:b/>
        </w:rPr>
        <w:t>gravité</w:t>
      </w:r>
      <w:r>
        <w:t xml:space="preserve"> · gravity</w:t>
      </w:r>
    </w:p>
    <w:p>
      <w:r>
        <w:t xml:space="preserve">  ● Gravito teni nos sur tera. — </w:t>
      </w:r>
      <w:r>
        <w:rPr>
          <w:i/>
        </w:rPr>
        <w:t>La gravité nous tient sur terre.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garadenor</w:t>
      </w:r>
      <w:r>
        <w:t xml:space="preserve"> n. — </w:t>
      </w:r>
      <w:r>
        <w:rPr>
          <w:b/>
        </w:rPr>
        <w:t>jardinier</w:t>
      </w:r>
      <w:r>
        <w:t xml:space="preserve"> · gardener</w:t>
      </w:r>
    </w:p>
    <w:p>
      <w:r>
        <w:t xml:space="preserve">  ● Gardenor grandi floro. — </w:t>
      </w:r>
      <w:r>
        <w:rPr>
          <w:i/>
        </w:rPr>
        <w:t>Le jardinier fait pousser la fleur.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garadinitor</w:t>
      </w:r>
      <w:r>
        <w:t xml:space="preserve"> n. — </w:t>
      </w:r>
      <w:r>
        <w:rPr>
          <w:b/>
        </w:rPr>
        <w:t>jardinier</w:t>
      </w:r>
      <w:r>
        <w:t xml:space="preserve"> · gardener</w:t>
      </w:r>
    </w:p>
    <w:p>
      <w:r>
        <w:t xml:space="preserve">  ● Gardinitor kurati floro. — </w:t>
      </w:r>
      <w:r>
        <w:rPr>
          <w:i/>
        </w:rPr>
        <w:t>Le jardinier soigne la fleur.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garadino</w:t>
      </w:r>
      <w:r>
        <w:t xml:space="preserve"> n. — </w:t>
      </w:r>
      <w:r>
        <w:rPr>
          <w:b/>
        </w:rPr>
        <w:t>jardin</w:t>
      </w:r>
      <w:r>
        <w:t xml:space="preserve"> · garden</w:t>
      </w:r>
    </w:p>
    <w:p>
      <w:r>
        <w:t xml:space="preserve">  ● Mi ami mi gardino. — </w:t>
      </w:r>
      <w:r>
        <w:rPr>
          <w:i/>
        </w:rPr>
        <w:t>J'aime mon jardin.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garanadino</w:t>
      </w:r>
      <w:r>
        <w:t xml:space="preserve"> n. — </w:t>
      </w:r>
      <w:r>
        <w:rPr>
          <w:b/>
        </w:rPr>
        <w:t>grêle</w:t>
      </w:r>
      <w:r>
        <w:t xml:space="preserve"> · hail</w:t>
      </w:r>
    </w:p>
    <w:p>
      <w:r>
        <w:t xml:space="preserve">  ● Grandino ladi de nubo. — </w:t>
      </w:r>
      <w:r>
        <w:rPr>
          <w:i/>
        </w:rPr>
        <w:t>La grêle tombe du nuage.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garanito</w:t>
      </w:r>
      <w:r>
        <w:t xml:space="preserve"> n. — </w:t>
      </w:r>
      <w:r>
        <w:rPr>
          <w:b/>
        </w:rPr>
        <w:t>granit</w:t>
      </w:r>
      <w:r>
        <w:t xml:space="preserve"> · granite</w:t>
      </w:r>
    </w:p>
    <w:p>
      <w:r>
        <w:t xml:space="preserve">  ● granito esi densa. — </w:t>
      </w:r>
      <w:r>
        <w:rPr>
          <w:i/>
        </w:rPr>
        <w:t>Le granit est dense.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garawito</w:t>
      </w:r>
      <w:r>
        <w:t xml:space="preserve"> n. — </w:t>
      </w:r>
      <w:r>
        <w:rPr>
          <w:b/>
        </w:rPr>
        <w:t>gravité</w:t>
      </w:r>
      <w:r>
        <w:t xml:space="preserve"> · gravity</w:t>
      </w:r>
    </w:p>
    <w:p>
      <w:r>
        <w:t xml:space="preserve">  ● Grawito tiri mita. — </w:t>
      </w:r>
      <w:r>
        <w:rPr>
          <w:i/>
        </w:rPr>
        <w:t>La gravité tire la masse.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garesi</w:t>
      </w:r>
      <w:r>
        <w:t xml:space="preserve"> v. — </w:t>
      </w:r>
      <w:r>
        <w:rPr>
          <w:b/>
        </w:rPr>
        <w:t>pousser / grandir (plante)</w:t>
      </w:r>
      <w:r>
        <w:t xml:space="preserve"> · to grow (plants)</w:t>
      </w:r>
    </w:p>
    <w:p>
      <w:r>
        <w:t xml:space="preserve">  ● Planta gresi bide. — </w:t>
      </w:r>
      <w:r>
        <w:rPr>
          <w:i/>
        </w:rPr>
        <w:t>La plante grandit vite.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gasataro</w:t>
      </w:r>
      <w:r>
        <w:t xml:space="preserve"> n. — </w:t>
      </w:r>
      <w:r>
        <w:rPr>
          <w:b/>
        </w:rPr>
        <w:t>estomac</w:t>
      </w:r>
      <w:r>
        <w:t xml:space="preserve"> · stomach</w:t>
      </w:r>
    </w:p>
    <w:p>
      <w:r>
        <w:t xml:space="preserve">  ● Gastro digeri kibo. — </w:t>
      </w:r>
      <w:r>
        <w:rPr>
          <w:i/>
        </w:rPr>
        <w:t>L'estomac digère la nourriture.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gaso</w:t>
      </w:r>
      <w:r>
        <w:t xml:space="preserve"> n. — </w:t>
      </w:r>
      <w:r>
        <w:rPr>
          <w:b/>
        </w:rPr>
        <w:t>verre, gobelet</w:t>
      </w:r>
      <w:r>
        <w:t xml:space="preserve"> · glass, cup</w:t>
      </w:r>
    </w:p>
    <w:p>
      <w:r>
        <w:t xml:space="preserve">  ● Gaso tini akua. — </w:t>
      </w:r>
      <w:r>
        <w:rPr>
          <w:i/>
        </w:rPr>
        <w:t>Le verre contient de l'eau.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gato</w:t>
      </w:r>
      <w:r>
        <w:t xml:space="preserve"> n. — </w:t>
      </w:r>
      <w:r>
        <w:rPr>
          <w:b/>
        </w:rPr>
        <w:t>chat</w:t>
      </w:r>
      <w:r>
        <w:t xml:space="preserve"> · cat</w:t>
      </w:r>
    </w:p>
    <w:p>
      <w:r>
        <w:t xml:space="preserve">  ● Gato dormi muko. — </w:t>
      </w:r>
      <w:r>
        <w:rPr>
          <w:i/>
        </w:rPr>
        <w:t>Le chat dort beaucoup.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gela</w:t>
      </w:r>
      <w:r>
        <w:t xml:space="preserve"> n. — </w:t>
      </w:r>
      <w:r>
        <w:rPr>
          <w:b/>
        </w:rPr>
        <w:t>glace (eau gelée)</w:t>
      </w:r>
      <w:r>
        <w:t xml:space="preserve"> · ice</w:t>
      </w:r>
    </w:p>
    <w:p>
      <w:r>
        <w:t xml:space="preserve">  ● Gela es sub la peda. — </w:t>
      </w:r>
      <w:r>
        <w:rPr>
          <w:i/>
        </w:rPr>
        <w:t>La glace est sous les pieds.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gelasiero</w:t>
      </w:r>
      <w:r>
        <w:t xml:space="preserve"> n. — </w:t>
      </w:r>
      <w:r>
        <w:rPr>
          <w:b/>
        </w:rPr>
        <w:t>glacier</w:t>
      </w:r>
      <w:r>
        <w:t xml:space="preserve"> · glacier</w:t>
      </w:r>
    </w:p>
    <w:p>
      <w:r>
        <w:t xml:space="preserve">  ● Gelasiero fondu. — </w:t>
      </w:r>
      <w:r>
        <w:rPr>
          <w:i/>
        </w:rPr>
        <w:t>Le glacier 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geli</w:t>
      </w:r>
      <w:r>
        <w:t xml:space="preserve"> v. — </w:t>
      </w:r>
      <w:r>
        <w:rPr>
          <w:b/>
        </w:rPr>
        <w:t>geler</w:t>
      </w:r>
      <w:r>
        <w:t xml:space="preserve"> · to freeze</w:t>
      </w:r>
    </w:p>
    <w:p>
      <w:r>
        <w:t xml:space="preserve">  ● Akua geli noki. — </w:t>
      </w:r>
      <w:r>
        <w:rPr>
          <w:i/>
        </w:rPr>
        <w:t>L'eau gèle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gelo</w:t>
      </w:r>
      <w:r>
        <w:t xml:space="preserve"> n. — </w:t>
      </w:r>
      <w:r>
        <w:rPr>
          <w:b/>
        </w:rPr>
        <w:t>glace</w:t>
      </w:r>
      <w:r>
        <w:t xml:space="preserve"> · ice</w:t>
      </w:r>
    </w:p>
    <w:p>
      <w:r>
        <w:t xml:space="preserve">  ● Gelo kuberli luko. — </w:t>
      </w:r>
      <w:r>
        <w:rPr>
          <w:i/>
        </w:rPr>
        <w:t>La glace couvre le lac.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gemator</w:t>
      </w:r>
      <w:r>
        <w:t xml:space="preserve"> n. — </w:t>
      </w:r>
      <w:r>
        <w:rPr>
          <w:b/>
        </w:rPr>
        <w:t>bijoutier</w:t>
      </w:r>
      <w:r>
        <w:t xml:space="preserve"> · jeweler</w:t>
      </w:r>
    </w:p>
    <w:p>
      <w:r>
        <w:t xml:space="preserve">  ● Gemator bendi gema. — </w:t>
      </w:r>
      <w:r>
        <w:rPr>
          <w:i/>
        </w:rPr>
        <w:t>Le bijoutier vend une gemme.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gemo</w:t>
      </w:r>
      <w:r>
        <w:t xml:space="preserve"> n. — </w:t>
      </w:r>
      <w:r>
        <w:rPr>
          <w:b/>
        </w:rPr>
        <w:t>bourgeon</w:t>
      </w:r>
      <w:r>
        <w:t xml:space="preserve"> · bud (botany)</w:t>
      </w:r>
    </w:p>
    <w:p>
      <w:r>
        <w:t xml:space="preserve">  ● Gemmo aperi in primo. — </w:t>
      </w:r>
      <w:r>
        <w:rPr>
          <w:i/>
        </w:rPr>
        <w:t>Le bourgeon s'ouvre au printemps.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gemor</w:t>
      </w:r>
      <w:r>
        <w:t xml:space="preserve"> n. — </w:t>
      </w:r>
      <w:r>
        <w:rPr>
          <w:b/>
        </w:rPr>
        <w:t>bijoutier, joaillier</w:t>
      </w:r>
      <w:r>
        <w:t xml:space="preserve"> · jeweler</w:t>
      </w:r>
    </w:p>
    <w:p>
      <w:r>
        <w:t xml:space="preserve">  ● Gemor bendi gemo. — </w:t>
      </w:r>
      <w:r>
        <w:rPr>
          <w:i/>
        </w:rPr>
        <w:t>Le bijoutier vend des gemmes.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genu</w:t>
      </w:r>
      <w:r>
        <w:t xml:space="preserve"> n. — </w:t>
      </w:r>
      <w:r>
        <w:rPr>
          <w:b/>
        </w:rPr>
        <w:t>genou</w:t>
      </w:r>
      <w:r>
        <w:t xml:space="preserve"> · knee</w:t>
      </w:r>
    </w:p>
    <w:p>
      <w:r>
        <w:t xml:space="preserve">  ● Genu kabli basi. — </w:t>
      </w:r>
      <w:r>
        <w:rPr>
          <w:i/>
        </w:rPr>
        <w:t>Le genou se plie en bas.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genuo</w:t>
      </w:r>
      <w:r>
        <w:t xml:space="preserve"> n. — </w:t>
      </w:r>
      <w:r>
        <w:rPr>
          <w:b/>
        </w:rPr>
        <w:t>genou</w:t>
      </w:r>
      <w:r>
        <w:t xml:space="preserve"> · knee</w:t>
      </w:r>
    </w:p>
    <w:p>
      <w:r>
        <w:t xml:space="preserve">  ● Genuo fali sur tera. — </w:t>
      </w:r>
      <w:r>
        <w:rPr>
          <w:i/>
        </w:rPr>
        <w:t>Le genou tombe sur la terre.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geometaria</w:t>
      </w:r>
      <w:r>
        <w:t xml:space="preserve"> n. — </w:t>
      </w:r>
      <w:r>
        <w:rPr>
          <w:b/>
        </w:rPr>
        <w:t>géométrie</w:t>
      </w:r>
      <w:r>
        <w:t xml:space="preserve"> · geometry</w:t>
      </w:r>
    </w:p>
    <w:p>
      <w:r>
        <w:t xml:space="preserve">  ● Me lerni geometria. — </w:t>
      </w:r>
      <w:r>
        <w:rPr>
          <w:i/>
        </w:rPr>
        <w:t>J'apprends la géométrie.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gesato</w:t>
      </w:r>
      <w:r>
        <w:t xml:space="preserve"> n. — </w:t>
      </w:r>
      <w:r>
        <w:rPr>
          <w:b/>
        </w:rPr>
        <w:t>invité</w:t>
      </w:r>
      <w:r>
        <w:t xml:space="preserve"> · guest</w:t>
      </w:r>
    </w:p>
    <w:p>
      <w:r>
        <w:t xml:space="preserve">  ● Gesto veni kine. — </w:t>
      </w:r>
      <w:r>
        <w:rPr>
          <w:i/>
        </w:rPr>
        <w:t>L'invité vient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giri</w:t>
      </w:r>
      <w:r>
        <w:t xml:space="preserve"> v. — </w:t>
      </w:r>
      <w:r>
        <w:rPr>
          <w:b/>
        </w:rPr>
        <w:t>tourner / pivoter</w:t>
      </w:r>
      <w:r>
        <w:t xml:space="preserve"> · to rotate / turn</w:t>
      </w:r>
    </w:p>
    <w:p>
      <w:r>
        <w:t xml:space="preserve">  ● Tera giri. — </w:t>
      </w:r>
      <w:r>
        <w:rPr>
          <w:i/>
        </w:rPr>
        <w:t>La terre tourne.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gita</w:t>
      </w:r>
      <w:r>
        <w:t xml:space="preserve"> n. — </w:t>
      </w:r>
      <w:r>
        <w:rPr>
          <w:b/>
        </w:rPr>
        <w:t>guitare</w:t>
      </w:r>
      <w:r>
        <w:t xml:space="preserve"> · guitar</w:t>
      </w:r>
    </w:p>
    <w:p>
      <w:r>
        <w:t xml:space="preserve">  ● Gita doni sono. — </w:t>
      </w:r>
      <w:r>
        <w:rPr>
          <w:i/>
        </w:rPr>
        <w:t>La guitare donne un son.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gitaro</w:t>
      </w:r>
      <w:r>
        <w:t xml:space="preserve"> n. — </w:t>
      </w:r>
      <w:r>
        <w:rPr>
          <w:b/>
        </w:rPr>
        <w:t>guitare</w:t>
      </w:r>
      <w:r>
        <w:t xml:space="preserve"> · guitar</w:t>
      </w:r>
    </w:p>
    <w:p>
      <w:r>
        <w:t xml:space="preserve">  ● Gitaro soni eka. — </w:t>
      </w:r>
      <w:r>
        <w:rPr>
          <w:i/>
        </w:rPr>
        <w:t>La guitare sonne joliment. (gitaro)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goma</w:t>
      </w:r>
      <w:r>
        <w:t xml:space="preserve"> n. — </w:t>
      </w:r>
      <w:r>
        <w:rPr>
          <w:b/>
        </w:rPr>
        <w:t>caoutchouc</w:t>
      </w:r>
      <w:r>
        <w:t xml:space="preserve"> · rubber</w:t>
      </w:r>
    </w:p>
    <w:p>
      <w:r>
        <w:t xml:space="preserve">  ● Goma salti saba. — </w:t>
      </w:r>
      <w:r>
        <w:rPr>
          <w:i/>
        </w:rPr>
        <w:t>Le caoutchouc saute beaucoup.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gomu</w:t>
      </w:r>
      <w:r>
        <w:t xml:space="preserve"> n. — </w:t>
      </w:r>
      <w:r>
        <w:rPr>
          <w:b/>
        </w:rPr>
        <w:t>caoutchouc</w:t>
      </w:r>
      <w:r>
        <w:t xml:space="preserve"> · rubber</w:t>
      </w:r>
    </w:p>
    <w:p>
      <w:r>
        <w:t xml:space="preserve">  ● gomu faki rota. — </w:t>
      </w:r>
      <w:r>
        <w:rPr>
          <w:i/>
        </w:rPr>
        <w:t>Le caoutchouc fait la roue.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gomulo</w:t>
      </w:r>
      <w:r>
        <w:t xml:space="preserve"> n. — </w:t>
      </w:r>
      <w:r>
        <w:rPr>
          <w:b/>
        </w:rPr>
        <w:t>gomme</w:t>
      </w:r>
      <w:r>
        <w:t xml:space="preserve"> · eraser (tool)</w:t>
      </w:r>
    </w:p>
    <w:p>
      <w:r>
        <w:t xml:space="preserve">  ● Gomulo dele-i. — </w:t>
      </w:r>
      <w:r>
        <w:rPr>
          <w:i/>
        </w:rPr>
        <w:t>La gomme efface.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goro</w:t>
      </w:r>
      <w:r>
        <w:t xml:space="preserve"> n. — </w:t>
      </w:r>
      <w:r>
        <w:rPr>
          <w:b/>
        </w:rPr>
        <w:t>or</w:t>
      </w:r>
      <w:r>
        <w:t xml:space="preserve"> · gold</w:t>
      </w:r>
    </w:p>
    <w:p>
      <w:r>
        <w:t xml:space="preserve">  ● goro esu yalo. — </w:t>
      </w:r>
      <w:r>
        <w:rPr>
          <w:i/>
        </w:rPr>
        <w:t>L'or est jaune.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gorupo</w:t>
      </w:r>
      <w:r>
        <w:t xml:space="preserve"> n. — </w:t>
      </w:r>
      <w:r>
        <w:rPr>
          <w:b/>
        </w:rPr>
        <w:t>groupe</w:t>
      </w:r>
      <w:r>
        <w:t xml:space="preserve"> · group</w:t>
      </w:r>
    </w:p>
    <w:p>
      <w:r>
        <w:t xml:space="preserve">  ● Gorupono es grandi. — </w:t>
      </w:r>
      <w:r>
        <w:rPr>
          <w:i/>
        </w:rPr>
        <w:t>Le groupe est grand.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guanato</w:t>
      </w:r>
      <w:r>
        <w:t xml:space="preserve"> n. — </w:t>
      </w:r>
      <w:r>
        <w:rPr>
          <w:b/>
        </w:rPr>
        <w:t>gant</w:t>
      </w:r>
      <w:r>
        <w:t xml:space="preserve"> · glove</w:t>
      </w:r>
    </w:p>
    <w:p>
      <w:r>
        <w:t xml:space="preserve">  ● Guanto tepegi manu. — </w:t>
      </w:r>
      <w:r>
        <w:rPr>
          <w:i/>
        </w:rPr>
        <w:t>Le gant chauffe la main.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guberi</w:t>
      </w:r>
      <w:r>
        <w:t xml:space="preserve"> v. — </w:t>
      </w:r>
      <w:r>
        <w:rPr>
          <w:b/>
        </w:rPr>
        <w:t>gouverner</w:t>
      </w:r>
      <w:r>
        <w:t xml:space="preserve"> · to rule, to govern</w:t>
      </w:r>
    </w:p>
    <w:p>
      <w:r>
        <w:t xml:space="preserve">  ● Lira guberi lando. — </w:t>
      </w:r>
      <w:r>
        <w:rPr>
          <w:i/>
        </w:rPr>
        <w:t>Le chef gouverne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gudo</w:t>
      </w:r>
      <w:r>
        <w:t xml:space="preserve"> n. — </w:t>
      </w:r>
      <w:r>
        <w:rPr>
          <w:b/>
        </w:rPr>
        <w:t>bien, marchandise</w:t>
      </w:r>
      <w:r>
        <w:t xml:space="preserve"> · product, good</w:t>
      </w:r>
    </w:p>
    <w:p>
      <w:r>
        <w:t xml:space="preserve">  ● Gudo esi eko. — </w:t>
      </w:r>
      <w:r>
        <w:rPr>
          <w:i/>
        </w:rPr>
        <w:t>Le produit est beau.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guero</w:t>
      </w:r>
      <w:r>
        <w:t xml:space="preserve"> n. — </w:t>
      </w:r>
      <w:r>
        <w:rPr>
          <w:b/>
        </w:rPr>
        <w:t>guerre</w:t>
      </w:r>
      <w:r>
        <w:t xml:space="preserve"> · war</w:t>
      </w:r>
    </w:p>
    <w:p>
      <w:r>
        <w:t xml:space="preserve">  ● Guero esu malo. — </w:t>
      </w:r>
      <w:r>
        <w:rPr>
          <w:i/>
        </w:rPr>
        <w:t>La guerre est mauvaise.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gula</w:t>
      </w:r>
      <w:r>
        <w:t xml:space="preserve"> n. — </w:t>
      </w:r>
      <w:r>
        <w:rPr>
          <w:b/>
        </w:rPr>
        <w:t>gorge</w:t>
      </w:r>
      <w:r>
        <w:t xml:space="preserve"> · throat</w:t>
      </w:r>
    </w:p>
    <w:p>
      <w:r>
        <w:t xml:space="preserve">  ● Gula es rubea. — </w:t>
      </w:r>
      <w:r>
        <w:rPr>
          <w:i/>
        </w:rPr>
        <w:t>La gorge est rouge.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guno</w:t>
      </w:r>
      <w:r>
        <w:t xml:space="preserve"> n. — </w:t>
      </w:r>
      <w:r>
        <w:rPr>
          <w:b/>
        </w:rPr>
        <w:t>jupe</w:t>
      </w:r>
      <w:r>
        <w:t xml:space="preserve"> · skirt</w:t>
      </w:r>
    </w:p>
    <w:p>
      <w:r>
        <w:t xml:space="preserve">  ● Guno es luga. — </w:t>
      </w:r>
      <w:r>
        <w:rPr>
          <w:i/>
        </w:rPr>
        <w:t>La jupe est longue.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gura</w:t>
      </w:r>
      <w:r>
        <w:t xml:space="preserve"> adj. — </w:t>
      </w:r>
      <w:r>
        <w:rPr>
          <w:b/>
        </w:rPr>
        <w:t>élégant, chic</w:t>
      </w:r>
      <w:r>
        <w:t xml:space="preserve"> · elegant</w:t>
      </w:r>
    </w:p>
    <w:p>
      <w:r>
        <w:t xml:space="preserve">  ● Homi es gura. — </w:t>
      </w:r>
      <w:r>
        <w:rPr>
          <w:i/>
        </w:rPr>
        <w:t>L'humain est élégant.</w:t>
      </w:r>
    </w:p>
    <w:p>
      <w:r>
        <w:rPr>
          <w:color w:val="888888"/>
          <w:sz w:val="16"/>
        </w:rPr>
        <w:t xml:space="preserve">  [vetements]</w:t>
      </w:r>
    </w:p>
    <w:p>
      <w:r>
        <w:br w:type="page"/>
      </w:r>
    </w:p>
    <w:p>
      <w:pPr>
        <w:pStyle w:val="Heading1"/>
        <w:jc w:val="center"/>
      </w:pPr>
      <w:r>
        <w:t>I</w:t>
      </w:r>
    </w:p>
    <w:p>
      <w:r>
        <w:rPr>
          <w:b/>
        </w:rPr>
        <w:t>iberano</w:t>
      </w:r>
      <w:r>
        <w:t xml:space="preserve"> n. — </w:t>
      </w:r>
      <w:r>
        <w:rPr>
          <w:b/>
        </w:rPr>
        <w:t>hiver</w:t>
      </w:r>
      <w:r>
        <w:t xml:space="preserve"> · winter</w:t>
      </w:r>
    </w:p>
    <w:p>
      <w:r>
        <w:t xml:space="preserve">  ● hiberno es keldi. — </w:t>
      </w:r>
      <w:r>
        <w:rPr>
          <w:i/>
        </w:rPr>
        <w:t>L'hiver est froid.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ibero</w:t>
      </w:r>
      <w:r>
        <w:t xml:space="preserve"> n. — </w:t>
      </w:r>
      <w:r>
        <w:rPr>
          <w:b/>
        </w:rPr>
        <w:t>hiver</w:t>
      </w:r>
      <w:r>
        <w:t xml:space="preserve"> · winter</w:t>
      </w:r>
    </w:p>
    <w:p>
      <w:r>
        <w:t xml:space="preserve">  ● Hibero es priga. — </w:t>
      </w:r>
      <w:r>
        <w:rPr>
          <w:i/>
        </w:rPr>
        <w:t>L'hiver est froid.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idea</w:t>
      </w:r>
      <w:r>
        <w:t xml:space="preserve"> n. — </w:t>
      </w:r>
      <w:r>
        <w:rPr>
          <w:b/>
        </w:rPr>
        <w:t>idée</w:t>
      </w:r>
      <w:r>
        <w:t xml:space="preserve"> · idea</w:t>
      </w:r>
    </w:p>
    <w:p>
      <w:r>
        <w:t xml:space="preserve">  ● Idea es nua. — </w:t>
      </w:r>
      <w:r>
        <w:rPr>
          <w:i/>
        </w:rPr>
        <w:t>L'idée est nouvelle.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ideo</w:t>
      </w:r>
      <w:r>
        <w:t xml:space="preserve"> n. — </w:t>
      </w:r>
      <w:r>
        <w:rPr>
          <w:b/>
        </w:rPr>
        <w:t>idée</w:t>
      </w:r>
      <w:r>
        <w:t xml:space="preserve"> · idea</w:t>
      </w:r>
    </w:p>
    <w:p>
      <w:r>
        <w:t xml:space="preserve">  ● Li abi eko-idea. — </w:t>
      </w:r>
      <w:r>
        <w:rPr>
          <w:i/>
        </w:rPr>
        <w:t>Il a une belle idée.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ikonomio</w:t>
      </w:r>
      <w:r>
        <w:t xml:space="preserve"> n. — </w:t>
      </w:r>
      <w:r>
        <w:rPr>
          <w:b/>
        </w:rPr>
        <w:t>économie</w:t>
      </w:r>
      <w:r>
        <w:t xml:space="preserve"> · economy</w:t>
      </w:r>
    </w:p>
    <w:p>
      <w:r>
        <w:t xml:space="preserve">  ● Ikonomio growi. — </w:t>
      </w:r>
      <w:r>
        <w:rPr>
          <w:i/>
        </w:rPr>
        <w:t>L'économie croît.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ikuali</w:t>
      </w:r>
      <w:r>
        <w:t xml:space="preserve"> v. — </w:t>
      </w:r>
      <w:r>
        <w:rPr>
          <w:b/>
        </w:rPr>
        <w:t>égaler</w:t>
      </w:r>
      <w:r>
        <w:t xml:space="preserve"> · to equal, to be equal to</w:t>
      </w:r>
    </w:p>
    <w:p>
      <w:r>
        <w:t xml:space="preserve">  ● Un plusi un ikuali dou. — </w:t>
      </w:r>
      <w:r>
        <w:rPr>
          <w:i/>
        </w:rPr>
        <w:t>Un plus un égale deux.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ikualo</w:t>
      </w:r>
      <w:r>
        <w:t xml:space="preserve"> n. — </w:t>
      </w:r>
      <w:r>
        <w:rPr>
          <w:b/>
        </w:rPr>
        <w:t>égal, égalité</w:t>
      </w:r>
      <w:r>
        <w:t xml:space="preserve"> · equal, equality</w:t>
      </w:r>
    </w:p>
    <w:p>
      <w:r>
        <w:t xml:space="preserve">  ● Ikualo es sima. — </w:t>
      </w:r>
      <w:r>
        <w:rPr>
          <w:i/>
        </w:rPr>
        <w:t>L'égalité est signe.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imabesati</w:t>
      </w:r>
      <w:r>
        <w:t xml:space="preserve"> v. — </w:t>
      </w:r>
      <w:r>
        <w:rPr>
          <w:b/>
        </w:rPr>
        <w:t>investir</w:t>
      </w:r>
      <w:r>
        <w:t xml:space="preserve"> · to invest</w:t>
      </w:r>
    </w:p>
    <w:p>
      <w:r>
        <w:t xml:space="preserve">  ● mi imbesti in firma. — </w:t>
      </w:r>
      <w:r>
        <w:rPr>
          <w:i/>
        </w:rPr>
        <w:t>J'investis dans l'entreprise.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imabesato</w:t>
      </w:r>
      <w:r>
        <w:t xml:space="preserve"> n. — </w:t>
      </w:r>
      <w:r>
        <w:rPr>
          <w:b/>
        </w:rPr>
        <w:t>investissement</w:t>
      </w:r>
      <w:r>
        <w:t xml:space="preserve"> · investment</w:t>
      </w:r>
    </w:p>
    <w:p>
      <w:r>
        <w:t xml:space="preserve">  ● imbesto esu nutu. — </w:t>
      </w:r>
      <w:r>
        <w:rPr>
          <w:i/>
        </w:rPr>
        <w:t>L'investissement est nouveau.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inaberano</w:t>
      </w:r>
      <w:r>
        <w:t xml:space="preserve"> n. — </w:t>
      </w:r>
      <w:r>
        <w:rPr>
          <w:b/>
        </w:rPr>
        <w:t>hiver</w:t>
      </w:r>
      <w:r>
        <w:t xml:space="preserve"> · winter</w:t>
      </w:r>
    </w:p>
    <w:p>
      <w:r>
        <w:t xml:space="preserve">  ● Inberno es friga. — </w:t>
      </w:r>
      <w:r>
        <w:rPr>
          <w:i/>
        </w:rPr>
        <w:t>L'hiver est froid.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inabesati</w:t>
      </w:r>
      <w:r>
        <w:t xml:space="preserve"> v. — </w:t>
      </w:r>
      <w:r>
        <w:rPr>
          <w:b/>
        </w:rPr>
        <w:t>investir</w:t>
      </w:r>
      <w:r>
        <w:t xml:space="preserve"> · to invest</w:t>
      </w:r>
    </w:p>
    <w:p>
      <w:r>
        <w:t xml:space="preserve">  ● Mi inbesti in tera. — </w:t>
      </w:r>
      <w:r>
        <w:rPr>
          <w:i/>
        </w:rPr>
        <w:t>J'investis dans la terre.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inabesato</w:t>
      </w:r>
      <w:r>
        <w:t xml:space="preserve"> n. — </w:t>
      </w:r>
      <w:r>
        <w:rPr>
          <w:b/>
        </w:rPr>
        <w:t>investissement</w:t>
      </w:r>
      <w:r>
        <w:t xml:space="preserve"> · investment</w:t>
      </w:r>
    </w:p>
    <w:p>
      <w:r>
        <w:t xml:space="preserve">  ● Inbesto krei luro. — </w:t>
      </w:r>
      <w:r>
        <w:rPr>
          <w:i/>
        </w:rPr>
        <w:t>L'investissement crée du profit.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inabiti</w:t>
      </w:r>
      <w:r>
        <w:t xml:space="preserve"> v. — </w:t>
      </w:r>
      <w:r>
        <w:rPr>
          <w:b/>
        </w:rPr>
        <w:t>inviter</w:t>
      </w:r>
      <w:r>
        <w:t xml:space="preserve"> · to invite</w:t>
      </w:r>
    </w:p>
    <w:p>
      <w:r>
        <w:t xml:space="preserve">  ● Me inbiti tu. — </w:t>
      </w:r>
      <w:r>
        <w:rPr>
          <w:i/>
        </w:rPr>
        <w:t>Je t'invite.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inabito</w:t>
      </w:r>
      <w:r>
        <w:t xml:space="preserve"> n. — </w:t>
      </w:r>
      <w:r>
        <w:rPr>
          <w:b/>
        </w:rPr>
        <w:t>invitation</w:t>
      </w:r>
      <w:r>
        <w:t xml:space="preserve"> · invitation</w:t>
      </w:r>
    </w:p>
    <w:p>
      <w:r>
        <w:t xml:space="preserve">  ● Inbito es sur mesa. — </w:t>
      </w:r>
      <w:r>
        <w:rPr>
          <w:i/>
        </w:rPr>
        <w:t>L'invitation est sur la table.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inakipio</w:t>
      </w:r>
      <w:r>
        <w:t xml:space="preserve"> n. — </w:t>
      </w:r>
      <w:r>
        <w:rPr>
          <w:b/>
        </w:rPr>
        <w:t>début</w:t>
      </w:r>
      <w:r>
        <w:t xml:space="preserve"> · beginning</w:t>
      </w:r>
    </w:p>
    <w:p>
      <w:r>
        <w:t xml:space="preserve">  ● inkipi es diki. — </w:t>
      </w:r>
      <w:r>
        <w:rPr>
          <w:i/>
        </w:rPr>
        <w:t>Le début est difficile.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inakoi</w:t>
      </w:r>
      <w:r>
        <w:t xml:space="preserve"> n. — </w:t>
      </w:r>
      <w:r>
        <w:rPr>
          <w:b/>
        </w:rPr>
        <w:t>encre</w:t>
      </w:r>
      <w:r>
        <w:t xml:space="preserve"> · ink</w:t>
      </w:r>
    </w:p>
    <w:p>
      <w:r>
        <w:t xml:space="preserve">  ● Inko es nigro. — </w:t>
      </w:r>
      <w:r>
        <w:rPr>
          <w:i/>
        </w:rPr>
        <w:t>L'encre est noire.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inapinita</w:t>
      </w:r>
      <w:r>
        <w:t xml:space="preserve"> adj. — </w:t>
      </w:r>
      <w:r>
        <w:rPr>
          <w:b/>
        </w:rPr>
        <w:t>infini</w:t>
      </w:r>
      <w:r>
        <w:t xml:space="preserve"> · infinite</w:t>
      </w:r>
    </w:p>
    <w:p>
      <w:r>
        <w:t xml:space="preserve">  ● Mundi es infinita. — </w:t>
      </w:r>
      <w:r>
        <w:rPr>
          <w:i/>
        </w:rPr>
        <w:t>Le monde est infini.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inapinito</w:t>
      </w:r>
      <w:r>
        <w:t xml:space="preserve"> n. — </w:t>
      </w:r>
      <w:r>
        <w:rPr>
          <w:b/>
        </w:rPr>
        <w:t>infini</w:t>
      </w:r>
      <w:r>
        <w:t xml:space="preserve"> · infinity</w:t>
      </w:r>
    </w:p>
    <w:p>
      <w:r>
        <w:t xml:space="preserve">  ● Me neri infiniti. — </w:t>
      </w:r>
      <w:r>
        <w:rPr>
          <w:i/>
        </w:rPr>
        <w:t>Je regarde l'infini.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inasatarukasio</w:t>
      </w:r>
      <w:r>
        <w:t xml:space="preserve"> n. — </w:t>
      </w:r>
      <w:r>
        <w:rPr>
          <w:b/>
        </w:rPr>
        <w:t>instruction</w:t>
      </w:r>
      <w:r>
        <w:t xml:space="preserve"> · instruction</w:t>
      </w:r>
    </w:p>
    <w:p>
      <w:r>
        <w:t xml:space="preserve">  ● Instruksio es nese. — </w:t>
      </w:r>
      <w:r>
        <w:rPr>
          <w:i/>
        </w:rPr>
        <w:t>L'instruction est nécessaire.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inasekato</w:t>
      </w:r>
      <w:r>
        <w:t xml:space="preserve"> n. — </w:t>
      </w:r>
      <w:r>
        <w:rPr>
          <w:b/>
        </w:rPr>
        <w:t>insecte</w:t>
      </w:r>
      <w:r>
        <w:t xml:space="preserve"> · insect</w:t>
      </w:r>
    </w:p>
    <w:p>
      <w:r>
        <w:t xml:space="preserve">  ● Insekto es piti. — </w:t>
      </w:r>
      <w:r>
        <w:rPr>
          <w:i/>
        </w:rPr>
        <w:t>L'insecte est petit.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inasipi</w:t>
      </w:r>
      <w:r>
        <w:t xml:space="preserve"> v. — </w:t>
      </w:r>
      <w:r>
        <w:rPr>
          <w:b/>
        </w:rPr>
        <w:t>commencer / débuter</w:t>
      </w:r>
      <w:r>
        <w:t xml:space="preserve"> · to start</w:t>
      </w:r>
    </w:p>
    <w:p>
      <w:r>
        <w:t xml:space="preserve">  ● Me debi insipi. — </w:t>
      </w:r>
      <w:r>
        <w:rPr>
          <w:i/>
        </w:rPr>
        <w:t>Je dois commencer.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inasulo</w:t>
      </w:r>
      <w:r>
        <w:t xml:space="preserve"> n. — </w:t>
      </w:r>
      <w:r>
        <w:rPr>
          <w:b/>
        </w:rPr>
        <w:t>île</w:t>
      </w:r>
      <w:r>
        <w:t xml:space="preserve"> · island</w:t>
      </w:r>
    </w:p>
    <w:p>
      <w:r>
        <w:t xml:space="preserve">  ● Insulo es isola. — </w:t>
      </w:r>
      <w:r>
        <w:rPr>
          <w:i/>
        </w:rPr>
        <w:t>L'île est isolée.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inatelen-ita</w:t>
      </w:r>
      <w:r>
        <w:t xml:space="preserve"> n. — </w:t>
      </w:r>
      <w:r>
        <w:rPr>
          <w:b/>
        </w:rPr>
        <w:t>intelligence</w:t>
      </w:r>
      <w:r>
        <w:t xml:space="preserve"> · intelligence</w:t>
      </w:r>
    </w:p>
    <w:p>
      <w:r>
        <w:t xml:space="preserve">  ● In-telen-ita es luma. — </w:t>
      </w:r>
      <w:r>
        <w:rPr>
          <w:i/>
        </w:rPr>
        <w:t>L'intelligence est lumière.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inater-neto</w:t>
      </w:r>
      <w:r>
        <w:t xml:space="preserve"> n. — </w:t>
      </w:r>
      <w:r>
        <w:rPr>
          <w:b/>
        </w:rPr>
        <w:t>internet</w:t>
      </w:r>
      <w:r>
        <w:t xml:space="preserve"> · internet</w:t>
      </w:r>
    </w:p>
    <w:p>
      <w:r>
        <w:t xml:space="preserve">  ● Inter-neto uni homi. — </w:t>
      </w:r>
      <w:r>
        <w:rPr>
          <w:i/>
        </w:rPr>
        <w:t>L'internet unit les humains.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inatereso</w:t>
      </w:r>
      <w:r>
        <w:t xml:space="preserve"> n. — </w:t>
      </w:r>
      <w:r>
        <w:rPr>
          <w:b/>
        </w:rPr>
        <w:t>intérêt (financier)</w:t>
      </w:r>
      <w:r>
        <w:t xml:space="preserve"> · interest (finance)</w:t>
      </w:r>
    </w:p>
    <w:p>
      <w:r>
        <w:t xml:space="preserve">  ● Intereso cresi debito. — </w:t>
      </w:r>
      <w:r>
        <w:rPr>
          <w:i/>
        </w:rPr>
        <w:t>L'intérêt augmente la dette.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inawenato</w:t>
      </w:r>
      <w:r>
        <w:t xml:space="preserve"> n. — </w:t>
      </w:r>
      <w:r>
        <w:rPr>
          <w:b/>
        </w:rPr>
        <w:t>invention, découverte</w:t>
      </w:r>
      <w:r>
        <w:t xml:space="preserve"> · discovery, invention</w:t>
      </w:r>
    </w:p>
    <w:p>
      <w:r>
        <w:t xml:space="preserve">  ● Inwento muti muno. — </w:t>
      </w:r>
      <w:r>
        <w:rPr>
          <w:i/>
        </w:rPr>
        <w:t>L'invention change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iniberasita</w:t>
      </w:r>
      <w:r>
        <w:t xml:space="preserve"> n. — </w:t>
      </w:r>
      <w:r>
        <w:rPr>
          <w:b/>
        </w:rPr>
        <w:t>université</w:t>
      </w:r>
      <w:r>
        <w:t xml:space="preserve"> · university</w:t>
      </w:r>
    </w:p>
    <w:p>
      <w:r>
        <w:t xml:space="preserve">  ● Iniversita es lona. — </w:t>
      </w:r>
      <w:r>
        <w:rPr>
          <w:i/>
        </w:rPr>
        <w:t>L'université est loin.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inunadatio</w:t>
      </w:r>
      <w:r>
        <w:t xml:space="preserve"> n. — </w:t>
      </w:r>
      <w:r>
        <w:rPr>
          <w:b/>
        </w:rPr>
        <w:t>inondation</w:t>
      </w:r>
      <w:r>
        <w:t xml:space="preserve"> · flood</w:t>
      </w:r>
    </w:p>
    <w:p>
      <w:r>
        <w:t xml:space="preserve">  ● Inundatio tuki la tera. — </w:t>
      </w:r>
      <w:r>
        <w:rPr>
          <w:i/>
        </w:rPr>
        <w:t>L'inondation couvre la terre.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inunado</w:t>
      </w:r>
      <w:r>
        <w:t xml:space="preserve"> n. — </w:t>
      </w:r>
      <w:r>
        <w:rPr>
          <w:b/>
        </w:rPr>
        <w:t>inondation</w:t>
      </w:r>
      <w:r>
        <w:t xml:space="preserve"> · flood</w:t>
      </w:r>
    </w:p>
    <w:p>
      <w:r>
        <w:t xml:space="preserve">  ● Inundo kuberli domo. — </w:t>
      </w:r>
      <w:r>
        <w:rPr>
          <w:i/>
        </w:rPr>
        <w:t>L'inondation couvre la maison.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irigi</w:t>
      </w:r>
      <w:r>
        <w:t xml:space="preserve"> v. — </w:t>
      </w:r>
      <w:r>
        <w:rPr>
          <w:b/>
        </w:rPr>
        <w:t>arroser</w:t>
      </w:r>
      <w:r>
        <w:t xml:space="preserve"> · to water</w:t>
      </w:r>
    </w:p>
    <w:p>
      <w:r>
        <w:t xml:space="preserve">  ● mi irigi planta. — </w:t>
      </w:r>
      <w:r>
        <w:rPr>
          <w:i/>
        </w:rPr>
        <w:t>J'arrose la plante.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iriso</w:t>
      </w:r>
      <w:r>
        <w:t xml:space="preserve"> n. — </w:t>
      </w:r>
      <w:r>
        <w:rPr>
          <w:b/>
        </w:rPr>
        <w:t>arc-en-ciel</w:t>
      </w:r>
      <w:r>
        <w:t xml:space="preserve"> · rainbow</w:t>
      </w:r>
    </w:p>
    <w:p>
      <w:r>
        <w:t xml:space="preserve">  ● Iriso apari po pluya. — </w:t>
      </w:r>
      <w:r>
        <w:rPr>
          <w:i/>
        </w:rPr>
        <w:t>L'arc-en-ciel apparaît après la pluie.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isatoria</w:t>
      </w:r>
      <w:r>
        <w:t xml:space="preserve"> n. — </w:t>
      </w:r>
      <w:r>
        <w:rPr>
          <w:b/>
        </w:rPr>
        <w:t>histoire</w:t>
      </w:r>
      <w:r>
        <w:t xml:space="preserve"> · history</w:t>
      </w:r>
    </w:p>
    <w:p>
      <w:r>
        <w:t xml:space="preserve">  ● Istoria es bi-tempe. — </w:t>
      </w:r>
      <w:r>
        <w:rPr>
          <w:i/>
        </w:rPr>
        <w:t>L'histoire est autrefois.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isatorio</w:t>
      </w:r>
      <w:r>
        <w:t xml:space="preserve"> n. — </w:t>
      </w:r>
      <w:r>
        <w:rPr>
          <w:b/>
        </w:rPr>
        <w:t>histoire (matière)</w:t>
      </w:r>
      <w:r>
        <w:t xml:space="preserve"> · history</w:t>
      </w:r>
    </w:p>
    <w:p>
      <w:r>
        <w:t xml:space="preserve">  ● Li lerni istorio. — </w:t>
      </w:r>
      <w:r>
        <w:rPr>
          <w:i/>
        </w:rPr>
        <w:t>Il apprend l'histoire.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isatoriyoisatoria</w:t>
      </w:r>
      <w:r>
        <w:t xml:space="preserve"> n. — </w:t>
      </w:r>
      <w:r>
        <w:rPr>
          <w:b/>
        </w:rPr>
        <w:t>histoire (récit)</w:t>
      </w:r>
      <w:r>
        <w:t xml:space="preserve"> · story</w:t>
      </w:r>
    </w:p>
    <w:p>
      <w:r>
        <w:t xml:space="preserve">  ● Istoro es interesanta. (istoro) — </w:t>
      </w:r>
      <w:r>
        <w:rPr>
          <w:i/>
        </w:rPr>
        <w:t>L'histoire est intéressante.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isola</w:t>
      </w:r>
      <w:r>
        <w:t xml:space="preserve"> n. — </w:t>
      </w:r>
      <w:r>
        <w:rPr>
          <w:b/>
        </w:rPr>
        <w:t>île</w:t>
      </w:r>
      <w:r>
        <w:t xml:space="preserve"> · island</w:t>
      </w:r>
    </w:p>
    <w:p>
      <w:r>
        <w:t xml:space="preserve">  ● Isola esu isola. — </w:t>
      </w:r>
      <w:r>
        <w:rPr>
          <w:i/>
        </w:rPr>
        <w:t>L'île est isolée.</w:t>
      </w:r>
    </w:p>
    <w:p>
      <w:r>
        <w:rPr>
          <w:color w:val="888888"/>
          <w:sz w:val="16"/>
        </w:rPr>
        <w:t xml:space="preserve">  [geographie]</w:t>
      </w:r>
    </w:p>
    <w:p>
      <w:r>
        <w:br w:type="page"/>
      </w:r>
    </w:p>
    <w:p>
      <w:pPr>
        <w:pStyle w:val="Heading1"/>
        <w:jc w:val="center"/>
      </w:pPr>
      <w:r>
        <w:t>K</w:t>
      </w:r>
    </w:p>
    <w:p>
      <w:r>
        <w:rPr>
          <w:b/>
        </w:rPr>
        <w:t>kabalo</w:t>
      </w:r>
      <w:r>
        <w:t xml:space="preserve"> n. — </w:t>
      </w:r>
      <w:r>
        <w:rPr>
          <w:b/>
        </w:rPr>
        <w:t>cheval</w:t>
      </w:r>
      <w:r>
        <w:t xml:space="preserve"> · horse</w:t>
      </w:r>
    </w:p>
    <w:p>
      <w:r>
        <w:t xml:space="preserve">  ● Kabalo kuri快速. — </w:t>
      </w:r>
      <w:r>
        <w:rPr>
          <w:i/>
        </w:rPr>
        <w:t>Le cheval court vite.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kaberano</w:t>
      </w:r>
      <w:r>
        <w:t xml:space="preserve"> n. — </w:t>
      </w:r>
      <w:r>
        <w:rPr>
          <w:b/>
        </w:rPr>
        <w:t>grotte, caverne</w:t>
      </w:r>
      <w:r>
        <w:t xml:space="preserve"> · cave</w:t>
      </w:r>
    </w:p>
    <w:p>
      <w:r>
        <w:t xml:space="preserve">  ● Kaberno es deka. — </w:t>
      </w:r>
      <w:r>
        <w:rPr>
          <w:i/>
        </w:rPr>
        <w:t>La grotte est sombre.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kabo</w:t>
      </w:r>
      <w:r>
        <w:t xml:space="preserve"> n. — </w:t>
      </w:r>
      <w:r>
        <w:rPr>
          <w:b/>
        </w:rPr>
        <w:t>chapeau</w:t>
      </w:r>
      <w:r>
        <w:t xml:space="preserve"> · hat</w:t>
      </w:r>
    </w:p>
    <w:p>
      <w:r>
        <w:t xml:space="preserve">  ● Kapo gaba kabo. — </w:t>
      </w:r>
      <w:r>
        <w:rPr>
          <w:i/>
        </w:rPr>
        <w:t>La tête porte un chapeau.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kadero</w:t>
      </w:r>
      <w:r>
        <w:t xml:space="preserve"> n. — </w:t>
      </w:r>
      <w:r>
        <w:rPr>
          <w:b/>
        </w:rPr>
        <w:t>cahier</w:t>
      </w:r>
      <w:r>
        <w:t xml:space="preserve"> · notebook</w:t>
      </w:r>
    </w:p>
    <w:p>
      <w:r>
        <w:t xml:space="preserve">  ● Kadero es sur tablo. — </w:t>
      </w:r>
      <w:r>
        <w:rPr>
          <w:i/>
        </w:rPr>
        <w:t>Le cahier est sur la table.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kadi</w:t>
      </w:r>
      <w:r>
        <w:t xml:space="preserve"> v. — </w:t>
      </w:r>
      <w:r>
        <w:rPr>
          <w:b/>
        </w:rPr>
        <w:t>tomber</w:t>
      </w:r>
      <w:r>
        <w:t xml:space="preserve"> · to fall</w:t>
      </w:r>
    </w:p>
    <w:p>
      <w:r>
        <w:t xml:space="preserve">  ● Bolido kadi. — </w:t>
      </w:r>
      <w:r>
        <w:rPr>
          <w:i/>
        </w:rPr>
        <w:t>Le bolide tombe.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kaka</w:t>
      </w:r>
      <w:r>
        <w:t xml:space="preserve"> n. — </w:t>
      </w:r>
      <w:r>
        <w:rPr>
          <w:b/>
        </w:rPr>
        <w:t>gâteau</w:t>
      </w:r>
      <w:r>
        <w:t xml:space="preserve"> · cake</w:t>
      </w:r>
    </w:p>
    <w:p>
      <w:r>
        <w:t xml:space="preserve">  ● Kaka es duko. — </w:t>
      </w:r>
      <w:r>
        <w:rPr>
          <w:i/>
        </w:rPr>
        <w:t>Le gâteau est doux.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kakatus</w:t>
      </w:r>
      <w:r>
        <w:t xml:space="preserve"> n. — </w:t>
      </w:r>
      <w:r>
        <w:rPr>
          <w:b/>
        </w:rPr>
        <w:t>cactus</w:t>
      </w:r>
      <w:r>
        <w:t xml:space="preserve"> · cactus</w:t>
      </w:r>
    </w:p>
    <w:p>
      <w:r>
        <w:t xml:space="preserve">  ● kaktus es in deserto. — </w:t>
      </w:r>
      <w:r>
        <w:rPr>
          <w:i/>
        </w:rPr>
        <w:t>Le cactus est dans le désert.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kakatuso</w:t>
      </w:r>
      <w:r>
        <w:t xml:space="preserve"> n. — </w:t>
      </w:r>
      <w:r>
        <w:rPr>
          <w:b/>
        </w:rPr>
        <w:t>cactus</w:t>
      </w:r>
      <w:r>
        <w:t xml:space="preserve"> · cactus</w:t>
      </w:r>
    </w:p>
    <w:p>
      <w:r>
        <w:t xml:space="preserve">  ● Kaktuso vivi in deserto. — </w:t>
      </w:r>
      <w:r>
        <w:rPr>
          <w:i/>
        </w:rPr>
        <w:t>Le cactus vit dans le désert.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kalabo</w:t>
      </w:r>
      <w:r>
        <w:t xml:space="preserve"> n. — </w:t>
      </w:r>
      <w:r>
        <w:rPr>
          <w:b/>
        </w:rPr>
        <w:t>clé</w:t>
      </w:r>
      <w:r>
        <w:t xml:space="preserve"> · key</w:t>
      </w:r>
    </w:p>
    <w:p>
      <w:r>
        <w:t xml:space="preserve">  ● Klabo abri doro. — </w:t>
      </w:r>
      <w:r>
        <w:rPr>
          <w:i/>
        </w:rPr>
        <w:t>La clé ouvre la porte.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kalakuli</w:t>
      </w:r>
      <w:r>
        <w:t xml:space="preserve"> v. — </w:t>
      </w:r>
      <w:r>
        <w:rPr>
          <w:b/>
        </w:rPr>
        <w:t>calculer</w:t>
      </w:r>
      <w:r>
        <w:t xml:space="preserve"> · to calculate</w:t>
      </w:r>
    </w:p>
    <w:p>
      <w:r>
        <w:t xml:space="preserve">  ● Mi kalkuli numo. — </w:t>
      </w:r>
      <w:r>
        <w:rPr>
          <w:i/>
        </w:rPr>
        <w:t>Je calcule le nombre.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kalakuli-ulo</w:t>
      </w:r>
      <w:r>
        <w:t xml:space="preserve"> n. — </w:t>
      </w:r>
      <w:r>
        <w:rPr>
          <w:b/>
        </w:rPr>
        <w:t>calculatrice, outil de calcul</w:t>
      </w:r>
      <w:r>
        <w:t xml:space="preserve"> · calculator</w:t>
      </w:r>
    </w:p>
    <w:p>
      <w:r>
        <w:t xml:space="preserve">  ● Kalkuli-ulo es supra tablo. — </w:t>
      </w:r>
      <w:r>
        <w:rPr>
          <w:i/>
        </w:rPr>
        <w:t>La calculatrice est sur la table.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kalamabi</w:t>
      </w:r>
      <w:r>
        <w:t xml:space="preserve"> v. — </w:t>
      </w:r>
      <w:r>
        <w:rPr>
          <w:b/>
        </w:rPr>
        <w:t>grimper, escalader</w:t>
      </w:r>
      <w:r>
        <w:t xml:space="preserve"> · to climb</w:t>
      </w:r>
    </w:p>
    <w:p>
      <w:r>
        <w:t xml:space="preserve">  ● Ni klambi monto. — </w:t>
      </w:r>
      <w:r>
        <w:rPr>
          <w:i/>
        </w:rPr>
        <w:t>Nous grimpons la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kalamopenulo</w:t>
      </w:r>
      <w:r>
        <w:t xml:space="preserve"> n. — </w:t>
      </w:r>
      <w:r>
        <w:rPr>
          <w:b/>
        </w:rPr>
        <w:t>crayon/stylo</w:t>
      </w:r>
      <w:r>
        <w:t xml:space="preserve"> · pencil</w:t>
      </w:r>
    </w:p>
    <w:p>
      <w:r>
        <w:t xml:space="preserve">  ● Penulo skribi eka. (penulo) — </w:t>
      </w:r>
      <w:r>
        <w:rPr>
          <w:i/>
        </w:rPr>
        <w:t>Le crayon écrit bien. (penulo) slip typo penulo -&gt; kalamo? mundia penulo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kalara</w:t>
      </w:r>
      <w:r>
        <w:t xml:space="preserve"> adj. — </w:t>
      </w:r>
      <w:r>
        <w:rPr>
          <w:b/>
        </w:rPr>
        <w:t>clair / dégagé</w:t>
      </w:r>
      <w:r>
        <w:t xml:space="preserve"> · clear (sky)</w:t>
      </w:r>
    </w:p>
    <w:p>
      <w:r>
        <w:t xml:space="preserve">  ● Selo es klara. — </w:t>
      </w:r>
      <w:r>
        <w:rPr>
          <w:i/>
        </w:rPr>
        <w:t>Le ciel est clair.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kalaseri</w:t>
      </w:r>
      <w:r>
        <w:t xml:space="preserve"> n. — </w:t>
      </w:r>
      <w:r>
        <w:rPr>
          <w:b/>
        </w:rPr>
        <w:t>prison</w:t>
      </w:r>
      <w:r>
        <w:t xml:space="preserve"> · prison</w:t>
      </w:r>
    </w:p>
    <w:p>
      <w:r>
        <w:t xml:space="preserve">  ● Kaliseri ari kalsi. — </w:t>
      </w:r>
      <w:r>
        <w:rPr>
          <w:i/>
        </w:rPr>
        <w:t>La prison a des cellules.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kalasu</w:t>
      </w:r>
      <w:r>
        <w:t xml:space="preserve"> n. — </w:t>
      </w:r>
      <w:r>
        <w:rPr>
          <w:b/>
        </w:rPr>
        <w:t>chaussette</w:t>
      </w:r>
      <w:r>
        <w:t xml:space="preserve"> · sock</w:t>
      </w:r>
    </w:p>
    <w:p>
      <w:r>
        <w:t xml:space="preserve">  ● Kalsu es korta. — </w:t>
      </w:r>
      <w:r>
        <w:rPr>
          <w:i/>
        </w:rPr>
        <w:t>La chaussette est courte.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kalawo</w:t>
      </w:r>
      <w:r>
        <w:t xml:space="preserve"> n. — </w:t>
      </w:r>
      <w:r>
        <w:rPr>
          <w:b/>
        </w:rPr>
        <w:t>clé</w:t>
      </w:r>
      <w:r>
        <w:t xml:space="preserve"> · key</w:t>
      </w:r>
    </w:p>
    <w:p>
      <w:r>
        <w:t xml:space="preserve">  ● Mi perdi klawo. — </w:t>
      </w:r>
      <w:r>
        <w:rPr>
          <w:i/>
        </w:rPr>
        <w:t>J'ai perdu la clé.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kalenadario</w:t>
      </w:r>
      <w:r>
        <w:t xml:space="preserve"> n. — </w:t>
      </w:r>
      <w:r>
        <w:rPr>
          <w:b/>
        </w:rPr>
        <w:t>calendrier</w:t>
      </w:r>
      <w:r>
        <w:t xml:space="preserve"> · calendar</w:t>
      </w:r>
    </w:p>
    <w:p>
      <w:r>
        <w:t xml:space="preserve">  ● librokundo es sur mura. — </w:t>
      </w:r>
      <w:r>
        <w:rPr>
          <w:i/>
        </w:rPr>
        <w:t>Le calendrier est sur le mur.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kalienato</w:t>
      </w:r>
      <w:r>
        <w:t xml:space="preserve"> n. — </w:t>
      </w:r>
      <w:r>
        <w:rPr>
          <w:b/>
        </w:rPr>
        <w:t>client</w:t>
      </w:r>
      <w:r>
        <w:t xml:space="preserve"> · customer, client</w:t>
      </w:r>
    </w:p>
    <w:p>
      <w:r>
        <w:t xml:space="preserve">  ● kliento buyi meryo. — </w:t>
      </w:r>
      <w:r>
        <w:rPr>
          <w:i/>
        </w:rPr>
        <w:t>Le client achète la marchandise.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kalima</w:t>
      </w:r>
      <w:r>
        <w:t xml:space="preserve"> n. — </w:t>
      </w:r>
      <w:r>
        <w:rPr>
          <w:b/>
        </w:rPr>
        <w:t>climat</w:t>
      </w:r>
      <w:r>
        <w:t xml:space="preserve"> · climate</w:t>
      </w:r>
    </w:p>
    <w:p>
      <w:r>
        <w:t xml:space="preserve">  ● Klima muti rasi. — </w:t>
      </w:r>
      <w:r>
        <w:rPr>
          <w:i/>
        </w:rPr>
        <w:t>Le climat change rapidement.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kalimato</w:t>
      </w:r>
      <w:r>
        <w:t xml:space="preserve"> n. — </w:t>
      </w:r>
      <w:r>
        <w:rPr>
          <w:b/>
        </w:rPr>
        <w:t>climat</w:t>
      </w:r>
      <w:r>
        <w:t xml:space="preserve"> · climate</w:t>
      </w:r>
    </w:p>
    <w:p>
      <w:r>
        <w:t xml:space="preserve">  ● Klimato muti rapida. — </w:t>
      </w:r>
      <w:r>
        <w:rPr>
          <w:i/>
        </w:rPr>
        <w:t>Le climat change vite.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kalo</w:t>
      </w:r>
      <w:r>
        <w:t xml:space="preserve"> n. — </w:t>
      </w:r>
      <w:r>
        <w:rPr>
          <w:b/>
        </w:rPr>
        <w:t>chaleur</w:t>
      </w:r>
      <w:r>
        <w:t xml:space="preserve"> · heat</w:t>
      </w:r>
    </w:p>
    <w:p>
      <w:r>
        <w:t xml:space="preserve">  ● Kalo es potenta. — </w:t>
      </w:r>
      <w:r>
        <w:rPr>
          <w:i/>
        </w:rPr>
        <w:t>La chaleur est puissante.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kalobo</w:t>
      </w:r>
      <w:r>
        <w:t xml:space="preserve"> n. — </w:t>
      </w:r>
      <w:r>
        <w:rPr>
          <w:b/>
        </w:rPr>
        <w:t>clou</w:t>
      </w:r>
      <w:r>
        <w:t xml:space="preserve"> · nail (tool)</w:t>
      </w:r>
    </w:p>
    <w:p>
      <w:r>
        <w:t xml:space="preserve">  ● Klobo es in ligno. — </w:t>
      </w:r>
      <w:r>
        <w:rPr>
          <w:i/>
        </w:rPr>
        <w:t>Le clou est dans le bois.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kaluso</w:t>
      </w:r>
      <w:r>
        <w:t xml:space="preserve"> n. — </w:t>
      </w:r>
      <w:r>
        <w:rPr>
          <w:b/>
        </w:rPr>
        <w:t>chaussette</w:t>
      </w:r>
      <w:r>
        <w:t xml:space="preserve"> · sock</w:t>
      </w:r>
    </w:p>
    <w:p>
      <w:r>
        <w:t xml:space="preserve">  ● Me koli kaluso. — </w:t>
      </w:r>
      <w:r>
        <w:rPr>
          <w:i/>
        </w:rPr>
        <w:t>Je cherche des chaussettes.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kaluta</w:t>
      </w:r>
      <w:r>
        <w:t xml:space="preserve"> adj. — </w:t>
      </w:r>
      <w:r>
        <w:rPr>
          <w:b/>
        </w:rPr>
        <w:t>chaud</w:t>
      </w:r>
      <w:r>
        <w:t xml:space="preserve"> · hot</w:t>
      </w:r>
    </w:p>
    <w:p>
      <w:r>
        <w:t xml:space="preserve">  ● Airi es kaluta. — </w:t>
      </w:r>
      <w:r>
        <w:rPr>
          <w:i/>
        </w:rPr>
        <w:t>L'air est chaud.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kamabero</w:t>
      </w:r>
      <w:r>
        <w:t xml:space="preserve"> n. — </w:t>
      </w:r>
      <w:r>
        <w:rPr>
          <w:b/>
        </w:rPr>
        <w:t>pièce, chambre</w:t>
      </w:r>
      <w:r>
        <w:t xml:space="preserve"> · room</w:t>
      </w:r>
    </w:p>
    <w:p>
      <w:r>
        <w:t xml:space="preserve">  ● Kambero es grandi. — </w:t>
      </w:r>
      <w:r>
        <w:rPr>
          <w:i/>
        </w:rPr>
        <w:t>La pièce est grande.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kameloanimalakat</w:t>
      </w:r>
      <w:r>
        <w:t xml:space="preserve"> n. — </w:t>
      </w:r>
      <w:r>
        <w:rPr>
          <w:b/>
        </w:rPr>
        <w:t>chameau meat</w:t>
      </w:r>
      <w:r>
        <w:t xml:space="preserve"> · camel</w:t>
      </w:r>
    </w:p>
    <w:p>
      <w:r>
        <w:t xml:space="preserve">  ● Kamelo marmi in deserto. — </w:t>
      </w:r>
      <w:r>
        <w:rPr>
          <w:i/>
        </w:rPr>
        <w:t>Le chameau marche dans le désert.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kamero</w:t>
      </w:r>
      <w:r>
        <w:t xml:space="preserve"> n. — </w:t>
      </w:r>
      <w:r>
        <w:rPr>
          <w:b/>
        </w:rPr>
        <w:t>caméra, appareil photo</w:t>
      </w:r>
      <w:r>
        <w:t xml:space="preserve"> · camera, eye-tool</w:t>
      </w:r>
    </w:p>
    <w:p>
      <w:r>
        <w:t xml:space="preserve">  ● Kamero bidi piko. — </w:t>
      </w:r>
      <w:r>
        <w:rPr>
          <w:i/>
        </w:rPr>
        <w:t>La caméra voit l'image.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kamerulo</w:t>
      </w:r>
      <w:r>
        <w:t xml:space="preserve"> n. — </w:t>
      </w:r>
      <w:r>
        <w:rPr>
          <w:b/>
        </w:rPr>
        <w:t>caméra</w:t>
      </w:r>
      <w:r>
        <w:t xml:space="preserve"> · camera (cinema)</w:t>
      </w:r>
    </w:p>
    <w:p>
      <w:r>
        <w:t xml:space="preserve">  ● Kamerulo fiki filmo. — </w:t>
      </w:r>
      <w:r>
        <w:rPr>
          <w:i/>
        </w:rPr>
        <w:t>La caméra fait le film. (kamerulo)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kami</w:t>
      </w:r>
      <w:r>
        <w:t xml:space="preserve"> n. — </w:t>
      </w:r>
      <w:r>
        <w:rPr>
          <w:b/>
        </w:rPr>
        <w:t>échange</w:t>
      </w:r>
      <w:r>
        <w:t xml:space="preserve"> · exchange, swap</w:t>
      </w:r>
    </w:p>
    <w:p>
      <w:r>
        <w:t xml:space="preserve">  ● kami esu fasila. — </w:t>
      </w:r>
      <w:r>
        <w:rPr>
          <w:i/>
        </w:rPr>
        <w:t>L'échange est facile.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kamiso</w:t>
      </w:r>
      <w:r>
        <w:t xml:space="preserve"> n. — </w:t>
      </w:r>
      <w:r>
        <w:rPr>
          <w:b/>
        </w:rPr>
        <w:t>chemise</w:t>
      </w:r>
      <w:r>
        <w:t xml:space="preserve"> · shirt</w:t>
      </w:r>
    </w:p>
    <w:p>
      <w:r>
        <w:t xml:space="preserve">  ● Ilo kupi kamiso. — </w:t>
      </w:r>
      <w:r>
        <w:rPr>
          <w:i/>
        </w:rPr>
        <w:t>Il achète une chemise.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kanadelo</w:t>
      </w:r>
      <w:r>
        <w:t xml:space="preserve"> n. — </w:t>
      </w:r>
      <w:r>
        <w:rPr>
          <w:b/>
        </w:rPr>
        <w:t>bougie</w:t>
      </w:r>
      <w:r>
        <w:t xml:space="preserve"> · candle</w:t>
      </w:r>
    </w:p>
    <w:p>
      <w:r>
        <w:t xml:space="preserve">  ● Kandelo flami. — </w:t>
      </w:r>
      <w:r>
        <w:rPr>
          <w:i/>
        </w:rPr>
        <w:t>La bougie brûle.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kanakaroanimalakat</w:t>
      </w:r>
      <w:r>
        <w:t xml:space="preserve"> n. — </w:t>
      </w:r>
      <w:r>
        <w:rPr>
          <w:b/>
        </w:rPr>
        <w:t>crabe sea animal head</w:t>
      </w:r>
      <w:r>
        <w:t xml:space="preserve"> · crab</w:t>
      </w:r>
    </w:p>
    <w:p>
      <w:r>
        <w:t xml:space="preserve">  ● Kankro marmi latere. — </w:t>
      </w:r>
      <w:r>
        <w:rPr>
          <w:i/>
        </w:rPr>
        <w:t>Le crabe marche sur le côté.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kanalo</w:t>
      </w:r>
      <w:r>
        <w:t xml:space="preserve"> n. — </w:t>
      </w:r>
      <w:r>
        <w:rPr>
          <w:b/>
        </w:rPr>
        <w:t>canal</w:t>
      </w:r>
      <w:r>
        <w:t xml:space="preserve"> · canal</w:t>
      </w:r>
    </w:p>
    <w:p>
      <w:r>
        <w:t xml:space="preserve">  ● Kanalo mosi akua. — </w:t>
      </w:r>
      <w:r>
        <w:rPr>
          <w:i/>
        </w:rPr>
        <w:t>Le canal déplace l'eau.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kanati</w:t>
      </w:r>
      <w:r>
        <w:t xml:space="preserve"> v. — </w:t>
      </w:r>
      <w:r>
        <w:rPr>
          <w:b/>
        </w:rPr>
        <w:t>chanter</w:t>
      </w:r>
      <w:r>
        <w:t xml:space="preserve"> · to sing</w:t>
      </w:r>
    </w:p>
    <w:p>
      <w:r>
        <w:t xml:space="preserve">  ● Mi kanti kano. — </w:t>
      </w:r>
      <w:r>
        <w:rPr>
          <w:i/>
        </w:rPr>
        <w:t>Je chante une chanson.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kanatitor</w:t>
      </w:r>
      <w:r>
        <w:t xml:space="preserve"> n. — </w:t>
      </w:r>
      <w:r>
        <w:rPr>
          <w:b/>
        </w:rPr>
        <w:t>chanteur</w:t>
      </w:r>
      <w:r>
        <w:t xml:space="preserve"> · singer</w:t>
      </w:r>
    </w:p>
    <w:p>
      <w:r>
        <w:t xml:space="preserve">  ● Kantitor kanti kanto. — </w:t>
      </w:r>
      <w:r>
        <w:rPr>
          <w:i/>
        </w:rPr>
        <w:t>Le chanteur chante une chanson.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kanato</w:t>
      </w:r>
      <w:r>
        <w:t xml:space="preserve"> n. — </w:t>
      </w:r>
      <w:r>
        <w:rPr>
          <w:b/>
        </w:rPr>
        <w:t>chanson</w:t>
      </w:r>
      <w:r>
        <w:t xml:space="preserve"> · song</w:t>
      </w:r>
    </w:p>
    <w:p>
      <w:r>
        <w:t xml:space="preserve">  ● Liriko de kanto es eco. — </w:t>
      </w:r>
      <w:r>
        <w:rPr>
          <w:i/>
        </w:rPr>
        <w:t>Les paroles de la chanson sont belles.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kanator</w:t>
      </w:r>
      <w:r>
        <w:t xml:space="preserve"> n. — </w:t>
      </w:r>
      <w:r>
        <w:rPr>
          <w:b/>
        </w:rPr>
        <w:t>chanteur</w:t>
      </w:r>
      <w:r>
        <w:t xml:space="preserve"> · singer</w:t>
      </w:r>
    </w:p>
    <w:p>
      <w:r>
        <w:t xml:space="preserve">  ● Kantor kanti kanto. — </w:t>
      </w:r>
      <w:r>
        <w:rPr>
          <w:i/>
        </w:rPr>
        <w:t>Le chanteur chante une chanson.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kanio</w:t>
      </w:r>
      <w:r>
        <w:t xml:space="preserve"> n. — </w:t>
      </w:r>
      <w:r>
        <w:rPr>
          <w:b/>
        </w:rPr>
        <w:t>chien</w:t>
      </w:r>
      <w:r>
        <w:t xml:space="preserve"> · dog</w:t>
      </w:r>
    </w:p>
    <w:p>
      <w:r>
        <w:t xml:space="preserve">  ● Kani lobi mi. — </w:t>
      </w:r>
      <w:r>
        <w:rPr>
          <w:i/>
        </w:rPr>
        <w:t>Le chien m'aime.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kaniono</w:t>
      </w:r>
      <w:r>
        <w:t xml:space="preserve"> n. — </w:t>
      </w:r>
      <w:r>
        <w:rPr>
          <w:b/>
        </w:rPr>
        <w:t>canyon</w:t>
      </w:r>
      <w:r>
        <w:t xml:space="preserve"> · canyon</w:t>
      </w:r>
    </w:p>
    <w:p>
      <w:r>
        <w:t xml:space="preserve">  ● Kaniono es deka fiso. — </w:t>
      </w:r>
      <w:r>
        <w:rPr>
          <w:i/>
        </w:rPr>
        <w:t>Le canyon est une fissure profonde.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kano</w:t>
      </w:r>
      <w:r>
        <w:t xml:space="preserve"> n. — </w:t>
      </w:r>
      <w:r>
        <w:rPr>
          <w:b/>
        </w:rPr>
        <w:t>chanson</w:t>
      </w:r>
      <w:r>
        <w:t xml:space="preserve"> · song</w:t>
      </w:r>
    </w:p>
    <w:p>
      <w:r>
        <w:t xml:space="preserve">  ● Kano es dulka. — </w:t>
      </w:r>
      <w:r>
        <w:rPr>
          <w:i/>
        </w:rPr>
        <w:t>La chanson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kapa</w:t>
      </w:r>
      <w:r>
        <w:t xml:space="preserve"> n. — </w:t>
      </w:r>
      <w:r>
        <w:rPr>
          <w:b/>
        </w:rPr>
        <w:t>casquette, toque</w:t>
      </w:r>
      <w:r>
        <w:t xml:space="preserve"> · hat, cap</w:t>
      </w:r>
    </w:p>
    <w:p>
      <w:r>
        <w:t xml:space="preserve">  ● Kapa es reda. — </w:t>
      </w:r>
      <w:r>
        <w:rPr>
          <w:i/>
        </w:rPr>
        <w:t>La casquette est rouge.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kaparoanimalakat</w:t>
      </w:r>
      <w:r>
        <w:t xml:space="preserve"> n. — </w:t>
      </w:r>
      <w:r>
        <w:rPr>
          <w:b/>
        </w:rPr>
        <w:t>chèvre meat head</w:t>
      </w:r>
      <w:r>
        <w:t xml:space="preserve"> · goat</w:t>
      </w:r>
    </w:p>
    <w:p>
      <w:r>
        <w:t xml:space="preserve">  ● Kapro mangi herba. — </w:t>
      </w:r>
      <w:r>
        <w:rPr>
          <w:i/>
        </w:rPr>
        <w:t>La chèvre mange de l'herbe.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kape</w:t>
      </w:r>
      <w:r>
        <w:t xml:space="preserve"> n. — </w:t>
      </w:r>
      <w:r>
        <w:rPr>
          <w:b/>
        </w:rPr>
        <w:t>café</w:t>
      </w:r>
      <w:r>
        <w:t xml:space="preserve"> · coffee</w:t>
      </w:r>
    </w:p>
    <w:p>
      <w:r>
        <w:t xml:space="preserve">  ● Kape es luki. — </w:t>
      </w:r>
      <w:r>
        <w:rPr>
          <w:i/>
        </w:rPr>
        <w:t>Le café est chaud.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kapeo</w:t>
      </w:r>
      <w:r>
        <w:t xml:space="preserve"> n. — </w:t>
      </w:r>
      <w:r>
        <w:rPr>
          <w:b/>
        </w:rPr>
        <w:t>chapeau</w:t>
      </w:r>
      <w:r>
        <w:t xml:space="preserve"> · hat</w:t>
      </w:r>
    </w:p>
    <w:p>
      <w:r>
        <w:t xml:space="preserve">  ● Kapeo proteki kapo. — </w:t>
      </w:r>
      <w:r>
        <w:rPr>
          <w:i/>
        </w:rPr>
        <w:t>Le chapeau protège la tête.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kapilitor</w:t>
      </w:r>
      <w:r>
        <w:t xml:space="preserve"> n. — </w:t>
      </w:r>
      <w:r>
        <w:rPr>
          <w:b/>
        </w:rPr>
        <w:t>coiffeur</w:t>
      </w:r>
      <w:r>
        <w:t xml:space="preserve"> · barber</w:t>
      </w:r>
    </w:p>
    <w:p>
      <w:r>
        <w:t xml:space="preserve">  ● Kapilitor kupi kapilo. — </w:t>
      </w:r>
      <w:r>
        <w:rPr>
          <w:i/>
        </w:rPr>
        <w:t>Le coiffeur coupe les cheveux.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kapitalo</w:t>
      </w:r>
      <w:r>
        <w:t xml:space="preserve"> n. — </w:t>
      </w:r>
      <w:r>
        <w:rPr>
          <w:b/>
        </w:rPr>
        <w:t>capital</w:t>
      </w:r>
      <w:r>
        <w:t xml:space="preserve"> · capital</w:t>
      </w:r>
    </w:p>
    <w:p>
      <w:r>
        <w:t xml:space="preserve">  ● Kapitalo grandi pirma. — </w:t>
      </w:r>
      <w:r>
        <w:rPr>
          <w:i/>
        </w:rPr>
        <w:t>Le capital agrandit la firme.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kapo</w:t>
      </w:r>
      <w:r>
        <w:t xml:space="preserve"> n. — </w:t>
      </w:r>
      <w:r>
        <w:rPr>
          <w:b/>
        </w:rPr>
        <w:t>tête</w:t>
      </w:r>
      <w:r>
        <w:t xml:space="preserve"> · head</w:t>
      </w:r>
    </w:p>
    <w:p>
      <w:r>
        <w:t xml:space="preserve">  ● Kapo de mi dolori. — </w:t>
      </w:r>
      <w:r>
        <w:rPr>
          <w:i/>
        </w:rPr>
        <w:t>Ma tête fait souffrir (j'ai mal à la tête).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kara</w:t>
      </w:r>
      <w:r>
        <w:t xml:space="preserve"> n. — </w:t>
      </w:r>
      <w:r>
        <w:rPr>
          <w:b/>
        </w:rPr>
        <w:t>visage, face</w:t>
      </w:r>
      <w:r>
        <w:t xml:space="preserve"> · face</w:t>
      </w:r>
    </w:p>
    <w:p>
      <w:r>
        <w:t xml:space="preserve">  ● Mina kara es eko. — </w:t>
      </w:r>
      <w:r>
        <w:rPr>
          <w:i/>
        </w:rPr>
        <w:t>Ton visage est beau.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karabo</w:t>
      </w:r>
      <w:r>
        <w:t xml:space="preserve"> n. — </w:t>
      </w:r>
      <w:r>
        <w:rPr>
          <w:b/>
        </w:rPr>
        <w:t>charbon</w:t>
      </w:r>
      <w:r>
        <w:t xml:space="preserve"> · coal</w:t>
      </w:r>
    </w:p>
    <w:p>
      <w:r>
        <w:t xml:space="preserve">  ● karbo warmisi domo. — </w:t>
      </w:r>
      <w:r>
        <w:rPr>
          <w:i/>
        </w:rPr>
        <w:t>Le charbon réchauffe la maison.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karabono</w:t>
      </w:r>
      <w:r>
        <w:t xml:space="preserve"> n. — </w:t>
      </w:r>
      <w:r>
        <w:rPr>
          <w:b/>
        </w:rPr>
        <w:t>carbone</w:t>
      </w:r>
      <w:r>
        <w:t xml:space="preserve"> · carbon</w:t>
      </w:r>
    </w:p>
    <w:p>
      <w:r>
        <w:t xml:space="preserve">  ● karbono esi nira. — </w:t>
      </w:r>
      <w:r>
        <w:rPr>
          <w:i/>
        </w:rPr>
        <w:t>Le carbone est noir.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karado</w:t>
      </w:r>
      <w:r>
        <w:t xml:space="preserve"> n. — </w:t>
      </w:r>
      <w:r>
        <w:rPr>
          <w:b/>
        </w:rPr>
        <w:t>chardon</w:t>
      </w:r>
      <w:r>
        <w:t xml:space="preserve"> · thistle</w:t>
      </w:r>
    </w:p>
    <w:p>
      <w:r>
        <w:t xml:space="preserve">  ● kardo piki manu. — </w:t>
      </w:r>
      <w:r>
        <w:rPr>
          <w:i/>
        </w:rPr>
        <w:t>Le chardon pique la main.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karanio</w:t>
      </w:r>
      <w:r>
        <w:t xml:space="preserve"> n. — </w:t>
      </w:r>
      <w:r>
        <w:rPr>
          <w:b/>
        </w:rPr>
        <w:t>viande</w:t>
      </w:r>
      <w:r>
        <w:t xml:space="preserve"> · meat</w:t>
      </w:r>
    </w:p>
    <w:p>
      <w:r>
        <w:t xml:space="preserve">  ● Karnio es bono. — </w:t>
      </w:r>
      <w:r>
        <w:rPr>
          <w:i/>
        </w:rPr>
        <w:t>La viande est bonne.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karanior</w:t>
      </w:r>
      <w:r>
        <w:t xml:space="preserve"> n. — </w:t>
      </w:r>
      <w:r>
        <w:rPr>
          <w:b/>
        </w:rPr>
        <w:t>boucher</w:t>
      </w:r>
      <w:r>
        <w:t xml:space="preserve"> · butcher</w:t>
      </w:r>
    </w:p>
    <w:p>
      <w:r>
        <w:t xml:space="preserve">  ● Karnior bendi karnio. — </w:t>
      </w:r>
      <w:r>
        <w:rPr>
          <w:i/>
        </w:rPr>
        <w:t>Le boucher vend de la viande.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karanitor</w:t>
      </w:r>
      <w:r>
        <w:t xml:space="preserve"> n. — </w:t>
      </w:r>
      <w:r>
        <w:rPr>
          <w:b/>
        </w:rPr>
        <w:t>boucher</w:t>
      </w:r>
      <w:r>
        <w:t xml:space="preserve"> · butcher</w:t>
      </w:r>
    </w:p>
    <w:p>
      <w:r>
        <w:t xml:space="preserve">  ● Karnitor bendi karno. — </w:t>
      </w:r>
      <w:r>
        <w:rPr>
          <w:i/>
        </w:rPr>
        <w:t>Le boucher vend de la viande.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karano</w:t>
      </w:r>
      <w:r>
        <w:t xml:space="preserve"> n. — </w:t>
      </w:r>
      <w:r>
        <w:rPr>
          <w:b/>
        </w:rPr>
        <w:t>viande</w:t>
      </w:r>
      <w:r>
        <w:t xml:space="preserve"> · meat</w:t>
      </w:r>
    </w:p>
    <w:p>
      <w:r>
        <w:t xml:space="preserve">  ● Lia kanti karno. — </w:t>
      </w:r>
      <w:r>
        <w:rPr>
          <w:i/>
        </w:rPr>
        <w:t>Elle aime la viande.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karatero</w:t>
      </w:r>
      <w:r>
        <w:t xml:space="preserve"> n. — </w:t>
      </w:r>
      <w:r>
        <w:rPr>
          <w:b/>
        </w:rPr>
        <w:t>cratère</w:t>
      </w:r>
      <w:r>
        <w:t xml:space="preserve"> · crater</w:t>
      </w:r>
    </w:p>
    <w:p>
      <w:r>
        <w:t xml:space="preserve">  ● Kratero es sur luno. — </w:t>
      </w:r>
      <w:r>
        <w:rPr>
          <w:i/>
        </w:rPr>
        <w:t>Le cratère est sur la lune.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karayono</w:t>
      </w:r>
      <w:r>
        <w:t xml:space="preserve"> n. — </w:t>
      </w:r>
      <w:r>
        <w:rPr>
          <w:b/>
        </w:rPr>
        <w:t>crayon</w:t>
      </w:r>
      <w:r>
        <w:t xml:space="preserve"> · pencil</w:t>
      </w:r>
    </w:p>
    <w:p>
      <w:r>
        <w:t xml:space="preserve">  ● Me tura per krayono. — </w:t>
      </w:r>
      <w:r>
        <w:rPr>
          <w:i/>
        </w:rPr>
        <w:t>Je dessine avec un crayon.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karea</w:t>
      </w:r>
      <w:r>
        <w:t xml:space="preserve"> adj. — </w:t>
      </w:r>
      <w:r>
        <w:rPr>
          <w:b/>
        </w:rPr>
        <w:t>créatif</w:t>
      </w:r>
      <w:r>
        <w:t xml:space="preserve"> · creative</w:t>
      </w:r>
    </w:p>
    <w:p>
      <w:r>
        <w:t xml:space="preserve">  ● Homi krea faki pikto. — </w:t>
      </w:r>
      <w:r>
        <w:rPr>
          <w:i/>
        </w:rPr>
        <w:t>L'humain créatif fait un tableau.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kareato</w:t>
      </w:r>
      <w:r>
        <w:t xml:space="preserve"> n. — </w:t>
      </w:r>
      <w:r>
        <w:rPr>
          <w:b/>
        </w:rPr>
        <w:t>animal</w:t>
      </w:r>
      <w:r>
        <w:t xml:space="preserve"> · animal</w:t>
      </w:r>
    </w:p>
    <w:p>
      <w:r>
        <w:t xml:space="preserve">  ● Kreato vivi in tera. — </w:t>
      </w:r>
      <w:r>
        <w:rPr>
          <w:i/>
        </w:rPr>
        <w:t>L'animal vit sur terre.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kareda</w:t>
      </w:r>
      <w:r>
        <w:t xml:space="preserve"> n. — </w:t>
      </w:r>
      <w:r>
        <w:rPr>
          <w:b/>
        </w:rPr>
        <w:t>craie</w:t>
      </w:r>
      <w:r>
        <w:t xml:space="preserve"> · chalk</w:t>
      </w:r>
    </w:p>
    <w:p>
      <w:r>
        <w:t xml:space="preserve">  ● Kreda skribi nota. — </w:t>
      </w:r>
      <w:r>
        <w:rPr>
          <w:i/>
        </w:rPr>
        <w:t>La craie écrit des notes.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karedito</w:t>
      </w:r>
      <w:r>
        <w:t xml:space="preserve"> n. — </w:t>
      </w:r>
      <w:r>
        <w:rPr>
          <w:b/>
        </w:rPr>
        <w:t>crédit, prêt</w:t>
      </w:r>
      <w:r>
        <w:t xml:space="preserve"> · loan, credit</w:t>
      </w:r>
    </w:p>
    <w:p>
      <w:r>
        <w:t xml:space="preserve">  ● Kredito helpi krei. — </w:t>
      </w:r>
      <w:r>
        <w:rPr>
          <w:i/>
        </w:rPr>
        <w:t>Le crédit aide à créer.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karei</w:t>
      </w:r>
      <w:r>
        <w:t xml:space="preserve"> v. — </w:t>
      </w:r>
      <w:r>
        <w:rPr>
          <w:b/>
        </w:rPr>
        <w:t>créer</w:t>
      </w:r>
      <w:r>
        <w:t xml:space="preserve"> · to create</w:t>
      </w:r>
    </w:p>
    <w:p>
      <w:r>
        <w:t xml:space="preserve">  ● Mi krei novo mondo. — </w:t>
      </w:r>
      <w:r>
        <w:rPr>
          <w:i/>
        </w:rPr>
        <w:t>Je crée un nouveau monde.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karepo</w:t>
      </w:r>
      <w:r>
        <w:t xml:space="preserve"> n. — </w:t>
      </w:r>
      <w:r>
        <w:rPr>
          <w:b/>
        </w:rPr>
        <w:t>crépuscule / coucher de soleil</w:t>
      </w:r>
      <w:r>
        <w:t xml:space="preserve"> · sunset/twilight</w:t>
      </w:r>
    </w:p>
    <w:p>
      <w:r>
        <w:t xml:space="preserve">  ● Krepo veni rasi. — </w:t>
      </w:r>
      <w:r>
        <w:rPr>
          <w:i/>
        </w:rPr>
        <w:t>Le crépuscule vient vite.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kareto</w:t>
      </w:r>
      <w:r>
        <w:t xml:space="preserve"> n. — </w:t>
      </w:r>
      <w:r>
        <w:rPr>
          <w:b/>
        </w:rPr>
        <w:t>craie</w:t>
      </w:r>
      <w:r>
        <w:t xml:space="preserve"> · chalk</w:t>
      </w:r>
    </w:p>
    <w:p>
      <w:r>
        <w:t xml:space="preserve">  ● Li usa kreto. — </w:t>
      </w:r>
      <w:r>
        <w:rPr>
          <w:i/>
        </w:rPr>
        <w:t>Il utilise de la craie.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kareyaita</w:t>
      </w:r>
      <w:r>
        <w:t xml:space="preserve"> n. — </w:t>
      </w:r>
      <w:r>
        <w:rPr>
          <w:b/>
        </w:rPr>
        <w:t>créativité</w:t>
      </w:r>
      <w:r>
        <w:t xml:space="preserve"> · creativity</w:t>
      </w:r>
    </w:p>
    <w:p>
      <w:r>
        <w:t xml:space="preserve">  ● Kreyaita es bona. — </w:t>
      </w:r>
      <w:r>
        <w:rPr>
          <w:i/>
        </w:rPr>
        <w:t>La créativité est bonne.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kareyakarea</w:t>
      </w:r>
      <w:r>
        <w:t xml:space="preserve"> adj. — </w:t>
      </w:r>
      <w:r>
        <w:rPr>
          <w:b/>
        </w:rPr>
        <w:t>créatif</w:t>
      </w:r>
      <w:r>
        <w:t xml:space="preserve"> · creative</w:t>
      </w:r>
    </w:p>
    <w:p>
      <w:r>
        <w:t xml:space="preserve">  ● Homi es krea. — </w:t>
      </w:r>
      <w:r>
        <w:rPr>
          <w:i/>
        </w:rPr>
        <w:t>L'humain est créatif. (kreya)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kareyikarei</w:t>
      </w:r>
      <w:r>
        <w:t xml:space="preserve"> v. — </w:t>
      </w:r>
      <w:r>
        <w:rPr>
          <w:b/>
        </w:rPr>
        <w:t>créer</w:t>
      </w:r>
      <w:r>
        <w:t xml:space="preserve"> · to create</w:t>
      </w:r>
    </w:p>
    <w:p>
      <w:r>
        <w:t xml:space="preserve">  ● Mi kreyi arto. — </w:t>
      </w:r>
      <w:r>
        <w:rPr>
          <w:i/>
        </w:rPr>
        <w:t>Je crée de l'art. (kreyi)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karimo</w:t>
      </w:r>
      <w:r>
        <w:t xml:space="preserve"> n. — </w:t>
      </w:r>
      <w:r>
        <w:rPr>
          <w:b/>
        </w:rPr>
        <w:t>crime</w:t>
      </w:r>
      <w:r>
        <w:t xml:space="preserve"> · crime</w:t>
      </w:r>
    </w:p>
    <w:p>
      <w:r>
        <w:t xml:space="preserve">  ● Krimo es malo. — </w:t>
      </w:r>
      <w:r>
        <w:rPr>
          <w:i/>
        </w:rPr>
        <w:t>Le crime est mauvais.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karimor</w:t>
      </w:r>
      <w:r>
        <w:t xml:space="preserve"> n. — </w:t>
      </w:r>
      <w:r>
        <w:rPr>
          <w:b/>
        </w:rPr>
        <w:t>criminel (personne)</w:t>
      </w:r>
      <w:r>
        <w:t xml:space="preserve"> · criminal</w:t>
      </w:r>
    </w:p>
    <w:p>
      <w:r>
        <w:t xml:space="preserve">  ● Krimor bari ligo. — </w:t>
      </w:r>
      <w:r>
        <w:rPr>
          <w:i/>
        </w:rPr>
        <w:t>Le criminel brise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karisatalo</w:t>
      </w:r>
      <w:r>
        <w:t xml:space="preserve"> n. — </w:t>
      </w:r>
      <w:r>
        <w:rPr>
          <w:b/>
        </w:rPr>
        <w:t>cristal</w:t>
      </w:r>
      <w:r>
        <w:t xml:space="preserve"> · crystal</w:t>
      </w:r>
    </w:p>
    <w:p>
      <w:r>
        <w:t xml:space="preserve">  ● kristalo lusi eko. — </w:t>
      </w:r>
      <w:r>
        <w:rPr>
          <w:i/>
        </w:rPr>
        <w:t>Le cristal brille joliment.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karono</w:t>
      </w:r>
      <w:r>
        <w:t xml:space="preserve"> n. — </w:t>
      </w:r>
      <w:r>
        <w:rPr>
          <w:b/>
        </w:rPr>
        <w:t>horloge / montre</w:t>
      </w:r>
      <w:r>
        <w:t xml:space="preserve"> · clock/watch</w:t>
      </w:r>
    </w:p>
    <w:p>
      <w:r>
        <w:t xml:space="preserve">  ● Krono dise timpo. — </w:t>
      </w:r>
      <w:r>
        <w:rPr>
          <w:i/>
        </w:rPr>
        <w:t>L'horloge dit le temps.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karota</w:t>
      </w:r>
      <w:r>
        <w:t xml:space="preserve"> n. — </w:t>
      </w:r>
      <w:r>
        <w:rPr>
          <w:b/>
        </w:rPr>
        <w:t>carotte</w:t>
      </w:r>
      <w:r>
        <w:t xml:space="preserve"> · carrot</w:t>
      </w:r>
    </w:p>
    <w:p>
      <w:r>
        <w:t xml:space="preserve">  ● Karota es buna. — </w:t>
      </w:r>
      <w:r>
        <w:rPr>
          <w:i/>
        </w:rPr>
        <w:t>La carotte est bonne.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kasakado</w:t>
      </w:r>
      <w:r>
        <w:t xml:space="preserve"> n. — </w:t>
      </w:r>
      <w:r>
        <w:rPr>
          <w:b/>
        </w:rPr>
        <w:t>cascade</w:t>
      </w:r>
      <w:r>
        <w:t xml:space="preserve"> · waterfall</w:t>
      </w:r>
    </w:p>
    <w:p>
      <w:r>
        <w:t xml:space="preserve">  ● Kaskado es eko. — </w:t>
      </w:r>
      <w:r>
        <w:rPr>
          <w:i/>
        </w:rPr>
        <w:t>La cascade est belle.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kaso</w:t>
      </w:r>
      <w:r>
        <w:t xml:space="preserve"> n. — </w:t>
      </w:r>
      <w:r>
        <w:rPr>
          <w:b/>
        </w:rPr>
        <w:t>caisse, boîte</w:t>
      </w:r>
      <w:r>
        <w:t xml:space="preserve"> · box, chest</w:t>
      </w:r>
    </w:p>
    <w:p>
      <w:r>
        <w:t xml:space="preserve">  ● Kaso es lina. — </w:t>
      </w:r>
      <w:r>
        <w:rPr>
          <w:i/>
        </w:rPr>
        <w:t>La caisse est en bois.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kati-ulo</w:t>
      </w:r>
      <w:r>
        <w:t xml:space="preserve"> n. — </w:t>
      </w:r>
      <w:r>
        <w:rPr>
          <w:b/>
        </w:rPr>
        <w:t>couteau (outil)</w:t>
      </w:r>
      <w:r>
        <w:t xml:space="preserve"> · knife</w:t>
      </w:r>
    </w:p>
    <w:p>
      <w:r>
        <w:t xml:space="preserve">  ● Kati-ulo es aka. — </w:t>
      </w:r>
      <w:r>
        <w:rPr>
          <w:i/>
        </w:rPr>
        <w:t>Le couteau est tranchant.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kato</w:t>
      </w:r>
      <w:r>
        <w:t xml:space="preserve"> n. — </w:t>
      </w:r>
      <w:r>
        <w:rPr>
          <w:b/>
        </w:rPr>
        <w:t>chat</w:t>
      </w:r>
      <w:r>
        <w:t xml:space="preserve"> · cat</w:t>
      </w:r>
    </w:p>
    <w:p>
      <w:r>
        <w:t xml:space="preserve">  ● Kato dormi suro tablo. — </w:t>
      </w:r>
      <w:r>
        <w:rPr>
          <w:i/>
        </w:rPr>
        <w:t>Le chat dort sur la table.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kauto</w:t>
      </w:r>
      <w:r>
        <w:t xml:space="preserve"> n. — </w:t>
      </w:r>
      <w:r>
        <w:rPr>
          <w:b/>
        </w:rPr>
        <w:t>couverture</w:t>
      </w:r>
      <w:r>
        <w:t xml:space="preserve"> · blanket, cover</w:t>
      </w:r>
    </w:p>
    <w:p>
      <w:r>
        <w:t xml:space="preserve">  ● Me kapi per kauto. — </w:t>
      </w:r>
      <w:r>
        <w:rPr>
          <w:i/>
        </w:rPr>
        <w:t>Je me couvre avec une couverture.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kawo</w:t>
      </w:r>
      <w:r>
        <w:t xml:space="preserve"> n. — </w:t>
      </w:r>
      <w:r>
        <w:rPr>
          <w:b/>
        </w:rPr>
        <w:t>grotte, caverne</w:t>
      </w:r>
      <w:r>
        <w:t xml:space="preserve"> · cave</w:t>
      </w:r>
    </w:p>
    <w:p>
      <w:r>
        <w:t xml:space="preserve">  ● Kawo esu deperi. — </w:t>
      </w:r>
      <w:r>
        <w:rPr>
          <w:i/>
        </w:rPr>
        <w:t>La grotte est un lieu profond.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kemia</w:t>
      </w:r>
      <w:r>
        <w:t xml:space="preserve"> n. — </w:t>
      </w:r>
      <w:r>
        <w:rPr>
          <w:b/>
        </w:rPr>
        <w:t>chimie</w:t>
      </w:r>
      <w:r>
        <w:t xml:space="preserve"> · chemistry</w:t>
      </w:r>
    </w:p>
    <w:p>
      <w:r>
        <w:t xml:space="preserve">  ● Kemia muti akua. — </w:t>
      </w:r>
      <w:r>
        <w:rPr>
          <w:i/>
        </w:rPr>
        <w:t>La chimie change l'eau.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kemio</w:t>
      </w:r>
      <w:r>
        <w:t xml:space="preserve"> n. — </w:t>
      </w:r>
      <w:r>
        <w:rPr>
          <w:b/>
        </w:rPr>
        <w:t>chimie</w:t>
      </w:r>
      <w:r>
        <w:t xml:space="preserve"> · chemistry</w:t>
      </w:r>
    </w:p>
    <w:p>
      <w:r>
        <w:t xml:space="preserve">  ● Kemio mixi mato. — </w:t>
      </w:r>
      <w:r>
        <w:rPr>
          <w:i/>
        </w:rPr>
        <w:t>La chimie mélange la matière.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kera</w:t>
      </w:r>
      <w:r>
        <w:t xml:space="preserve"> n. — </w:t>
      </w:r>
      <w:r>
        <w:rPr>
          <w:b/>
        </w:rPr>
        <w:t>cire</w:t>
      </w:r>
      <w:r>
        <w:t xml:space="preserve"> · wax</w:t>
      </w:r>
    </w:p>
    <w:p>
      <w:r>
        <w:t xml:space="preserve">  ● kera flui ekani. — </w:t>
      </w:r>
      <w:r>
        <w:rPr>
          <w:i/>
        </w:rPr>
        <w:t>La cire coule maintenant.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kerasanati</w:t>
      </w:r>
      <w:r>
        <w:t xml:space="preserve"> v. — </w:t>
      </w:r>
      <w:r>
        <w:rPr>
          <w:b/>
        </w:rPr>
        <w:t>commercer, échanger</w:t>
      </w:r>
      <w:r>
        <w:t xml:space="preserve"> · to trade</w:t>
      </w:r>
    </w:p>
    <w:p>
      <w:r>
        <w:t xml:space="preserve">  ● Genti kersanti gudo. — </w:t>
      </w:r>
      <w:r>
        <w:rPr>
          <w:i/>
        </w:rPr>
        <w:t>Les gens échangent des biens.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kerasanato</w:t>
      </w:r>
      <w:r>
        <w:t xml:space="preserve"> n. — </w:t>
      </w:r>
      <w:r>
        <w:rPr>
          <w:b/>
        </w:rPr>
        <w:t>commerce</w:t>
      </w:r>
      <w:r>
        <w:t xml:space="preserve"> · commerce</w:t>
      </w:r>
    </w:p>
    <w:p>
      <w:r>
        <w:t xml:space="preserve">  ● Kersanto krei rikita. — </w:t>
      </w:r>
      <w:r>
        <w:rPr>
          <w:i/>
        </w:rPr>
        <w:t>Le commerce crée la richesse.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keso</w:t>
      </w:r>
      <w:r>
        <w:t xml:space="preserve"> n. — </w:t>
      </w:r>
      <w:r>
        <w:rPr>
          <w:b/>
        </w:rPr>
        <w:t>fromage</w:t>
      </w:r>
      <w:r>
        <w:t xml:space="preserve"> · cheese</w:t>
      </w:r>
    </w:p>
    <w:p>
      <w:r>
        <w:t xml:space="preserve">  ● Keso es saporu. — </w:t>
      </w:r>
      <w:r>
        <w:rPr>
          <w:i/>
        </w:rPr>
        <w:t>Le fromage est savoureux.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kina</w:t>
      </w:r>
      <w:r>
        <w:t xml:space="preserve"> n. — </w:t>
      </w:r>
      <w:r>
        <w:rPr>
          <w:b/>
        </w:rPr>
        <w:t>cannelle</w:t>
      </w:r>
      <w:r>
        <w:t xml:space="preserve"> · cinnamon</w:t>
      </w:r>
    </w:p>
    <w:p>
      <w:r>
        <w:t xml:space="preserve">  ● Kina es bun-suna. — </w:t>
      </w:r>
      <w:r>
        <w:rPr>
          <w:i/>
        </w:rPr>
        <w:t>La cannelle sent bon.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kino</w:t>
      </w:r>
      <w:r>
        <w:t xml:space="preserve"> n. — </w:t>
      </w:r>
      <w:r>
        <w:rPr>
          <w:b/>
        </w:rPr>
        <w:t>film/cinéma</w:t>
      </w:r>
      <w:r>
        <w:t xml:space="preserve"> · movie</w:t>
      </w:r>
    </w:p>
    <w:p>
      <w:r>
        <w:t xml:space="preserve">  ● Kino es grandi. — </w:t>
      </w:r>
      <w:r>
        <w:rPr>
          <w:i/>
        </w:rPr>
        <w:t>Le film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kinuloi</w:t>
      </w:r>
      <w:r>
        <w:t xml:space="preserve"> n. — </w:t>
      </w:r>
      <w:r>
        <w:rPr>
          <w:b/>
        </w:rPr>
        <w:t>caméra</w:t>
      </w:r>
      <w:r>
        <w:t xml:space="preserve"> · camera</w:t>
      </w:r>
    </w:p>
    <w:p>
      <w:r>
        <w:t xml:space="preserve">  ● Kinulo faki kino. — </w:t>
      </w:r>
      <w:r>
        <w:rPr>
          <w:i/>
        </w:rPr>
        <w:t>La caméra fait le film.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kiredi</w:t>
      </w:r>
      <w:r>
        <w:t xml:space="preserve"> v. — </w:t>
      </w:r>
      <w:r>
        <w:rPr>
          <w:b/>
        </w:rPr>
        <w:t>faire confiance</w:t>
      </w:r>
      <w:r>
        <w:t xml:space="preserve"> · to trust</w:t>
      </w:r>
    </w:p>
    <w:p>
      <w:r>
        <w:t xml:space="preserve">  ● Me kiredi tu. — </w:t>
      </w:r>
      <w:r>
        <w:rPr>
          <w:i/>
        </w:rPr>
        <w:t>Je te crois (te fais confiance).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kiredoita</w:t>
      </w:r>
      <w:r>
        <w:t xml:space="preserve"> n. — </w:t>
      </w:r>
      <w:r>
        <w:rPr>
          <w:b/>
        </w:rPr>
        <w:t>confiance</w:t>
      </w:r>
      <w:r>
        <w:t xml:space="preserve"> · trust</w:t>
      </w:r>
    </w:p>
    <w:p>
      <w:r>
        <w:t xml:space="preserve">  ● Kiredo es baze de amo. — </w:t>
      </w:r>
      <w:r>
        <w:rPr>
          <w:i/>
        </w:rPr>
        <w:t>La confiance est la base de l'amour.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kiso</w:t>
      </w:r>
      <w:r>
        <w:t xml:space="preserve"> n. — </w:t>
      </w:r>
      <w:r>
        <w:rPr>
          <w:b/>
        </w:rPr>
        <w:t>caisse, boîte</w:t>
      </w:r>
      <w:r>
        <w:t xml:space="preserve"> · box</w:t>
      </w:r>
    </w:p>
    <w:p>
      <w:r>
        <w:t xml:space="preserve">  ● Kiso teni doti. — </w:t>
      </w:r>
      <w:r>
        <w:rPr>
          <w:i/>
        </w:rPr>
        <w:t>La caisse contient des dons.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kodi</w:t>
      </w:r>
      <w:r>
        <w:t xml:space="preserve"> v. — </w:t>
      </w:r>
      <w:r>
        <w:rPr>
          <w:b/>
        </w:rPr>
        <w:t>coder, programmer</w:t>
      </w:r>
      <w:r>
        <w:t xml:space="preserve"> · to code, to write program</w:t>
      </w:r>
    </w:p>
    <w:p>
      <w:r>
        <w:t xml:space="preserve">  ● Me kodi masino. — </w:t>
      </w:r>
      <w:r>
        <w:rPr>
          <w:i/>
        </w:rPr>
        <w:t>Je code la machine.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kodo</w:t>
      </w:r>
      <w:r>
        <w:t xml:space="preserve"> n. — </w:t>
      </w:r>
      <w:r>
        <w:rPr>
          <w:b/>
        </w:rPr>
        <w:t>code</w:t>
      </w:r>
      <w:r>
        <w:t xml:space="preserve"> · code</w:t>
      </w:r>
    </w:p>
    <w:p>
      <w:r>
        <w:t xml:space="preserve">  ● Me skribi kodo. — </w:t>
      </w:r>
      <w:r>
        <w:rPr>
          <w:i/>
        </w:rPr>
        <w:t>J'écris du code.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kokino</w:t>
      </w:r>
      <w:r>
        <w:t xml:space="preserve"> n. — </w:t>
      </w:r>
      <w:r>
        <w:rPr>
          <w:b/>
        </w:rPr>
        <w:t>cuisine (lieu)</w:t>
      </w:r>
      <w:r>
        <w:t xml:space="preserve"> · kitchen</w:t>
      </w:r>
    </w:p>
    <w:p>
      <w:r>
        <w:t xml:space="preserve">  ● Me kuini in kokino. — </w:t>
      </w:r>
      <w:r>
        <w:rPr>
          <w:i/>
        </w:rPr>
        <w:t>Je cuisine dans la cuisine.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kola</w:t>
      </w:r>
      <w:r>
        <w:t xml:space="preserve"> n. — </w:t>
      </w:r>
      <w:r>
        <w:rPr>
          <w:b/>
        </w:rPr>
        <w:t>colline</w:t>
      </w:r>
      <w:r>
        <w:t xml:space="preserve"> · hill</w:t>
      </w:r>
    </w:p>
    <w:p>
      <w:r>
        <w:t xml:space="preserve">  ● Pueri kuri sur kola. — </w:t>
      </w:r>
      <w:r>
        <w:rPr>
          <w:i/>
        </w:rPr>
        <w:t>L'enfant court sur la colline.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kolaro</w:t>
      </w:r>
      <w:r>
        <w:t xml:space="preserve"> n. — </w:t>
      </w:r>
      <w:r>
        <w:rPr>
          <w:b/>
        </w:rPr>
        <w:t>collier</w:t>
      </w:r>
      <w:r>
        <w:t xml:space="preserve"> · necklace</w:t>
      </w:r>
    </w:p>
    <w:p>
      <w:r>
        <w:t xml:space="preserve">  ● Kolo gaba kolaro. — </w:t>
      </w:r>
      <w:r>
        <w:rPr>
          <w:i/>
        </w:rPr>
        <w:t>Le cou porte un collier.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kolato</w:t>
      </w:r>
      <w:r>
        <w:t xml:space="preserve"> n. — </w:t>
      </w:r>
      <w:r>
        <w:rPr>
          <w:b/>
        </w:rPr>
        <w:t>cravate</w:t>
      </w:r>
      <w:r>
        <w:t xml:space="preserve"> · tie</w:t>
      </w:r>
    </w:p>
    <w:p>
      <w:r>
        <w:t xml:space="preserve">  ● Kaba kolto. — </w:t>
      </w:r>
      <w:r>
        <w:rPr>
          <w:i/>
        </w:rPr>
        <w:t>Porte une cravate.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kolekato</w:t>
      </w:r>
      <w:r>
        <w:t xml:space="preserve"> n. — </w:t>
      </w:r>
      <w:r>
        <w:rPr>
          <w:b/>
        </w:rPr>
        <w:t>ensemble, collection</w:t>
      </w:r>
      <w:r>
        <w:t xml:space="preserve"> · set, group</w:t>
      </w:r>
    </w:p>
    <w:p>
      <w:r>
        <w:t xml:space="preserve">  ● Kolekto nade multi elemento. — </w:t>
      </w:r>
      <w:r>
        <w:rPr>
          <w:i/>
        </w:rPr>
        <w:t>L'ensemble a beaucoup d'éléments.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koleko</w:t>
      </w:r>
      <w:r>
        <w:t xml:space="preserve"> n. — </w:t>
      </w:r>
      <w:r>
        <w:rPr>
          <w:b/>
        </w:rPr>
        <w:t>ensemble, groupe</w:t>
      </w:r>
      <w:r>
        <w:t xml:space="preserve"> · set, group</w:t>
      </w:r>
    </w:p>
    <w:p>
      <w:r>
        <w:t xml:space="preserve">  ● Koleko ba nuro. — </w:t>
      </w:r>
      <w:r>
        <w:rPr>
          <w:i/>
        </w:rPr>
        <w:t>L'ensemble a des chiffres.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kolina</w:t>
      </w:r>
      <w:r>
        <w:t xml:space="preserve"> n. — </w:t>
      </w:r>
      <w:r>
        <w:rPr>
          <w:b/>
        </w:rPr>
        <w:t>colline</w:t>
      </w:r>
      <w:r>
        <w:t xml:space="preserve"> · hill</w:t>
      </w:r>
    </w:p>
    <w:p>
      <w:r>
        <w:t xml:space="preserve">  ● Kolina es uba montayo. — </w:t>
      </w:r>
      <w:r>
        <w:rPr>
          <w:i/>
        </w:rPr>
        <w:t>La colline est une petite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koliso</w:t>
      </w:r>
      <w:r>
        <w:t xml:space="preserve"> n. — </w:t>
      </w:r>
      <w:r>
        <w:rPr>
          <w:b/>
        </w:rPr>
        <w:t>impact / collision</w:t>
      </w:r>
      <w:r>
        <w:t xml:space="preserve"> · impact</w:t>
      </w:r>
    </w:p>
    <w:p>
      <w:r>
        <w:t xml:space="preserve">  ● Meteoro faki koliso. — </w:t>
      </w:r>
      <w:r>
        <w:rPr>
          <w:i/>
        </w:rPr>
        <w:t>La météorite fait un impact.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kolo</w:t>
      </w:r>
      <w:r>
        <w:t xml:space="preserve"> n. — </w:t>
      </w:r>
      <w:r>
        <w:rPr>
          <w:b/>
        </w:rPr>
        <w:t>cou</w:t>
      </w:r>
      <w:r>
        <w:t xml:space="preserve"> · neck</w:t>
      </w:r>
    </w:p>
    <w:p>
      <w:r>
        <w:t xml:space="preserve">  ● Kolo susteni kapo. — </w:t>
      </w:r>
      <w:r>
        <w:rPr>
          <w:i/>
        </w:rPr>
        <w:t>Le cou soutient la tête.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koloro</w:t>
      </w:r>
      <w:r>
        <w:t xml:space="preserve"> n. — </w:t>
      </w:r>
      <w:r>
        <w:rPr>
          <w:b/>
        </w:rPr>
        <w:t>couleur</w:t>
      </w:r>
      <w:r>
        <w:t xml:space="preserve"> · color</w:t>
      </w:r>
    </w:p>
    <w:p>
      <w:r>
        <w:t xml:space="preserve">  ● Koloro es ruyo. — </w:t>
      </w:r>
      <w:r>
        <w:rPr>
          <w:i/>
        </w:rPr>
        <w:t>La couleur est rouge.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kolorokoloro</w:t>
      </w:r>
      <w:r>
        <w:t xml:space="preserve"> n. — </w:t>
      </w:r>
      <w:r>
        <w:rPr>
          <w:b/>
        </w:rPr>
        <w:t>couleur</w:t>
      </w:r>
      <w:r>
        <w:t xml:space="preserve"> · color</w:t>
      </w:r>
    </w:p>
    <w:p>
      <w:r>
        <w:t xml:space="preserve">  ● Ruro es eka koloro. — </w:t>
      </w:r>
      <w:r>
        <w:rPr>
          <w:i/>
        </w:rPr>
        <w:t>Le rouge est une belle couleur.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komanadi</w:t>
      </w:r>
      <w:r>
        <w:t xml:space="preserve"> v. — </w:t>
      </w:r>
      <w:r>
        <w:rPr>
          <w:b/>
        </w:rPr>
        <w:t>commander</w:t>
      </w:r>
      <w:r>
        <w:t xml:space="preserve"> · to command</w:t>
      </w:r>
    </w:p>
    <w:p>
      <w:r>
        <w:t xml:space="preserve">  ● Duko komandi lano. — </w:t>
      </w:r>
      <w:r>
        <w:rPr>
          <w:i/>
        </w:rPr>
        <w:t>Le chef commande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komaparenadi</w:t>
      </w:r>
      <w:r>
        <w:t xml:space="preserve"> v. — </w:t>
      </w:r>
      <w:r>
        <w:rPr>
          <w:b/>
        </w:rPr>
        <w:t>comprendre</w:t>
      </w:r>
      <w:r>
        <w:t xml:space="preserve"> · to understand</w:t>
      </w:r>
    </w:p>
    <w:p>
      <w:r>
        <w:t xml:space="preserve">  ● Me komprendi luso. — </w:t>
      </w:r>
      <w:r>
        <w:rPr>
          <w:i/>
        </w:rPr>
        <w:t>Je comprends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komapareni</w:t>
      </w:r>
      <w:r>
        <w:t xml:space="preserve"> v. — </w:t>
      </w:r>
      <w:r>
        <w:rPr>
          <w:b/>
        </w:rPr>
        <w:t>comprendre</w:t>
      </w:r>
      <w:r>
        <w:t xml:space="preserve"> · to understand</w:t>
      </w:r>
    </w:p>
    <w:p>
      <w:r>
        <w:t xml:space="preserve">  ● Tu kompreni mi. — </w:t>
      </w:r>
      <w:r>
        <w:rPr>
          <w:i/>
        </w:rPr>
        <w:t>Tu me comprends.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komapu</w:t>
      </w:r>
      <w:r>
        <w:t xml:space="preserve"> n. — </w:t>
      </w:r>
      <w:r>
        <w:rPr>
          <w:b/>
        </w:rPr>
        <w:t>ordinateur</w:t>
      </w:r>
      <w:r>
        <w:t xml:space="preserve"> · computer</w:t>
      </w:r>
    </w:p>
    <w:p>
      <w:r>
        <w:t xml:space="preserve">  ● Kompu debi labori. — </w:t>
      </w:r>
      <w:r>
        <w:rPr>
          <w:i/>
        </w:rPr>
        <w:t>L'ordinateur doit travailler.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komaputi</w:t>
      </w:r>
      <w:r>
        <w:t xml:space="preserve"> v. — </w:t>
      </w:r>
      <w:r>
        <w:rPr>
          <w:b/>
        </w:rPr>
        <w:t>calculer</w:t>
      </w:r>
      <w:r>
        <w:t xml:space="preserve"> · to calculate</w:t>
      </w:r>
    </w:p>
    <w:p>
      <w:r>
        <w:t xml:space="preserve">  ● Komputo komputi rito. — </w:t>
      </w:r>
      <w:r>
        <w:rPr>
          <w:i/>
        </w:rPr>
        <w:t>L'ordinateur calcule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komaputo</w:t>
      </w:r>
      <w:r>
        <w:t xml:space="preserve"> n. — </w:t>
      </w:r>
      <w:r>
        <w:rPr>
          <w:b/>
        </w:rPr>
        <w:t>ordinateur</w:t>
      </w:r>
      <w:r>
        <w:t xml:space="preserve"> · computer</w:t>
      </w:r>
    </w:p>
    <w:p>
      <w:r>
        <w:t xml:space="preserve">  ● Me labori per komputo. — </w:t>
      </w:r>
      <w:r>
        <w:rPr>
          <w:i/>
        </w:rPr>
        <w:t>Je travaille avec l'ordinateur.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komaputo-ita</w:t>
      </w:r>
      <w:r>
        <w:t xml:space="preserve"> n. — </w:t>
      </w:r>
      <w:r>
        <w:rPr>
          <w:b/>
        </w:rPr>
        <w:t>calcul (abstrait)</w:t>
      </w:r>
      <w:r>
        <w:t xml:space="preserve"> · calculation</w:t>
      </w:r>
    </w:p>
    <w:p>
      <w:r>
        <w:t xml:space="preserve">  ● Komputo-ita esti beni. — </w:t>
      </w:r>
      <w:r>
        <w:rPr>
          <w:i/>
        </w:rPr>
        <w:t>Le calcul est bon.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komenasi</w:t>
      </w:r>
      <w:r>
        <w:t xml:space="preserve"> v. — </w:t>
      </w:r>
      <w:r>
        <w:rPr>
          <w:b/>
        </w:rPr>
        <w:t>commencer</w:t>
      </w:r>
      <w:r>
        <w:t xml:space="preserve"> · to start</w:t>
      </w:r>
    </w:p>
    <w:p>
      <w:r>
        <w:t xml:space="preserve">  ● me komensi labori. — </w:t>
      </w:r>
      <w:r>
        <w:rPr>
          <w:i/>
        </w:rPr>
        <w:t>Je commence à travailler.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kometo</w:t>
      </w:r>
      <w:r>
        <w:t xml:space="preserve"> n. — </w:t>
      </w:r>
      <w:r>
        <w:rPr>
          <w:b/>
        </w:rPr>
        <w:t>comète</w:t>
      </w:r>
      <w:r>
        <w:t xml:space="preserve"> · comet</w:t>
      </w:r>
    </w:p>
    <w:p>
      <w:r>
        <w:t xml:space="preserve">  ● Kometo mubi bak. — </w:t>
      </w:r>
      <w:r>
        <w:rPr>
          <w:i/>
        </w:rPr>
        <w:t>La comète bouge vite.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komuno</w:t>
      </w:r>
      <w:r>
        <w:t xml:space="preserve"> n. — </w:t>
      </w:r>
      <w:r>
        <w:rPr>
          <w:b/>
        </w:rPr>
        <w:t>communauté</w:t>
      </w:r>
      <w:r>
        <w:t xml:space="preserve"> · community village</w:t>
      </w:r>
    </w:p>
    <w:p>
      <w:r>
        <w:t xml:space="preserve">  ● Komuno labori nite. — </w:t>
      </w:r>
      <w:r>
        <w:rPr>
          <w:i/>
        </w:rPr>
        <w:t>La communauté travaille ensemble.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konaberasi</w:t>
      </w:r>
      <w:r>
        <w:t xml:space="preserve"> v. — </w:t>
      </w:r>
      <w:r>
        <w:rPr>
          <w:b/>
        </w:rPr>
        <w:t>discuter</w:t>
      </w:r>
      <w:r>
        <w:t xml:space="preserve"> · to talk</w:t>
      </w:r>
    </w:p>
    <w:p>
      <w:r>
        <w:t xml:space="preserve">  ● Nos konbersi eko. — </w:t>
      </w:r>
      <w:r>
        <w:rPr>
          <w:i/>
        </w:rPr>
        <w:t>Nous discutons bien.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konaberaso</w:t>
      </w:r>
      <w:r>
        <w:t xml:space="preserve"> n. — </w:t>
      </w:r>
      <w:r>
        <w:rPr>
          <w:b/>
        </w:rPr>
        <w:t>discussion</w:t>
      </w:r>
      <w:r>
        <w:t xml:space="preserve"> · discussion</w:t>
      </w:r>
    </w:p>
    <w:p>
      <w:r>
        <w:t xml:space="preserve">  ● Konberso es longo. — </w:t>
      </w:r>
      <w:r>
        <w:rPr>
          <w:i/>
        </w:rPr>
        <w:t>La discussion est longue.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konasatanato</w:t>
      </w:r>
      <w:r>
        <w:t xml:space="preserve"> n. — </w:t>
      </w:r>
      <w:r>
        <w:rPr>
          <w:b/>
        </w:rPr>
        <w:t>constante</w:t>
      </w:r>
      <w:r>
        <w:t xml:space="preserve"> · constant</w:t>
      </w:r>
    </w:p>
    <w:p>
      <w:r>
        <w:t xml:space="preserve">  ● Pi es konstanto. — </w:t>
      </w:r>
      <w:r>
        <w:rPr>
          <w:i/>
        </w:rPr>
        <w:t>Pi est une constante.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konasilo</w:t>
      </w:r>
      <w:r>
        <w:t xml:space="preserve"> n. — </w:t>
      </w:r>
      <w:r>
        <w:rPr>
          <w:b/>
        </w:rPr>
        <w:t>conseil</w:t>
      </w:r>
      <w:r>
        <w:t xml:space="preserve"> · council, board</w:t>
      </w:r>
    </w:p>
    <w:p>
      <w:r>
        <w:t xml:space="preserve">  ● Konsilo duki urbo. — </w:t>
      </w:r>
      <w:r>
        <w:rPr>
          <w:i/>
        </w:rPr>
        <w:t>Le conseil guide la ville.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konati</w:t>
      </w:r>
      <w:r>
        <w:t xml:space="preserve"> v. — </w:t>
      </w:r>
      <w:r>
        <w:rPr>
          <w:b/>
        </w:rPr>
        <w:t>compter</w:t>
      </w:r>
      <w:r>
        <w:t xml:space="preserve"> · to count</w:t>
      </w:r>
    </w:p>
    <w:p>
      <w:r>
        <w:t xml:space="preserve">  ● mi konti monedo. — </w:t>
      </w:r>
      <w:r>
        <w:rPr>
          <w:i/>
        </w:rPr>
        <w:t>Je compte les pièces.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konatinenato</w:t>
      </w:r>
      <w:r>
        <w:t xml:space="preserve"> n. — </w:t>
      </w:r>
      <w:r>
        <w:rPr>
          <w:b/>
        </w:rPr>
        <w:t>continent</w:t>
      </w:r>
      <w:r>
        <w:t xml:space="preserve"> · continent</w:t>
      </w:r>
    </w:p>
    <w:p>
      <w:r>
        <w:t xml:space="preserve">  ● Tu biri in kontinento. — </w:t>
      </w:r>
      <w:r>
        <w:rPr>
          <w:i/>
        </w:rPr>
        <w:t>Tu vis dans un continent.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konato</w:t>
      </w:r>
      <w:r>
        <w:t xml:space="preserve"> n. — </w:t>
      </w:r>
      <w:r>
        <w:rPr>
          <w:b/>
        </w:rPr>
        <w:t>compte (bancaire)</w:t>
      </w:r>
      <w:r>
        <w:t xml:space="preserve"> · account (bank)</w:t>
      </w:r>
    </w:p>
    <w:p>
      <w:r>
        <w:t xml:space="preserve">  ● mi habi konto. — </w:t>
      </w:r>
      <w:r>
        <w:rPr>
          <w:i/>
        </w:rPr>
        <w:t>J'ai un compte.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konayugo</w:t>
      </w:r>
      <w:r>
        <w:t xml:space="preserve"> n. — </w:t>
      </w:r>
      <w:r>
        <w:rPr>
          <w:b/>
        </w:rPr>
        <w:t>époux/épouse (conjoint) village</w:t>
      </w:r>
      <w:r>
        <w:t xml:space="preserve"> · husband/wife</w:t>
      </w:r>
    </w:p>
    <w:p>
      <w:r>
        <w:t xml:space="preserve">  ● Kon-yugo esi alo. — </w:t>
      </w:r>
      <w:r>
        <w:rPr>
          <w:i/>
        </w:rPr>
        <w:t>Le conjoint est bon.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konekati</w:t>
      </w:r>
      <w:r>
        <w:t xml:space="preserve"> v. — </w:t>
      </w:r>
      <w:r>
        <w:rPr>
          <w:b/>
        </w:rPr>
        <w:t>connecter</w:t>
      </w:r>
      <w:r>
        <w:t xml:space="preserve"> · to connect</w:t>
      </w:r>
    </w:p>
    <w:p>
      <w:r>
        <w:t xml:space="preserve">  ● Konekti duo kompo. — </w:t>
      </w:r>
      <w:r>
        <w:rPr>
          <w:i/>
        </w:rPr>
        <w:t>Connecte deux composants.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koparo</w:t>
      </w:r>
      <w:r>
        <w:t xml:space="preserve"> n. — </w:t>
      </w:r>
      <w:r>
        <w:rPr>
          <w:b/>
        </w:rPr>
        <w:t>cuivre</w:t>
      </w:r>
      <w:r>
        <w:t xml:space="preserve"> · copper</w:t>
      </w:r>
    </w:p>
    <w:p>
      <w:r>
        <w:t xml:space="preserve">  ● Kopro es rupa. — </w:t>
      </w:r>
      <w:r>
        <w:rPr>
          <w:i/>
        </w:rPr>
        <w:t>Le cuivre est rouge.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korabato</w:t>
      </w:r>
      <w:r>
        <w:t xml:space="preserve"> n. — </w:t>
      </w:r>
      <w:r>
        <w:rPr>
          <w:b/>
        </w:rPr>
        <w:t>cravate</w:t>
      </w:r>
      <w:r>
        <w:t xml:space="preserve"> · necktie</w:t>
      </w:r>
    </w:p>
    <w:p>
      <w:r>
        <w:t xml:space="preserve">  ● Korabato es reda. — </w:t>
      </w:r>
      <w:r>
        <w:rPr>
          <w:i/>
        </w:rPr>
        <w:t>La cravate est rouge.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koraboanimalakat</w:t>
      </w:r>
      <w:r>
        <w:t xml:space="preserve"> n. — </w:t>
      </w:r>
      <w:r>
        <w:rPr>
          <w:b/>
        </w:rPr>
        <w:t>corbeau bird head</w:t>
      </w:r>
      <w:r>
        <w:t xml:space="preserve"> · crow</w:t>
      </w:r>
    </w:p>
    <w:p>
      <w:r>
        <w:t xml:space="preserve">  ● Korbo esi nigra. — </w:t>
      </w:r>
      <w:r>
        <w:rPr>
          <w:i/>
        </w:rPr>
        <w:t>Le corbeau est noir.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koradiliera</w:t>
      </w:r>
      <w:r>
        <w:t xml:space="preserve"> n. — </w:t>
      </w:r>
      <w:r>
        <w:rPr>
          <w:b/>
        </w:rPr>
        <w:t>chaîne de montagnes, cordillère</w:t>
      </w:r>
      <w:r>
        <w:t xml:space="preserve"> · mountain range</w:t>
      </w:r>
    </w:p>
    <w:p>
      <w:r>
        <w:t xml:space="preserve">  ● Kordiliera es linea de montayo. — </w:t>
      </w:r>
      <w:r>
        <w:rPr>
          <w:i/>
        </w:rPr>
        <w:t>La cordillère est une ligne de montagnes.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korapo</w:t>
      </w:r>
      <w:r>
        <w:t xml:space="preserve"> n. — </w:t>
      </w:r>
      <w:r>
        <w:rPr>
          <w:b/>
        </w:rPr>
        <w:t>corps</w:t>
      </w:r>
      <w:r>
        <w:t xml:space="preserve"> · body</w:t>
      </w:r>
    </w:p>
    <w:p>
      <w:r>
        <w:t xml:space="preserve">  ● Homi korpo es kompleksi. — </w:t>
      </w:r>
      <w:r>
        <w:rPr>
          <w:i/>
        </w:rPr>
        <w:t>Le corps humain est complexe.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korateko</w:t>
      </w:r>
      <w:r>
        <w:t xml:space="preserve"> n. — </w:t>
      </w:r>
      <w:r>
        <w:rPr>
          <w:b/>
        </w:rPr>
        <w:t>écorce</w:t>
      </w:r>
      <w:r>
        <w:t xml:space="preserve"> · bark</w:t>
      </w:r>
    </w:p>
    <w:p>
      <w:r>
        <w:t xml:space="preserve">  ● Korteko proteki dendro. — </w:t>
      </w:r>
      <w:r>
        <w:rPr>
          <w:i/>
        </w:rPr>
        <w:t>L'écorce protège l'arbre.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koratino</w:t>
      </w:r>
      <w:r>
        <w:t xml:space="preserve"> n. — </w:t>
      </w:r>
      <w:r>
        <w:rPr>
          <w:b/>
        </w:rPr>
        <w:t>rideau</w:t>
      </w:r>
      <w:r>
        <w:t xml:space="preserve"> · curtain</w:t>
      </w:r>
    </w:p>
    <w:p>
      <w:r>
        <w:t xml:space="preserve">  ● Kortino kowri fenestro. — </w:t>
      </w:r>
      <w:r>
        <w:rPr>
          <w:i/>
        </w:rPr>
        <w:t>Le rideau couvre la fenêtre.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korekati</w:t>
      </w:r>
      <w:r>
        <w:t xml:space="preserve"> v. — </w:t>
      </w:r>
      <w:r>
        <w:rPr>
          <w:b/>
        </w:rPr>
        <w:t>corriger</w:t>
      </w:r>
      <w:r>
        <w:t xml:space="preserve"> · to correct</w:t>
      </w:r>
    </w:p>
    <w:p>
      <w:r>
        <w:t xml:space="preserve">  ● Magistror korekti eroro. — </w:t>
      </w:r>
      <w:r>
        <w:rPr>
          <w:i/>
        </w:rPr>
        <w:t>Le maître corrige l'erreur.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korio</w:t>
      </w:r>
      <w:r>
        <w:t xml:space="preserve"> n. — </w:t>
      </w:r>
      <w:r>
        <w:rPr>
          <w:b/>
        </w:rPr>
        <w:t>cuir</w:t>
      </w:r>
      <w:r>
        <w:t xml:space="preserve"> · leather</w:t>
      </w:r>
    </w:p>
    <w:p>
      <w:r>
        <w:t xml:space="preserve">  ● Korio es dura. — </w:t>
      </w:r>
      <w:r>
        <w:rPr>
          <w:i/>
        </w:rPr>
        <w:t>Le cuir est dur.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koro</w:t>
      </w:r>
      <w:r>
        <w:t xml:space="preserve"> n. — </w:t>
      </w:r>
      <w:r>
        <w:rPr>
          <w:b/>
        </w:rPr>
        <w:t>cœur</w:t>
      </w:r>
      <w:r>
        <w:t xml:space="preserve"> · heart</w:t>
      </w:r>
    </w:p>
    <w:p>
      <w:r>
        <w:t xml:space="preserve">  ● Koro bati rito. — </w:t>
      </w:r>
      <w:r>
        <w:rPr>
          <w:i/>
        </w:rPr>
        <w:t>Le cœur bat en rythme.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kosa</w:t>
      </w:r>
      <w:r>
        <w:t xml:space="preserve"> adj. — </w:t>
      </w:r>
      <w:r>
        <w:rPr>
          <w:b/>
        </w:rPr>
        <w:t>cher</w:t>
      </w:r>
      <w:r>
        <w:t xml:space="preserve"> · expensive</w:t>
      </w:r>
    </w:p>
    <w:p>
      <w:r>
        <w:t xml:space="preserve">  ● loto esu kosa. — </w:t>
      </w:r>
      <w:r>
        <w:rPr>
          <w:i/>
        </w:rPr>
        <w:t>La voiture est chère.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kosamo</w:t>
      </w:r>
      <w:r>
        <w:t xml:space="preserve"> n. — </w:t>
      </w:r>
      <w:r>
        <w:rPr>
          <w:b/>
        </w:rPr>
        <w:t>cosmos, espace</w:t>
      </w:r>
      <w:r>
        <w:t xml:space="preserve"> · star, space</w:t>
      </w:r>
    </w:p>
    <w:p>
      <w:r>
        <w:t xml:space="preserve">  ● Kozmo esu grandi. — </w:t>
      </w:r>
      <w:r>
        <w:rPr>
          <w:i/>
        </w:rPr>
        <w:t>Le cosmos est grand.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kosata</w:t>
      </w:r>
      <w:r>
        <w:t xml:space="preserve"> n. — </w:t>
      </w:r>
      <w:r>
        <w:rPr>
          <w:b/>
        </w:rPr>
        <w:t>côte, littoral</w:t>
      </w:r>
      <w:r>
        <w:t xml:space="preserve"> · coast</w:t>
      </w:r>
    </w:p>
    <w:p>
      <w:r>
        <w:t xml:space="preserve">  ● Kosta es aka mari. — </w:t>
      </w:r>
      <w:r>
        <w:rPr>
          <w:i/>
        </w:rPr>
        <w:t>La côte est près de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kosati</w:t>
      </w:r>
      <w:r>
        <w:t xml:space="preserve"> v. — </w:t>
      </w:r>
      <w:r>
        <w:rPr>
          <w:b/>
        </w:rPr>
        <w:t>coûter</w:t>
      </w:r>
      <w:r>
        <w:t xml:space="preserve"> · to cost</w:t>
      </w:r>
    </w:p>
    <w:p>
      <w:r>
        <w:t xml:space="preserve">  ● Ido kosti deka dinaro. — </w:t>
      </w:r>
      <w:r>
        <w:rPr>
          <w:i/>
        </w:rPr>
        <w:t>Cela coûte dix dinars.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kosato</w:t>
      </w:r>
      <w:r>
        <w:t xml:space="preserve"> n. — </w:t>
      </w:r>
      <w:r>
        <w:rPr>
          <w:b/>
        </w:rPr>
        <w:t>coût</w:t>
      </w:r>
      <w:r>
        <w:t xml:space="preserve"> · cost</w:t>
      </w:r>
    </w:p>
    <w:p>
      <w:r>
        <w:t xml:space="preserve">  ● kosto esu mini. — </w:t>
      </w:r>
      <w:r>
        <w:rPr>
          <w:i/>
        </w:rPr>
        <w:t>Le coût est petit.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kosi</w:t>
      </w:r>
      <w:r>
        <w:t xml:space="preserve"> v. — </w:t>
      </w:r>
      <w:r>
        <w:rPr>
          <w:b/>
        </w:rPr>
        <w:t>tousser</w:t>
      </w:r>
      <w:r>
        <w:t xml:space="preserve"> · to cough</w:t>
      </w:r>
    </w:p>
    <w:p>
      <w:r>
        <w:t xml:space="preserve">  ● Ni kosi ofte. — </w:t>
      </w:r>
      <w:r>
        <w:rPr>
          <w:i/>
        </w:rPr>
        <w:t>Nous toussons souvent.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koto</w:t>
      </w:r>
      <w:r>
        <w:t xml:space="preserve"> n. — </w:t>
      </w:r>
      <w:r>
        <w:rPr>
          <w:b/>
        </w:rPr>
        <w:t>coton</w:t>
      </w:r>
      <w:r>
        <w:t xml:space="preserve"> · cotton</w:t>
      </w:r>
    </w:p>
    <w:p>
      <w:r>
        <w:t xml:space="preserve">  ● Koto es lita. — </w:t>
      </w:r>
      <w:r>
        <w:rPr>
          <w:i/>
        </w:rPr>
        <w:t>Le coton est léger.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kotono</w:t>
      </w:r>
      <w:r>
        <w:t xml:space="preserve"> n. — </w:t>
      </w:r>
      <w:r>
        <w:rPr>
          <w:b/>
        </w:rPr>
        <w:t>coton drum</w:t>
      </w:r>
      <w:r>
        <w:t xml:space="preserve"> · cotton</w:t>
      </w:r>
    </w:p>
    <w:p>
      <w:r>
        <w:t xml:space="preserve">  ● Kotono es lighta. — </w:t>
      </w:r>
      <w:r>
        <w:rPr>
          <w:i/>
        </w:rPr>
        <w:t>Le coton est léger.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kounati</w:t>
      </w:r>
      <w:r>
        <w:t xml:space="preserve"> v. — </w:t>
      </w:r>
      <w:r>
        <w:rPr>
          <w:b/>
        </w:rPr>
        <w:t>calculer, compter</w:t>
      </w:r>
      <w:r>
        <w:t xml:space="preserve"> · to calculate, to count</w:t>
      </w:r>
    </w:p>
    <w:p>
      <w:r>
        <w:t xml:space="preserve">  ● Li kounti mela. — </w:t>
      </w:r>
      <w:r>
        <w:rPr>
          <w:i/>
        </w:rPr>
        <w:t>Il compte les pommes.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kounatiulo</w:t>
      </w:r>
      <w:r>
        <w:t xml:space="preserve"> n. — </w:t>
      </w:r>
      <w:r>
        <w:rPr>
          <w:b/>
        </w:rPr>
        <w:t>calculatrice, instrument de calcul</w:t>
      </w:r>
      <w:r>
        <w:t xml:space="preserve"> · calculating tool, calculator</w:t>
      </w:r>
    </w:p>
    <w:p>
      <w:r>
        <w:t xml:space="preserve">  ● Kountiulo es uatila. — </w:t>
      </w:r>
      <w:r>
        <w:rPr>
          <w:i/>
        </w:rPr>
        <w:t>La calculatrice est utile.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kouniko</w:t>
      </w:r>
      <w:r>
        <w:t xml:space="preserve"> n. — </w:t>
      </w:r>
      <w:r>
        <w:rPr>
          <w:b/>
        </w:rPr>
        <w:t>lapin</w:t>
      </w:r>
      <w:r>
        <w:t xml:space="preserve"> · rabbit</w:t>
      </w:r>
    </w:p>
    <w:p>
      <w:r>
        <w:t xml:space="preserve">  ● Kouniko sali alto. — </w:t>
      </w:r>
      <w:r>
        <w:rPr>
          <w:i/>
        </w:rPr>
        <w:t>Le lapin saute haut.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kuadaro</w:t>
      </w:r>
      <w:r>
        <w:t xml:space="preserve"> n. — </w:t>
      </w:r>
      <w:r>
        <w:rPr>
          <w:b/>
        </w:rPr>
        <w:t>carré</w:t>
      </w:r>
      <w:r>
        <w:t xml:space="preserve"> · square</w:t>
      </w:r>
    </w:p>
    <w:p>
      <w:r>
        <w:t xml:space="preserve">  ● Me pini kuadro. — </w:t>
      </w:r>
      <w:r>
        <w:rPr>
          <w:i/>
        </w:rPr>
        <w:t>Je peins un carré.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kuanato</w:t>
      </w:r>
      <w:r>
        <w:t xml:space="preserve"> n. — </w:t>
      </w:r>
      <w:r>
        <w:rPr>
          <w:b/>
        </w:rPr>
        <w:t>quantité</w:t>
      </w:r>
      <w:r>
        <w:t xml:space="preserve"> · quantity, amount</w:t>
      </w:r>
    </w:p>
    <w:p>
      <w:r>
        <w:t xml:space="preserve">  ● Quanto es katuo. — </w:t>
      </w:r>
      <w:r>
        <w:rPr>
          <w:i/>
        </w:rPr>
        <w:t>La quantité est quatre.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kubo</w:t>
      </w:r>
      <w:r>
        <w:t xml:space="preserve"> n. — </w:t>
      </w:r>
      <w:r>
        <w:rPr>
          <w:b/>
        </w:rPr>
        <w:t>cube</w:t>
      </w:r>
      <w:r>
        <w:t xml:space="preserve"> · cube</w:t>
      </w:r>
    </w:p>
    <w:p>
      <w:r>
        <w:t xml:space="preserve">  ● Kubo nade sese fasa. — </w:t>
      </w:r>
      <w:r>
        <w:rPr>
          <w:i/>
        </w:rPr>
        <w:t>Le cube a six faces.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kudi</w:t>
      </w:r>
      <w:r>
        <w:t xml:space="preserve"> v. — </w:t>
      </w:r>
      <w:r>
        <w:rPr>
          <w:b/>
        </w:rPr>
        <w:t>coudre</w:t>
      </w:r>
      <w:r>
        <w:t xml:space="preserve"> · to sew</w:t>
      </w:r>
    </w:p>
    <w:p>
      <w:r>
        <w:t xml:space="preserve">  ● Mama kudi tela. — </w:t>
      </w:r>
      <w:r>
        <w:rPr>
          <w:i/>
        </w:rPr>
        <w:t>Maman coud le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kudo</w:t>
      </w:r>
      <w:r>
        <w:t xml:space="preserve"> n. — </w:t>
      </w:r>
      <w:r>
        <w:rPr>
          <w:b/>
        </w:rPr>
        <w:t>coude</w:t>
      </w:r>
      <w:r>
        <w:t xml:space="preserve"> · elbow</w:t>
      </w:r>
    </w:p>
    <w:p>
      <w:r>
        <w:t xml:space="preserve">  ● Kudo flesi brako. — </w:t>
      </w:r>
      <w:r>
        <w:rPr>
          <w:i/>
        </w:rPr>
        <w:t>Le coude fléchit le bras.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kuesatio</w:t>
      </w:r>
      <w:r>
        <w:t xml:space="preserve"> n. — </w:t>
      </w:r>
      <w:r>
        <w:rPr>
          <w:b/>
        </w:rPr>
        <w:t>question</w:t>
      </w:r>
      <w:r>
        <w:t xml:space="preserve"> · question</w:t>
      </w:r>
    </w:p>
    <w:p>
      <w:r>
        <w:t xml:space="preserve">  ● Me faki kuestio. — </w:t>
      </w:r>
      <w:r>
        <w:rPr>
          <w:i/>
        </w:rPr>
        <w:t>Je pose une question.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kuitano</w:t>
      </w:r>
      <w:r>
        <w:t xml:space="preserve"> n. — </w:t>
      </w:r>
      <w:r>
        <w:rPr>
          <w:b/>
        </w:rPr>
        <w:t>facture, reçu</w:t>
      </w:r>
      <w:r>
        <w:t xml:space="preserve"> · bill, invoice</w:t>
      </w:r>
    </w:p>
    <w:p>
      <w:r>
        <w:t xml:space="preserve">  ● Le kuitano esi ligo. — </w:t>
      </w:r>
      <w:r>
        <w:rPr>
          <w:i/>
        </w:rPr>
        <w:t>La facture est prête.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kuk-eri</w:t>
      </w:r>
      <w:r>
        <w:t xml:space="preserve"> n. — </w:t>
      </w:r>
      <w:r>
        <w:rPr>
          <w:b/>
        </w:rPr>
        <w:t>cuisine (lieu)</w:t>
      </w:r>
      <w:r>
        <w:t xml:space="preserve"> · kitchen</w:t>
      </w:r>
    </w:p>
    <w:p>
      <w:r>
        <w:t xml:space="preserve">  ● Pano es in kuk-eri. — </w:t>
      </w:r>
      <w:r>
        <w:rPr>
          <w:i/>
        </w:rPr>
        <w:t>Le pain est dans la cuisine.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kuk-or</w:t>
      </w:r>
      <w:r>
        <w:t xml:space="preserve"> n. — </w:t>
      </w:r>
      <w:r>
        <w:rPr>
          <w:b/>
        </w:rPr>
        <w:t>cuisinier (agent)</w:t>
      </w:r>
      <w:r>
        <w:t xml:space="preserve"> · cook (person)</w:t>
      </w:r>
    </w:p>
    <w:p>
      <w:r>
        <w:t xml:space="preserve">  ● Kuk-or kuki siko. — </w:t>
      </w:r>
      <w:r>
        <w:rPr>
          <w:i/>
        </w:rPr>
        <w:t>Le cuisinier prépare le plat.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kuki</w:t>
      </w:r>
      <w:r>
        <w:t xml:space="preserve"> v. — </w:t>
      </w:r>
      <w:r>
        <w:rPr>
          <w:b/>
        </w:rPr>
        <w:t>cuisiner</w:t>
      </w:r>
      <w:r>
        <w:t xml:space="preserve"> · to cook</w:t>
      </w:r>
    </w:p>
    <w:p>
      <w:r>
        <w:t xml:space="preserve">  ● Me kuki karno. — </w:t>
      </w:r>
      <w:r>
        <w:rPr>
          <w:i/>
        </w:rPr>
        <w:t>Je cuisine de la viande.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kukikuki</w:t>
      </w:r>
      <w:r>
        <w:t xml:space="preserve"> v. — </w:t>
      </w:r>
      <w:r>
        <w:rPr>
          <w:b/>
        </w:rPr>
        <w:t>regarder</w:t>
      </w:r>
      <w:r>
        <w:t xml:space="preserve"> · to watch</w:t>
      </w:r>
    </w:p>
    <w:p>
      <w:r>
        <w:t xml:space="preserve">  ● Mi kuki filmo. — </w:t>
      </w:r>
      <w:r>
        <w:rPr>
          <w:i/>
        </w:rPr>
        <w:t>Je regarde un film.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kukineri</w:t>
      </w:r>
      <w:r>
        <w:t xml:space="preserve"> n. — </w:t>
      </w:r>
      <w:r>
        <w:rPr>
          <w:b/>
        </w:rPr>
        <w:t>cuisine (lieu)</w:t>
      </w:r>
      <w:r>
        <w:t xml:space="preserve"> · kitchen</w:t>
      </w:r>
    </w:p>
    <w:p>
      <w:r>
        <w:t xml:space="preserve">  ● Mama es in kukineri. — </w:t>
      </w:r>
      <w:r>
        <w:rPr>
          <w:i/>
        </w:rPr>
        <w:t>Maman est dans la cuisine (lieu).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kukinitor</w:t>
      </w:r>
      <w:r>
        <w:t xml:space="preserve"> n. — </w:t>
      </w:r>
      <w:r>
        <w:rPr>
          <w:b/>
        </w:rPr>
        <w:t>cuisinier</w:t>
      </w:r>
      <w:r>
        <w:t xml:space="preserve"> · cook</w:t>
      </w:r>
    </w:p>
    <w:p>
      <w:r>
        <w:t xml:space="preserve">  ● Kukinitor paki niamo. — </w:t>
      </w:r>
      <w:r>
        <w:rPr>
          <w:i/>
        </w:rPr>
        <w:t>Le cuisinier prépare la nourriture.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kukor</w:t>
      </w:r>
      <w:r>
        <w:t xml:space="preserve"> n. — </w:t>
      </w:r>
      <w:r>
        <w:rPr>
          <w:b/>
        </w:rPr>
        <w:t>cuisinier, chef</w:t>
      </w:r>
      <w:r>
        <w:t xml:space="preserve"> · cook, chef</w:t>
      </w:r>
    </w:p>
    <w:p>
      <w:r>
        <w:t xml:space="preserve">  ● Kuko parari kibo. — </w:t>
      </w:r>
      <w:r>
        <w:rPr>
          <w:i/>
        </w:rPr>
        <w:t>Le cuisinier prépare la nourriture.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kulatelo</w:t>
      </w:r>
      <w:r>
        <w:t xml:space="preserve"> n. — </w:t>
      </w:r>
      <w:r>
        <w:rPr>
          <w:b/>
        </w:rPr>
        <w:t>couteau</w:t>
      </w:r>
      <w:r>
        <w:t xml:space="preserve"> · knife</w:t>
      </w:r>
    </w:p>
    <w:p>
      <w:r>
        <w:t xml:space="preserve">  ● Kultelo koti pani. — </w:t>
      </w:r>
      <w:r>
        <w:rPr>
          <w:i/>
        </w:rPr>
        <w:t>Le couteau coupe le pain.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kulaturoi</w:t>
      </w:r>
      <w:r>
        <w:t xml:space="preserve"> n. — </w:t>
      </w:r>
      <w:r>
        <w:rPr>
          <w:b/>
        </w:rPr>
        <w:t>culture</w:t>
      </w:r>
      <w:r>
        <w:t xml:space="preserve"> · culture</w:t>
      </w:r>
    </w:p>
    <w:p>
      <w:r>
        <w:t xml:space="preserve">  ● Kulturo uni homi. — </w:t>
      </w:r>
      <w:r>
        <w:rPr>
          <w:i/>
        </w:rPr>
        <w:t>La culture unit les humains.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kulayero</w:t>
      </w:r>
      <w:r>
        <w:t xml:space="preserve"> n. — </w:t>
      </w:r>
      <w:r>
        <w:rPr>
          <w:b/>
        </w:rPr>
        <w:t>cuillère</w:t>
      </w:r>
      <w:r>
        <w:t xml:space="preserve"> · spoon</w:t>
      </w:r>
    </w:p>
    <w:p>
      <w:r>
        <w:t xml:space="preserve">  ● Mi usa kulyero. — </w:t>
      </w:r>
      <w:r>
        <w:rPr>
          <w:i/>
        </w:rPr>
        <w:t>J'utilise une cuillère.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kuliero</w:t>
      </w:r>
      <w:r>
        <w:t xml:space="preserve"> n. — </w:t>
      </w:r>
      <w:r>
        <w:rPr>
          <w:b/>
        </w:rPr>
        <w:t>cuillère</w:t>
      </w:r>
      <w:r>
        <w:t xml:space="preserve"> · spoon</w:t>
      </w:r>
    </w:p>
    <w:p>
      <w:r>
        <w:t xml:space="preserve">  ● Me mangi per kuliero. — </w:t>
      </w:r>
      <w:r>
        <w:rPr>
          <w:i/>
        </w:rPr>
        <w:t>Je mange avec une cuillère.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kulu</w:t>
      </w:r>
      <w:r>
        <w:t xml:space="preserve"> n. — </w:t>
      </w:r>
      <w:r>
        <w:rPr>
          <w:b/>
        </w:rPr>
        <w:t>clé / mot de passe</w:t>
      </w:r>
      <w:r>
        <w:t xml:space="preserve"> · password / key</w:t>
      </w:r>
    </w:p>
    <w:p>
      <w:r>
        <w:t xml:space="preserve">  ● Me habi kulu. — </w:t>
      </w:r>
      <w:r>
        <w:rPr>
          <w:i/>
        </w:rPr>
        <w:t>J'ai le mot de passe / la clé.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kumaposikumaposi</w:t>
      </w:r>
      <w:r>
        <w:t xml:space="preserve"> v. — </w:t>
      </w:r>
      <w:r>
        <w:rPr>
          <w:b/>
        </w:rPr>
        <w:t>composer</w:t>
      </w:r>
      <w:r>
        <w:t xml:space="preserve"> · to compose</w:t>
      </w:r>
    </w:p>
    <w:p>
      <w:r>
        <w:t xml:space="preserve">  ● Li komposi musiko. (komposi -&gt; kumposi) — </w:t>
      </w:r>
      <w:r>
        <w:rPr>
          <w:i/>
        </w:rPr>
        <w:t>Il compose de la musique. (kumposi) (k-u-m-p-o-s-i) NO CLUSTER MP? CC NO. kumaposi.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kumaposior</w:t>
      </w:r>
      <w:r>
        <w:t xml:space="preserve"> n. — </w:t>
      </w:r>
      <w:r>
        <w:rPr>
          <w:b/>
        </w:rPr>
        <w:t>compositeur</w:t>
      </w:r>
      <w:r>
        <w:t xml:space="preserve"> · composer</w:t>
      </w:r>
    </w:p>
    <w:p>
      <w:r>
        <w:t xml:space="preserve">  ● Kumaposior es geni. (kumaposior) (geni -&gt; yenio) — </w:t>
      </w:r>
      <w:r>
        <w:rPr>
          <w:i/>
        </w:rPr>
        <w:t>Le compositeur est un génie. (yeniyo)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kuniko</w:t>
      </w:r>
      <w:r>
        <w:t xml:space="preserve"> n. — </w:t>
      </w:r>
      <w:r>
        <w:rPr>
          <w:b/>
        </w:rPr>
        <w:t>lapin</w:t>
      </w:r>
      <w:r>
        <w:t xml:space="preserve"> · rabbit</w:t>
      </w:r>
    </w:p>
    <w:p>
      <w:r>
        <w:t xml:space="preserve">  ● Kuniko salti ezo. — </w:t>
      </w:r>
      <w:r>
        <w:rPr>
          <w:i/>
        </w:rPr>
        <w:t>Le lapin saute souvent.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kuparo</w:t>
      </w:r>
      <w:r>
        <w:t xml:space="preserve"> n. — </w:t>
      </w:r>
      <w:r>
        <w:rPr>
          <w:b/>
        </w:rPr>
        <w:t>cuivre</w:t>
      </w:r>
      <w:r>
        <w:t xml:space="preserve"> · copper</w:t>
      </w:r>
    </w:p>
    <w:p>
      <w:r>
        <w:t xml:space="preserve">  ● kupro esi kupa. — </w:t>
      </w:r>
      <w:r>
        <w:rPr>
          <w:i/>
        </w:rPr>
        <w:t>Le cuivre est cuivré.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kuraba</w:t>
      </w:r>
      <w:r>
        <w:t xml:space="preserve"> adj. — </w:t>
      </w:r>
      <w:r>
        <w:rPr>
          <w:b/>
        </w:rPr>
        <w:t>courbe</w:t>
      </w:r>
      <w:r>
        <w:t xml:space="preserve"> · curved</w:t>
      </w:r>
    </w:p>
    <w:p>
      <w:r>
        <w:t xml:space="preserve">  ● Lini es kurba. — </w:t>
      </w:r>
      <w:r>
        <w:rPr>
          <w:i/>
        </w:rPr>
        <w:t>La ligne est courbe.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kurabono</w:t>
      </w:r>
      <w:r>
        <w:t xml:space="preserve"> n. — </w:t>
      </w:r>
      <w:r>
        <w:rPr>
          <w:b/>
        </w:rPr>
        <w:t>charbon</w:t>
      </w:r>
      <w:r>
        <w:t xml:space="preserve"> · coal</w:t>
      </w:r>
    </w:p>
    <w:p>
      <w:r>
        <w:t xml:space="preserve">  ● Kurbono es nigra. — </w:t>
      </w:r>
      <w:r>
        <w:rPr>
          <w:i/>
        </w:rPr>
        <w:t>Le charbon est noir.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kurati</w:t>
      </w:r>
      <w:r>
        <w:t xml:space="preserve"> v. — </w:t>
      </w:r>
      <w:r>
        <w:rPr>
          <w:b/>
        </w:rPr>
        <w:t>soigner / guérir</w:t>
      </w:r>
      <w:r>
        <w:t xml:space="preserve"> · to heal / cure</w:t>
      </w:r>
    </w:p>
    <w:p>
      <w:r>
        <w:t xml:space="preserve">  ● Doktor kurati pleo. — </w:t>
      </w:r>
      <w:r>
        <w:rPr>
          <w:i/>
        </w:rPr>
        <w:t>Le docteur soigne la plaie.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kuro</w:t>
      </w:r>
      <w:r>
        <w:t xml:space="preserve"> n. — </w:t>
      </w:r>
      <w:r>
        <w:rPr>
          <w:b/>
        </w:rPr>
        <w:t>cuir</w:t>
      </w:r>
      <w:r>
        <w:t xml:space="preserve"> · leather</w:t>
      </w:r>
    </w:p>
    <w:p>
      <w:r>
        <w:t xml:space="preserve">  ● Kuro es dura. — </w:t>
      </w:r>
      <w:r>
        <w:rPr>
          <w:i/>
        </w:rPr>
        <w:t>Le cuir est dur.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kusi</w:t>
      </w:r>
      <w:r>
        <w:t xml:space="preserve"> v. — </w:t>
      </w:r>
      <w:r>
        <w:rPr>
          <w:b/>
        </w:rPr>
        <w:t>accuser</w:t>
      </w:r>
      <w:r>
        <w:t xml:space="preserve"> · to accuse</w:t>
      </w:r>
    </w:p>
    <w:p>
      <w:r>
        <w:t xml:space="preserve">  ● Homi kusi homi. — </w:t>
      </w:r>
      <w:r>
        <w:rPr>
          <w:i/>
        </w:rPr>
        <w:t>L'humain accuse l'humain.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kusino</w:t>
      </w:r>
      <w:r>
        <w:t xml:space="preserve"> n. — </w:t>
      </w:r>
      <w:r>
        <w:rPr>
          <w:b/>
        </w:rPr>
        <w:t>cousin</w:t>
      </w:r>
      <w:r>
        <w:t xml:space="preserve"> · cousin</w:t>
      </w:r>
    </w:p>
    <w:p>
      <w:r>
        <w:t xml:space="preserve">  ● Kusino ludi pilo. — </w:t>
      </w:r>
      <w:r>
        <w:rPr>
          <w:i/>
        </w:rPr>
        <w:t>Le cousin joue au ballon.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kutelo</w:t>
      </w:r>
      <w:r>
        <w:t xml:space="preserve"> n. — </w:t>
      </w:r>
      <w:r>
        <w:rPr>
          <w:b/>
        </w:rPr>
        <w:t>couteau</w:t>
      </w:r>
      <w:r>
        <w:t xml:space="preserve"> · knife</w:t>
      </w:r>
    </w:p>
    <w:p>
      <w:r>
        <w:t xml:space="preserve">  ● Kutelo kapi pano. — </w:t>
      </w:r>
      <w:r>
        <w:rPr>
          <w:i/>
        </w:rPr>
        <w:t>Le couteau coupe le pain.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kuto</w:t>
      </w:r>
      <w:r>
        <w:t xml:space="preserve"> n. — </w:t>
      </w:r>
      <w:r>
        <w:rPr>
          <w:b/>
        </w:rPr>
        <w:t>peau</w:t>
      </w:r>
      <w:r>
        <w:t xml:space="preserve"> · skin</w:t>
      </w:r>
    </w:p>
    <w:p>
      <w:r>
        <w:t xml:space="preserve">  ● Kuto protekti korpo. — </w:t>
      </w:r>
      <w:r>
        <w:rPr>
          <w:i/>
        </w:rPr>
        <w:t>La peau protège le corps.</w:t>
      </w:r>
    </w:p>
    <w:p>
      <w:r>
        <w:rPr>
          <w:color w:val="888888"/>
          <w:sz w:val="16"/>
        </w:rPr>
        <w:t xml:space="preserve">  [corps sante]</w:t>
      </w:r>
    </w:p>
    <w:p>
      <w:r>
        <w:br w:type="page"/>
      </w:r>
    </w:p>
    <w:p>
      <w:pPr>
        <w:pStyle w:val="Heading1"/>
        <w:jc w:val="center"/>
      </w:pPr>
      <w:r>
        <w:t>L</w:t>
      </w:r>
    </w:p>
    <w:p>
      <w:r>
        <w:rPr>
          <w:b/>
        </w:rPr>
        <w:t>labanada</w:t>
      </w:r>
      <w:r>
        <w:t xml:space="preserve"> n. — </w:t>
      </w:r>
      <w:r>
        <w:rPr>
          <w:b/>
        </w:rPr>
        <w:t>lavande</w:t>
      </w:r>
      <w:r>
        <w:t xml:space="preserve"> · lavender_color</w:t>
      </w:r>
    </w:p>
    <w:p>
      <w:r>
        <w:t xml:space="preserve">  ● Labanda es blua. — </w:t>
      </w:r>
      <w:r>
        <w:rPr>
          <w:i/>
        </w:rPr>
        <w:t>La lavande est bleue.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labi</w:t>
      </w:r>
      <w:r>
        <w:t xml:space="preserve"> v. — </w:t>
      </w:r>
      <w:r>
        <w:rPr>
          <w:b/>
        </w:rPr>
        <w:t>laver (linge)</w:t>
      </w:r>
      <w:r>
        <w:t xml:space="preserve"> · to wash (clothes)</w:t>
      </w:r>
    </w:p>
    <w:p>
      <w:r>
        <w:t xml:space="preserve">  ● Labi westo. — </w:t>
      </w:r>
      <w:r>
        <w:rPr>
          <w:i/>
        </w:rPr>
        <w:t>Lave les vêtements.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labo</w:t>
      </w:r>
      <w:r>
        <w:t xml:space="preserve"> n. — </w:t>
      </w:r>
      <w:r>
        <w:rPr>
          <w:b/>
        </w:rPr>
        <w:t>travail</w:t>
      </w:r>
      <w:r>
        <w:t xml:space="preserve"> · work, job</w:t>
      </w:r>
    </w:p>
    <w:p>
      <w:r>
        <w:t xml:space="preserve">  ● mi lobi labo. — </w:t>
      </w:r>
      <w:r>
        <w:rPr>
          <w:i/>
        </w:rPr>
        <w:t>J'aime le travail.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labo-eri</w:t>
      </w:r>
      <w:r>
        <w:t xml:space="preserve"> n. — </w:t>
      </w:r>
      <w:r>
        <w:rPr>
          <w:b/>
        </w:rPr>
        <w:t>laboratoire</w:t>
      </w:r>
      <w:r>
        <w:t xml:space="preserve"> · laboratory</w:t>
      </w:r>
    </w:p>
    <w:p>
      <w:r>
        <w:t xml:space="preserve">  ● Labo-eri habi kemia. — </w:t>
      </w:r>
      <w:r>
        <w:rPr>
          <w:i/>
        </w:rPr>
        <w:t>Le laboratoire a de la chimie.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labor</w:t>
      </w:r>
      <w:r>
        <w:t xml:space="preserve"> n. — </w:t>
      </w:r>
      <w:r>
        <w:rPr>
          <w:b/>
        </w:rPr>
        <w:t>travailleur</w:t>
      </w:r>
      <w:r>
        <w:t xml:space="preserve"> · worker</w:t>
      </w:r>
    </w:p>
    <w:p>
      <w:r>
        <w:t xml:space="preserve">  ● labor seli temo. — </w:t>
      </w:r>
      <w:r>
        <w:rPr>
          <w:i/>
        </w:rPr>
        <w:t>Le travailleur vend son temps.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laboritor</w:t>
      </w:r>
      <w:r>
        <w:t xml:space="preserve"> n. — </w:t>
      </w:r>
      <w:r>
        <w:rPr>
          <w:b/>
        </w:rPr>
        <w:t>ouvrier</w:t>
      </w:r>
      <w:r>
        <w:t xml:space="preserve"> · worker</w:t>
      </w:r>
    </w:p>
    <w:p>
      <w:r>
        <w:t xml:space="preserve">  ● Laboritor paki tablo. — </w:t>
      </w:r>
      <w:r>
        <w:rPr>
          <w:i/>
        </w:rPr>
        <w:t>L'ouvrier fabrique la table.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laboro</w:t>
      </w:r>
      <w:r>
        <w:t xml:space="preserve"> n. — </w:t>
      </w:r>
      <w:r>
        <w:rPr>
          <w:b/>
        </w:rPr>
        <w:t>travail</w:t>
      </w:r>
      <w:r>
        <w:t xml:space="preserve"> · work, job</w:t>
      </w:r>
    </w:p>
    <w:p>
      <w:r>
        <w:t xml:space="preserve">  ● Laboro doni panio. — </w:t>
      </w:r>
      <w:r>
        <w:rPr>
          <w:i/>
        </w:rPr>
        <w:t>Le travail donne du pain.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laboror</w:t>
      </w:r>
      <w:r>
        <w:t xml:space="preserve"> n. — </w:t>
      </w:r>
      <w:r>
        <w:rPr>
          <w:b/>
        </w:rPr>
        <w:t>ouvrier, travailleur</w:t>
      </w:r>
      <w:r>
        <w:t xml:space="preserve"> · worker</w:t>
      </w:r>
    </w:p>
    <w:p>
      <w:r>
        <w:t xml:space="preserve">  ● Laboror faki luso. — </w:t>
      </w:r>
      <w:r>
        <w:rPr>
          <w:i/>
        </w:rPr>
        <w:t>L'ouvrier fait la lumière.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lakatio</w:t>
      </w:r>
      <w:r>
        <w:t xml:space="preserve"> n. — </w:t>
      </w:r>
      <w:r>
        <w:rPr>
          <w:b/>
        </w:rPr>
        <w:t>lait</w:t>
      </w:r>
      <w:r>
        <w:t xml:space="preserve"> · milk</w:t>
      </w:r>
    </w:p>
    <w:p>
      <w:r>
        <w:t xml:space="preserve">  ● Babi muni laktio. — </w:t>
      </w:r>
      <w:r>
        <w:rPr>
          <w:i/>
        </w:rPr>
        <w:t>Le bébé boit du lait.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lakato</w:t>
      </w:r>
      <w:r>
        <w:t xml:space="preserve"> n. — </w:t>
      </w:r>
      <w:r>
        <w:rPr>
          <w:b/>
        </w:rPr>
        <w:t>lait</w:t>
      </w:r>
      <w:r>
        <w:t xml:space="preserve"> · milk</w:t>
      </w:r>
    </w:p>
    <w:p>
      <w:r>
        <w:t xml:space="preserve">  ● Gato bibi lakto. — </w:t>
      </w:r>
      <w:r>
        <w:rPr>
          <w:i/>
        </w:rPr>
        <w:t>Le chat boit du lait.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laketo</w:t>
      </w:r>
      <w:r>
        <w:t xml:space="preserve"> n. — </w:t>
      </w:r>
      <w:r>
        <w:rPr>
          <w:b/>
        </w:rPr>
        <w:t>lacet (chaussure)</w:t>
      </w:r>
      <w:r>
        <w:t xml:space="preserve"> · lace</w:t>
      </w:r>
    </w:p>
    <w:p>
      <w:r>
        <w:t xml:space="preserve">  ● Laketo es alda. — </w:t>
      </w:r>
      <w:r>
        <w:rPr>
          <w:i/>
        </w:rPr>
        <w:t>Le lacet est haut.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lako</w:t>
      </w:r>
      <w:r>
        <w:t xml:space="preserve"> n. — </w:t>
      </w:r>
      <w:r>
        <w:rPr>
          <w:b/>
        </w:rPr>
        <w:t>lac</w:t>
      </w:r>
      <w:r>
        <w:t xml:space="preserve"> · lake</w:t>
      </w:r>
    </w:p>
    <w:p>
      <w:r>
        <w:t xml:space="preserve">  ● Lako es trankila. — </w:t>
      </w:r>
      <w:r>
        <w:rPr>
          <w:i/>
        </w:rPr>
        <w:t>Le lac est tranquille.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lamapo</w:t>
      </w:r>
      <w:r>
        <w:t xml:space="preserve"> n. — </w:t>
      </w:r>
      <w:r>
        <w:rPr>
          <w:b/>
        </w:rPr>
        <w:t>lampe</w:t>
      </w:r>
      <w:r>
        <w:t xml:space="preserve"> · lamp</w:t>
      </w:r>
    </w:p>
    <w:p>
      <w:r>
        <w:t xml:space="preserve">  ● Lampo doni lumo. — </w:t>
      </w:r>
      <w:r>
        <w:rPr>
          <w:i/>
        </w:rPr>
        <w:t>La lampe donne de la lumière.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lana</w:t>
      </w:r>
      <w:r>
        <w:t xml:space="preserve"> n. — </w:t>
      </w:r>
      <w:r>
        <w:rPr>
          <w:b/>
        </w:rPr>
        <w:t>laine</w:t>
      </w:r>
      <w:r>
        <w:t xml:space="preserve"> · wool</w:t>
      </w:r>
    </w:p>
    <w:p>
      <w:r>
        <w:t xml:space="preserve">  ● Lana es kalami. — </w:t>
      </w:r>
      <w:r>
        <w:rPr>
          <w:i/>
        </w:rPr>
        <w:t>La laine est chaude.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lano</w:t>
      </w:r>
      <w:r>
        <w:t xml:space="preserve"> n. — </w:t>
      </w:r>
      <w:r>
        <w:rPr>
          <w:b/>
        </w:rPr>
        <w:t>laine</w:t>
      </w:r>
      <w:r>
        <w:t xml:space="preserve"> · wool</w:t>
      </w:r>
    </w:p>
    <w:p>
      <w:r>
        <w:t xml:space="preserve">  ● lano warmisi homi. — </w:t>
      </w:r>
      <w:r>
        <w:rPr>
          <w:i/>
        </w:rPr>
        <w:t>La laine réchauffe l'humain.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lapido</w:t>
      </w:r>
      <w:r>
        <w:t xml:space="preserve"> n. — </w:t>
      </w:r>
      <w:r>
        <w:rPr>
          <w:b/>
        </w:rPr>
        <w:t>pierre</w:t>
      </w:r>
      <w:r>
        <w:t xml:space="preserve"> · stone</w:t>
      </w:r>
    </w:p>
    <w:p>
      <w:r>
        <w:t xml:space="preserve">  ● pueri kapi lapido. — </w:t>
      </w:r>
      <w:r>
        <w:rPr>
          <w:i/>
        </w:rPr>
        <w:t>L'enfant attrape une pierre.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lasero</w:t>
      </w:r>
      <w:r>
        <w:t xml:space="preserve"> n. — </w:t>
      </w:r>
      <w:r>
        <w:rPr>
          <w:b/>
        </w:rPr>
        <w:t>laser</w:t>
      </w:r>
      <w:r>
        <w:t xml:space="preserve"> · laser</w:t>
      </w:r>
    </w:p>
    <w:p>
      <w:r>
        <w:t xml:space="preserve">  ● Lasero seki duro. — </w:t>
      </w:r>
      <w:r>
        <w:rPr>
          <w:i/>
        </w:rPr>
        <w:t>Le laser coupe le dur.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latita</w:t>
      </w:r>
      <w:r>
        <w:t xml:space="preserve"> n. — </w:t>
      </w:r>
      <w:r>
        <w:rPr>
          <w:b/>
        </w:rPr>
        <w:t>largeur</w:t>
      </w:r>
      <w:r>
        <w:t xml:space="preserve"> · width</w:t>
      </w:r>
    </w:p>
    <w:p>
      <w:r>
        <w:t xml:space="preserve">  ● Latita es piti. — </w:t>
      </w:r>
      <w:r>
        <w:rPr>
          <w:i/>
        </w:rPr>
        <w:t>La largeur est petite.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latono</w:t>
      </w:r>
      <w:r>
        <w:t xml:space="preserve"> n. — </w:t>
      </w:r>
      <w:r>
        <w:rPr>
          <w:b/>
        </w:rPr>
        <w:t>laiton</w:t>
      </w:r>
      <w:r>
        <w:t xml:space="preserve"> · brass</w:t>
      </w:r>
    </w:p>
    <w:p>
      <w:r>
        <w:t xml:space="preserve">  ● Latono briyi saba. — </w:t>
      </w:r>
      <w:r>
        <w:rPr>
          <w:i/>
        </w:rPr>
        <w:t>Le laiton brille beaucoup.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latuso</w:t>
      </w:r>
      <w:r>
        <w:t xml:space="preserve"> n. — </w:t>
      </w:r>
      <w:r>
        <w:rPr>
          <w:b/>
        </w:rPr>
        <w:t>côté</w:t>
      </w:r>
      <w:r>
        <w:t xml:space="preserve"> · side, face</w:t>
      </w:r>
    </w:p>
    <w:p>
      <w:r>
        <w:t xml:space="preserve">  ● Latuso es longa. — </w:t>
      </w:r>
      <w:r>
        <w:rPr>
          <w:i/>
        </w:rPr>
        <w:t>Le côté est long.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legi</w:t>
      </w:r>
      <w:r>
        <w:t xml:space="preserve"> v. — </w:t>
      </w:r>
      <w:r>
        <w:rPr>
          <w:b/>
        </w:rPr>
        <w:t>lire</w:t>
      </w:r>
      <w:r>
        <w:t xml:space="preserve"> · to read</w:t>
      </w:r>
    </w:p>
    <w:p>
      <w:r>
        <w:t xml:space="preserve">  ● Me legi epolo. — </w:t>
      </w:r>
      <w:r>
        <w:rPr>
          <w:i/>
        </w:rPr>
        <w:t>Je lis une histoire.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legitor</w:t>
      </w:r>
      <w:r>
        <w:t xml:space="preserve"> n. — </w:t>
      </w:r>
      <w:r>
        <w:rPr>
          <w:b/>
        </w:rPr>
        <w:t>avocat</w:t>
      </w:r>
      <w:r>
        <w:t xml:space="preserve"> · lawyer</w:t>
      </w:r>
    </w:p>
    <w:p>
      <w:r>
        <w:t xml:space="preserve">  ● Legitor parli por mi. — </w:t>
      </w:r>
      <w:r>
        <w:rPr>
          <w:i/>
        </w:rPr>
        <w:t>L'avocat parle pour moi.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lego</w:t>
      </w:r>
      <w:r>
        <w:t xml:space="preserve"> n. — </w:t>
      </w:r>
      <w:r>
        <w:rPr>
          <w:b/>
        </w:rPr>
        <w:t>loi</w:t>
      </w:r>
      <w:r>
        <w:t xml:space="preserve"> · law</w:t>
      </w:r>
    </w:p>
    <w:p>
      <w:r>
        <w:t xml:space="preserve">  ● Mi obedo lego. — </w:t>
      </w:r>
      <w:r>
        <w:rPr>
          <w:i/>
        </w:rPr>
        <w:t>J'obéis à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legor</w:t>
      </w:r>
      <w:r>
        <w:t xml:space="preserve"> n. — </w:t>
      </w:r>
      <w:r>
        <w:rPr>
          <w:b/>
        </w:rPr>
        <w:t>avocat</w:t>
      </w:r>
      <w:r>
        <w:t xml:space="preserve"> · lawyer</w:t>
      </w:r>
    </w:p>
    <w:p>
      <w:r>
        <w:t xml:space="preserve">  ● Legor parli de lego. — </w:t>
      </w:r>
      <w:r>
        <w:rPr>
          <w:i/>
        </w:rPr>
        <w:t>L'avocat parle de la loi.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lekati</w:t>
      </w:r>
      <w:r>
        <w:t xml:space="preserve"> v. — </w:t>
      </w:r>
      <w:r>
        <w:rPr>
          <w:b/>
        </w:rPr>
        <w:t>lire</w:t>
      </w:r>
      <w:r>
        <w:t xml:space="preserve"> · to read</w:t>
      </w:r>
    </w:p>
    <w:p>
      <w:r>
        <w:t xml:space="preserve">  ● Mi lekti libro. — </w:t>
      </w:r>
      <w:r>
        <w:rPr>
          <w:i/>
        </w:rPr>
        <w:t>Je lis un livre.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lenadi</w:t>
      </w:r>
      <w:r>
        <w:t xml:space="preserve"> v. — </w:t>
      </w:r>
      <w:r>
        <w:rPr>
          <w:b/>
        </w:rPr>
        <w:t>prêter</w:t>
      </w:r>
      <w:r>
        <w:t xml:space="preserve"> · to lend</w:t>
      </w:r>
    </w:p>
    <w:p>
      <w:r>
        <w:t xml:space="preserve">  ● mi lendi peyo. — </w:t>
      </w:r>
      <w:r>
        <w:rPr>
          <w:i/>
        </w:rPr>
        <w:t>Je prête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lenato</w:t>
      </w:r>
      <w:r>
        <w:t xml:space="preserve"> n. — </w:t>
      </w:r>
      <w:r>
        <w:rPr>
          <w:b/>
        </w:rPr>
        <w:t>lunettes</w:t>
      </w:r>
      <w:r>
        <w:t xml:space="preserve"> · glasses (eyes)</w:t>
      </w:r>
    </w:p>
    <w:p>
      <w:r>
        <w:t xml:space="preserve">  ● Lento adi luki. — </w:t>
      </w:r>
      <w:r>
        <w:rPr>
          <w:i/>
        </w:rPr>
        <w:t>Les lunettes aident à voir.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leono</w:t>
      </w:r>
      <w:r>
        <w:t xml:space="preserve"> n. — </w:t>
      </w:r>
      <w:r>
        <w:rPr>
          <w:b/>
        </w:rPr>
        <w:t>lion</w:t>
      </w:r>
      <w:r>
        <w:t xml:space="preserve"> · lion</w:t>
      </w:r>
    </w:p>
    <w:p>
      <w:r>
        <w:t xml:space="preserve">  ● Leono esi rege. — </w:t>
      </w:r>
      <w:r>
        <w:rPr>
          <w:i/>
        </w:rPr>
        <w:t>Le lion est roi.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leranitor</w:t>
      </w:r>
      <w:r>
        <w:t xml:space="preserve"> n. — </w:t>
      </w:r>
      <w:r>
        <w:rPr>
          <w:b/>
        </w:rPr>
        <w:t>enseignant</w:t>
      </w:r>
      <w:r>
        <w:t xml:space="preserve"> · teacher</w:t>
      </w:r>
    </w:p>
    <w:p>
      <w:r>
        <w:t xml:space="preserve">  ● Lernitor eduki infanto. — </w:t>
      </w:r>
      <w:r>
        <w:rPr>
          <w:i/>
        </w:rPr>
        <w:t>L'enseignant éduque l'enfant.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leranor</w:t>
      </w:r>
      <w:r>
        <w:t xml:space="preserve"> n. — </w:t>
      </w:r>
      <w:r>
        <w:rPr>
          <w:b/>
        </w:rPr>
        <w:t>enseignant, professeur</w:t>
      </w:r>
      <w:r>
        <w:t xml:space="preserve"> · teacher</w:t>
      </w:r>
    </w:p>
    <w:p>
      <w:r>
        <w:t xml:space="preserve">  ● Lernor mansi lerno. — </w:t>
      </w:r>
      <w:r>
        <w:rPr>
          <w:i/>
        </w:rPr>
        <w:t>L'enseignant donne la leçon.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leranulor</w:t>
      </w:r>
      <w:r>
        <w:t xml:space="preserve"> n. — </w:t>
      </w:r>
      <w:r>
        <w:rPr>
          <w:b/>
        </w:rPr>
        <w:t>élève</w:t>
      </w:r>
      <w:r>
        <w:t xml:space="preserve"> · student</w:t>
      </w:r>
    </w:p>
    <w:p>
      <w:r>
        <w:t xml:space="preserve">  ● Lernulor lusi luso. — </w:t>
      </w:r>
      <w:r>
        <w:rPr>
          <w:i/>
        </w:rPr>
        <w:t>L'élève étudie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leso</w:t>
      </w:r>
      <w:r>
        <w:t xml:space="preserve"> n. — </w:t>
      </w:r>
      <w:r>
        <w:rPr>
          <w:b/>
        </w:rPr>
        <w:t>leçon</w:t>
      </w:r>
      <w:r>
        <w:t xml:space="preserve"> · lesson</w:t>
      </w:r>
    </w:p>
    <w:p>
      <w:r>
        <w:t xml:space="preserve">  ● Leso es lona. — </w:t>
      </w:r>
      <w:r>
        <w:rPr>
          <w:i/>
        </w:rPr>
        <w:t>La leçon est longue.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letaror</w:t>
      </w:r>
      <w:r>
        <w:t xml:space="preserve"> n. — </w:t>
      </w:r>
      <w:r>
        <w:rPr>
          <w:b/>
        </w:rPr>
        <w:t>facteur</w:t>
      </w:r>
      <w:r>
        <w:t xml:space="preserve"> · postman</w:t>
      </w:r>
    </w:p>
    <w:p>
      <w:r>
        <w:t xml:space="preserve">  ● Letror duni letro. — </w:t>
      </w:r>
      <w:r>
        <w:rPr>
          <w:i/>
        </w:rPr>
        <w:t>Le facteur apporte la lettre.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leti</w:t>
      </w:r>
      <w:r>
        <w:t xml:space="preserve"> v. — </w:t>
      </w:r>
      <w:r>
        <w:rPr>
          <w:b/>
        </w:rPr>
        <w:t>permettre</w:t>
      </w:r>
      <w:r>
        <w:t xml:space="preserve"> · to permit, to allow</w:t>
      </w:r>
    </w:p>
    <w:p>
      <w:r>
        <w:t xml:space="preserve">  ● Ligo leti boto. — </w:t>
      </w:r>
      <w:r>
        <w:rPr>
          <w:i/>
        </w:rPr>
        <w:t>La loi permet le vote.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libareri</w:t>
      </w:r>
      <w:r>
        <w:t xml:space="preserve"> n. — </w:t>
      </w:r>
      <w:r>
        <w:rPr>
          <w:b/>
        </w:rPr>
        <w:t>bibliothèque</w:t>
      </w:r>
      <w:r>
        <w:t xml:space="preserve"> · library</w:t>
      </w:r>
    </w:p>
    <w:p>
      <w:r>
        <w:t xml:space="preserve">  ● Libreri es silensia. — </w:t>
      </w:r>
      <w:r>
        <w:rPr>
          <w:i/>
        </w:rPr>
        <w:t>La bibliothèque est calme.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libaritor</w:t>
      </w:r>
      <w:r>
        <w:t xml:space="preserve"> n. — </w:t>
      </w:r>
      <w:r>
        <w:rPr>
          <w:b/>
        </w:rPr>
        <w:t>bibliothécaire</w:t>
      </w:r>
      <w:r>
        <w:t xml:space="preserve"> · librarian</w:t>
      </w:r>
    </w:p>
    <w:p>
      <w:r>
        <w:t xml:space="preserve">  ● Libritor gwardi libro. — </w:t>
      </w:r>
      <w:r>
        <w:rPr>
          <w:i/>
        </w:rPr>
        <w:t>Le bibliothécaire garde les livres.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libaro</w:t>
      </w:r>
      <w:r>
        <w:t xml:space="preserve"> n. — </w:t>
      </w:r>
      <w:r>
        <w:rPr>
          <w:b/>
        </w:rPr>
        <w:t>livre</w:t>
      </w:r>
      <w:r>
        <w:t xml:space="preserve"> · book</w:t>
      </w:r>
    </w:p>
    <w:p>
      <w:r>
        <w:t xml:space="preserve">  ● Mi lekti libro. — </w:t>
      </w:r>
      <w:r>
        <w:rPr>
          <w:i/>
        </w:rPr>
        <w:t>Je lis un livre.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libarogarador</w:t>
      </w:r>
      <w:r>
        <w:t xml:space="preserve"> n. — </w:t>
      </w:r>
      <w:r>
        <w:rPr>
          <w:b/>
        </w:rPr>
        <w:t>bibliothécaire</w:t>
      </w:r>
      <w:r>
        <w:t xml:space="preserve"> · librarian</w:t>
      </w:r>
    </w:p>
    <w:p>
      <w:r>
        <w:t xml:space="preserve">  ● Libro-gardor gardi libro. — </w:t>
      </w:r>
      <w:r>
        <w:rPr>
          <w:i/>
        </w:rPr>
        <w:t>Le bibliothécaire garde les livres.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libita</w:t>
      </w:r>
      <w:r>
        <w:t xml:space="preserve"> n. — </w:t>
      </w:r>
      <w:r>
        <w:rPr>
          <w:b/>
        </w:rPr>
        <w:t>liberté</w:t>
      </w:r>
      <w:r>
        <w:t xml:space="preserve"> · freedom, liberty</w:t>
      </w:r>
    </w:p>
    <w:p>
      <w:r>
        <w:t xml:space="preserve">  ● Libita es eko. — </w:t>
      </w:r>
      <w:r>
        <w:rPr>
          <w:i/>
        </w:rPr>
        <w:t>La liberté est belle.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liga</w:t>
      </w:r>
      <w:r>
        <w:t xml:space="preserve"> adj. — </w:t>
      </w:r>
      <w:r>
        <w:rPr>
          <w:b/>
        </w:rPr>
        <w:t>légal</w:t>
      </w:r>
      <w:r>
        <w:t xml:space="preserve"> · legal</w:t>
      </w:r>
    </w:p>
    <w:p>
      <w:r>
        <w:t xml:space="preserve">  ● Ligo es liga. — </w:t>
      </w:r>
      <w:r>
        <w:rPr>
          <w:i/>
        </w:rPr>
        <w:t>La loi est légale.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liganitor</w:t>
      </w:r>
      <w:r>
        <w:t xml:space="preserve"> n. — </w:t>
      </w:r>
      <w:r>
        <w:rPr>
          <w:b/>
        </w:rPr>
        <w:t>menuisier</w:t>
      </w:r>
      <w:r>
        <w:t xml:space="preserve"> · carpenter</w:t>
      </w:r>
    </w:p>
    <w:p>
      <w:r>
        <w:t xml:space="preserve">  ● Lignitor paki sedo. — </w:t>
      </w:r>
      <w:r>
        <w:rPr>
          <w:i/>
        </w:rPr>
        <w:t>Le menuisier fabrique une chaise.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ligano</w:t>
      </w:r>
      <w:r>
        <w:t xml:space="preserve"> n. — </w:t>
      </w:r>
      <w:r>
        <w:rPr>
          <w:b/>
        </w:rPr>
        <w:t>bois</w:t>
      </w:r>
      <w:r>
        <w:t xml:space="preserve"> · wood</w:t>
      </w:r>
    </w:p>
    <w:p>
      <w:r>
        <w:t xml:space="preserve">  ● ligno bruni in piro. — </w:t>
      </w:r>
      <w:r>
        <w:rPr>
          <w:i/>
        </w:rPr>
        <w:t>Le bois brûle dans le feu.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liganor</w:t>
      </w:r>
      <w:r>
        <w:t xml:space="preserve"> n. — </w:t>
      </w:r>
      <w:r>
        <w:rPr>
          <w:b/>
        </w:rPr>
        <w:t>charpentier, menuisier</w:t>
      </w:r>
      <w:r>
        <w:t xml:space="preserve"> · carpenter</w:t>
      </w:r>
    </w:p>
    <w:p>
      <w:r>
        <w:t xml:space="preserve">  ● Lignor labori ligno. — </w:t>
      </w:r>
      <w:r>
        <w:rPr>
          <w:i/>
        </w:rPr>
        <w:t>Le charpentier travaille le bois.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ligawa</w:t>
      </w:r>
      <w:r>
        <w:t xml:space="preserve"> n. — </w:t>
      </w:r>
      <w:r>
        <w:rPr>
          <w:b/>
        </w:rPr>
        <w:t>langue</w:t>
      </w:r>
      <w:r>
        <w:t xml:space="preserve"> · language</w:t>
      </w:r>
    </w:p>
    <w:p>
      <w:r>
        <w:t xml:space="preserve">  ● Ligwa es ligi. — </w:t>
      </w:r>
      <w:r>
        <w:rPr>
          <w:i/>
        </w:rPr>
        <w:t>La langue lie.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ligo</w:t>
      </w:r>
      <w:r>
        <w:t xml:space="preserve"> n. — </w:t>
      </w:r>
      <w:r>
        <w:rPr>
          <w:b/>
        </w:rPr>
        <w:t>loi</w:t>
      </w:r>
      <w:r>
        <w:t xml:space="preserve"> · law</w:t>
      </w:r>
    </w:p>
    <w:p>
      <w:r>
        <w:t xml:space="preserve">  ● Ligo pali lano. — </w:t>
      </w:r>
      <w:r>
        <w:rPr>
          <w:i/>
        </w:rPr>
        <w:t>La loi protège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likido</w:t>
      </w:r>
      <w:r>
        <w:t xml:space="preserve"> n. — </w:t>
      </w:r>
      <w:r>
        <w:rPr>
          <w:b/>
        </w:rPr>
        <w:t>liquide</w:t>
      </w:r>
      <w:r>
        <w:t xml:space="preserve"> · liquid</w:t>
      </w:r>
    </w:p>
    <w:p>
      <w:r>
        <w:t xml:space="preserve">  ● likido flui pasi. — </w:t>
      </w:r>
      <w:r>
        <w:rPr>
          <w:i/>
        </w:rPr>
        <w:t>Le liquide coule facilement.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lilio</w:t>
      </w:r>
      <w:r>
        <w:t xml:space="preserve"> n. — </w:t>
      </w:r>
      <w:r>
        <w:rPr>
          <w:b/>
        </w:rPr>
        <w:t>lys</w:t>
      </w:r>
      <w:r>
        <w:t xml:space="preserve"> · lily</w:t>
      </w:r>
    </w:p>
    <w:p>
      <w:r>
        <w:t xml:space="preserve">  ● Lilio es blanka. — </w:t>
      </w:r>
      <w:r>
        <w:rPr>
          <w:i/>
        </w:rPr>
        <w:t>Le lys est blanc.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limo</w:t>
      </w:r>
      <w:r>
        <w:t xml:space="preserve"> n. — </w:t>
      </w:r>
      <w:r>
        <w:rPr>
          <w:b/>
        </w:rPr>
        <w:t>limon, boue</w:t>
      </w:r>
      <w:r>
        <w:t xml:space="preserve"> · mud</w:t>
      </w:r>
    </w:p>
    <w:p>
      <w:r>
        <w:t xml:space="preserve">  ● Limo es humida tero. — </w:t>
      </w:r>
      <w:r>
        <w:rPr>
          <w:i/>
        </w:rPr>
        <w:t>Le limon est de la terre humide.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limona</w:t>
      </w:r>
      <w:r>
        <w:t xml:space="preserve"> n. — </w:t>
      </w:r>
      <w:r>
        <w:rPr>
          <w:b/>
        </w:rPr>
        <w:t>citron</w:t>
      </w:r>
      <w:r>
        <w:t xml:space="preserve"> · lemon</w:t>
      </w:r>
    </w:p>
    <w:p>
      <w:r>
        <w:t xml:space="preserve">  ● Limona es asida. — </w:t>
      </w:r>
      <w:r>
        <w:rPr>
          <w:i/>
        </w:rPr>
        <w:t>Le citron est acide.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linago</w:t>
      </w:r>
      <w:r>
        <w:t xml:space="preserve"> n. — </w:t>
      </w:r>
      <w:r>
        <w:rPr>
          <w:b/>
        </w:rPr>
        <w:t>langue (organe)</w:t>
      </w:r>
      <w:r>
        <w:t xml:space="preserve"> · tongue</w:t>
      </w:r>
    </w:p>
    <w:p>
      <w:r>
        <w:t xml:space="preserve">  ● Lingo gusi sako. — </w:t>
      </w:r>
      <w:r>
        <w:rPr>
          <w:i/>
        </w:rPr>
        <w:t>La langue goûte le sucre.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linagua</w:t>
      </w:r>
      <w:r>
        <w:t xml:space="preserve"> n. — </w:t>
      </w:r>
      <w:r>
        <w:rPr>
          <w:b/>
        </w:rPr>
        <w:t>langue</w:t>
      </w:r>
      <w:r>
        <w:t xml:space="preserve"> · language</w:t>
      </w:r>
    </w:p>
    <w:p>
      <w:r>
        <w:t xml:space="preserve">  ● Mundia es lingua. — </w:t>
      </w:r>
      <w:r>
        <w:rPr>
          <w:i/>
        </w:rPr>
        <w:t>Le Mundia est une langue.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linaguo</w:t>
      </w:r>
      <w:r>
        <w:t xml:space="preserve"> n. — </w:t>
      </w:r>
      <w:r>
        <w:rPr>
          <w:b/>
        </w:rPr>
        <w:t>langue (organe)</w:t>
      </w:r>
      <w:r>
        <w:t xml:space="preserve"> · tongue</w:t>
      </w:r>
    </w:p>
    <w:p>
      <w:r>
        <w:t xml:space="preserve">  ● Linguo sabi sapore. — </w:t>
      </w:r>
      <w:r>
        <w:rPr>
          <w:i/>
        </w:rPr>
        <w:t>La langue connaît la saveur.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lini</w:t>
      </w:r>
      <w:r>
        <w:t xml:space="preserve"> n. — </w:t>
      </w:r>
      <w:r>
        <w:rPr>
          <w:b/>
        </w:rPr>
        <w:t>ligne</w:t>
      </w:r>
      <w:r>
        <w:t xml:space="preserve"> · line</w:t>
      </w:r>
    </w:p>
    <w:p>
      <w:r>
        <w:t xml:space="preserve">  ● Lini es longa. — </w:t>
      </w:r>
      <w:r>
        <w:rPr>
          <w:i/>
        </w:rPr>
        <w:t>La ligne est longue.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lino</w:t>
      </w:r>
      <w:r>
        <w:t xml:space="preserve"> n. — </w:t>
      </w:r>
      <w:r>
        <w:rPr>
          <w:b/>
        </w:rPr>
        <w:t>bois (matière)</w:t>
      </w:r>
      <w:r>
        <w:t xml:space="preserve"> · wood</w:t>
      </w:r>
    </w:p>
    <w:p>
      <w:r>
        <w:t xml:space="preserve">  ● lino es pro piri. — </w:t>
      </w:r>
      <w:r>
        <w:rPr>
          <w:i/>
        </w:rPr>
        <w:t>Le bois est pour le feu.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linu</w:t>
      </w:r>
      <w:r>
        <w:t xml:space="preserve"> n. — </w:t>
      </w:r>
      <w:r>
        <w:rPr>
          <w:b/>
        </w:rPr>
        <w:t>frontière</w:t>
      </w:r>
      <w:r>
        <w:t xml:space="preserve"> · border, frontier</w:t>
      </w:r>
    </w:p>
    <w:p>
      <w:r>
        <w:t xml:space="preserve">  ● Linu sepi lando. — </w:t>
      </w:r>
      <w:r>
        <w:rPr>
          <w:i/>
        </w:rPr>
        <w:t>La ligne sépare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lira</w:t>
      </w:r>
      <w:r>
        <w:t xml:space="preserve"> n. — </w:t>
      </w:r>
      <w:r>
        <w:rPr>
          <w:b/>
        </w:rPr>
        <w:t>chef, leader</w:t>
      </w:r>
      <w:r>
        <w:t xml:space="preserve"> · leader, chief</w:t>
      </w:r>
    </w:p>
    <w:p>
      <w:r>
        <w:t xml:space="preserve">  ● Lira duki naso. — </w:t>
      </w:r>
      <w:r>
        <w:rPr>
          <w:i/>
        </w:rPr>
        <w:t>Le chef guide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liro</w:t>
      </w:r>
      <w:r>
        <w:t xml:space="preserve"> n. — </w:t>
      </w:r>
      <w:r>
        <w:rPr>
          <w:b/>
        </w:rPr>
        <w:t>liberté</w:t>
      </w:r>
      <w:r>
        <w:t xml:space="preserve"> · freedom</w:t>
      </w:r>
    </w:p>
    <w:p>
      <w:r>
        <w:t xml:space="preserve">  ● Liro esu duko. — </w:t>
      </w:r>
      <w:r>
        <w:rPr>
          <w:i/>
        </w:rPr>
        <w:t>La liberté est le guide.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liseni</w:t>
      </w:r>
      <w:r>
        <w:t xml:space="preserve"> v. — </w:t>
      </w:r>
      <w:r>
        <w:rPr>
          <w:b/>
        </w:rPr>
        <w:t>écouter</w:t>
      </w:r>
      <w:r>
        <w:t xml:space="preserve"> · to listen</w:t>
      </w:r>
    </w:p>
    <w:p>
      <w:r>
        <w:t xml:space="preserve">  ● Mi listeni musiko. — </w:t>
      </w:r>
      <w:r>
        <w:rPr>
          <w:i/>
        </w:rPr>
        <w:t>J'écoute de la musique. (liseni)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lisulo</w:t>
      </w:r>
      <w:r>
        <w:t xml:space="preserve"> n. — </w:t>
      </w:r>
      <w:r>
        <w:rPr>
          <w:b/>
        </w:rPr>
        <w:t>fer à repasser</w:t>
      </w:r>
      <w:r>
        <w:t xml:space="preserve"> · iron (for clothes)</w:t>
      </w:r>
    </w:p>
    <w:p>
      <w:r>
        <w:t xml:space="preserve">  ● Liso lisi vesto. — </w:t>
      </w:r>
      <w:r>
        <w:rPr>
          <w:i/>
        </w:rPr>
        <w:t>Le fer (à repasser) lisse les vêtements.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literator</w:t>
      </w:r>
      <w:r>
        <w:t xml:space="preserve"> n. — </w:t>
      </w:r>
      <w:r>
        <w:rPr>
          <w:b/>
        </w:rPr>
        <w:t>facteur</w:t>
      </w:r>
      <w:r>
        <w:t xml:space="preserve"> · postman_mailman</w:t>
      </w:r>
    </w:p>
    <w:p>
      <w:r>
        <w:t xml:space="preserve">  ● Litertor doni litero. — </w:t>
      </w:r>
      <w:r>
        <w:rPr>
          <w:i/>
        </w:rPr>
        <w:t>Le facteur donne une lettre.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lito</w:t>
      </w:r>
      <w:r>
        <w:t xml:space="preserve"> n. — </w:t>
      </w:r>
      <w:r>
        <w:rPr>
          <w:b/>
        </w:rPr>
        <w:t>lit</w:t>
      </w:r>
      <w:r>
        <w:t xml:space="preserve"> · bed</w:t>
      </w:r>
    </w:p>
    <w:p>
      <w:r>
        <w:t xml:space="preserve">  ● Mi dormi in lito. — </w:t>
      </w:r>
      <w:r>
        <w:rPr>
          <w:i/>
        </w:rPr>
        <w:t>Je dors dans le lit.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logika</w:t>
      </w:r>
      <w:r>
        <w:t xml:space="preserve"> n. — </w:t>
      </w:r>
      <w:r>
        <w:rPr>
          <w:b/>
        </w:rPr>
        <w:t>logique</w:t>
      </w:r>
      <w:r>
        <w:t xml:space="preserve"> · logic</w:t>
      </w:r>
    </w:p>
    <w:p>
      <w:r>
        <w:t xml:space="preserve">  ● Logika es bona. — </w:t>
      </w:r>
      <w:r>
        <w:rPr>
          <w:i/>
        </w:rPr>
        <w:t>La logique est bonne.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logiko</w:t>
      </w:r>
      <w:r>
        <w:t xml:space="preserve"> n. — </w:t>
      </w:r>
      <w:r>
        <w:rPr>
          <w:b/>
        </w:rPr>
        <w:t>logique</w:t>
      </w:r>
      <w:r>
        <w:t xml:space="preserve"> · logic</w:t>
      </w:r>
    </w:p>
    <w:p>
      <w:r>
        <w:t xml:space="preserve">  ● Logiko esti alo. — </w:t>
      </w:r>
      <w:r>
        <w:rPr>
          <w:i/>
        </w:rPr>
        <w:t>La logique est bonne.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loko</w:t>
      </w:r>
      <w:r>
        <w:t xml:space="preserve"> n. — </w:t>
      </w:r>
      <w:r>
        <w:rPr>
          <w:b/>
        </w:rPr>
        <w:t>pièce, chambre</w:t>
      </w:r>
      <w:r>
        <w:t xml:space="preserve"> · room</w:t>
      </w:r>
    </w:p>
    <w:p>
      <w:r>
        <w:t xml:space="preserve">  ● Loko es pika. — </w:t>
      </w:r>
      <w:r>
        <w:rPr>
          <w:i/>
        </w:rPr>
        <w:t>La pièce est petite.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lokusatoanimalakat</w:t>
      </w:r>
      <w:r>
        <w:t xml:space="preserve"> n. — </w:t>
      </w:r>
      <w:r>
        <w:rPr>
          <w:b/>
        </w:rPr>
        <w:t>homard sea animal head meat</w:t>
      </w:r>
      <w:r>
        <w:t xml:space="preserve"> · lobster</w:t>
      </w:r>
    </w:p>
    <w:p>
      <w:r>
        <w:t xml:space="preserve">  ● Lokusto bibi in maro. — </w:t>
      </w:r>
      <w:r>
        <w:rPr>
          <w:i/>
        </w:rPr>
        <w:t>Le homard vit dans la mer.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lonagita</w:t>
      </w:r>
      <w:r>
        <w:t xml:space="preserve"> n. — </w:t>
      </w:r>
      <w:r>
        <w:rPr>
          <w:b/>
        </w:rPr>
        <w:t>longueur</w:t>
      </w:r>
      <w:r>
        <w:t xml:space="preserve"> · length</w:t>
      </w:r>
    </w:p>
    <w:p>
      <w:r>
        <w:t xml:space="preserve">  ● Longita es mara. — </w:t>
      </w:r>
      <w:r>
        <w:rPr>
          <w:i/>
        </w:rPr>
        <w:t>La longueur est grande.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lonata</w:t>
      </w:r>
      <w:r>
        <w:t xml:space="preserve"> adj. — </w:t>
      </w:r>
      <w:r>
        <w:rPr>
          <w:b/>
        </w:rPr>
        <w:t>lointain</w:t>
      </w:r>
      <w:r>
        <w:t xml:space="preserve"> · far</w:t>
      </w:r>
    </w:p>
    <w:p>
      <w:r>
        <w:t xml:space="preserve">  ● Planeto es lonta. — </w:t>
      </w:r>
      <w:r>
        <w:rPr>
          <w:i/>
        </w:rPr>
        <w:t>La planète est loin.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losi</w:t>
      </w:r>
      <w:r>
        <w:t xml:space="preserve"> v. — </w:t>
      </w:r>
      <w:r>
        <w:rPr>
          <w:b/>
        </w:rPr>
        <w:t>perdre (argent)</w:t>
      </w:r>
      <w:r>
        <w:t xml:space="preserve"> · to lose</w:t>
      </w:r>
    </w:p>
    <w:p>
      <w:r>
        <w:t xml:space="preserve">  ● mi losi preso. — </w:t>
      </w:r>
      <w:r>
        <w:rPr>
          <w:i/>
        </w:rPr>
        <w:t>Je perds le prix.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loso</w:t>
      </w:r>
      <w:r>
        <w:t xml:space="preserve"> n. — </w:t>
      </w:r>
      <w:r>
        <w:rPr>
          <w:b/>
        </w:rPr>
        <w:t>perte</w:t>
      </w:r>
      <w:r>
        <w:t xml:space="preserve"> · loss</w:t>
      </w:r>
    </w:p>
    <w:p>
      <w:r>
        <w:t xml:space="preserve">  ● loso esu trisita. — </w:t>
      </w:r>
      <w:r>
        <w:rPr>
          <w:i/>
        </w:rPr>
        <w:t>La perte est triste.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loyiko</w:t>
      </w:r>
      <w:r>
        <w:t xml:space="preserve"> n. — </w:t>
      </w:r>
      <w:r>
        <w:rPr>
          <w:b/>
        </w:rPr>
        <w:t>logique</w:t>
      </w:r>
      <w:r>
        <w:t xml:space="preserve"> · logic</w:t>
      </w:r>
    </w:p>
    <w:p>
      <w:r>
        <w:t xml:space="preserve">  ● Loyiko esu alpa. — </w:t>
      </w:r>
      <w:r>
        <w:rPr>
          <w:i/>
        </w:rPr>
        <w:t>La logique est forte (alpha).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ludi</w:t>
      </w:r>
      <w:r>
        <w:t xml:space="preserve"> v. — </w:t>
      </w:r>
      <w:r>
        <w:rPr>
          <w:b/>
        </w:rPr>
        <w:t>jouer (rôle)</w:t>
      </w:r>
      <w:r>
        <w:t xml:space="preserve"> · to play (role)</w:t>
      </w:r>
    </w:p>
    <w:p>
      <w:r>
        <w:t xml:space="preserve">  ● Li ludi heroo. — </w:t>
      </w:r>
      <w:r>
        <w:rPr>
          <w:i/>
        </w:rPr>
        <w:t>Il joue un héros. (Note: heroo -&gt; heroyo)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ludi-musiko</w:t>
      </w:r>
      <w:r>
        <w:t xml:space="preserve"> v. — </w:t>
      </w:r>
      <w:r>
        <w:rPr>
          <w:b/>
        </w:rPr>
        <w:t>jouer (instrument)</w:t>
      </w:r>
      <w:r>
        <w:t xml:space="preserve"> · to play (instrument)</w:t>
      </w:r>
    </w:p>
    <w:p>
      <w:r>
        <w:t xml:space="preserve">  ● Yano ludi gita. — </w:t>
      </w:r>
      <w:r>
        <w:rPr>
          <w:i/>
        </w:rPr>
        <w:t>Jean joue de la guitare.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lukulo</w:t>
      </w:r>
      <w:r>
        <w:t xml:space="preserve"> n. — </w:t>
      </w:r>
      <w:r>
        <w:rPr>
          <w:b/>
        </w:rPr>
        <w:t>télescope</w:t>
      </w:r>
      <w:r>
        <w:t xml:space="preserve"> · telescope</w:t>
      </w:r>
    </w:p>
    <w:p>
      <w:r>
        <w:t xml:space="preserve">  ● Me luki luno per lukulo. — </w:t>
      </w:r>
      <w:r>
        <w:rPr>
          <w:i/>
        </w:rPr>
        <w:t>Je regarde la lune avec un télescope.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luma</w:t>
      </w:r>
      <w:r>
        <w:t xml:space="preserve"> adj. — </w:t>
      </w:r>
      <w:r>
        <w:rPr>
          <w:b/>
        </w:rPr>
        <w:t>lumineux</w:t>
      </w:r>
      <w:r>
        <w:t xml:space="preserve"> · bright / luminous</w:t>
      </w:r>
    </w:p>
    <w:p>
      <w:r>
        <w:t xml:space="preserve">  ● Lumo es brila. — </w:t>
      </w:r>
      <w:r>
        <w:rPr>
          <w:i/>
        </w:rPr>
        <w:t>La lumière est brillante.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lumakoanimalakat</w:t>
      </w:r>
      <w:r>
        <w:t xml:space="preserve"> n. — </w:t>
      </w:r>
      <w:r>
        <w:rPr>
          <w:b/>
        </w:rPr>
        <w:t>escargot animal head slow</w:t>
      </w:r>
      <w:r>
        <w:t xml:space="preserve"> · snail</w:t>
      </w:r>
    </w:p>
    <w:p>
      <w:r>
        <w:t xml:space="preserve">  ● Lumako porta domo. — </w:t>
      </w:r>
      <w:r>
        <w:rPr>
          <w:i/>
        </w:rPr>
        <w:t>L'escargot porte sa maison.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lumani</w:t>
      </w:r>
      <w:r>
        <w:t xml:space="preserve"> v. — </w:t>
      </w:r>
      <w:r>
        <w:rPr>
          <w:b/>
        </w:rPr>
        <w:t>illuminer</w:t>
      </w:r>
      <w:r>
        <w:t xml:space="preserve"> · to light up</w:t>
      </w:r>
    </w:p>
    <w:p>
      <w:r>
        <w:t xml:space="preserve">  ● Lumo-selo lumni la nokto. — </w:t>
      </w:r>
      <w:r>
        <w:rPr>
          <w:i/>
        </w:rPr>
        <w:t>L'éclair illumine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lumi</w:t>
      </w:r>
      <w:r>
        <w:t xml:space="preserve"> n. — </w:t>
      </w:r>
      <w:r>
        <w:rPr>
          <w:b/>
        </w:rPr>
        <w:t>lumière, photon</w:t>
      </w:r>
      <w:r>
        <w:t xml:space="preserve"> · light, photon</w:t>
      </w:r>
    </w:p>
    <w:p>
      <w:r>
        <w:t xml:space="preserve">  ● Lumi doni bido. — </w:t>
      </w:r>
      <w:r>
        <w:rPr>
          <w:i/>
        </w:rPr>
        <w:t>La lumière donne la vue.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lumo-selo</w:t>
      </w:r>
      <w:r>
        <w:t xml:space="preserve"> n. — </w:t>
      </w:r>
      <w:r>
        <w:rPr>
          <w:b/>
        </w:rPr>
        <w:t>éclair</w:t>
      </w:r>
      <w:r>
        <w:t xml:space="preserve"> · lightning</w:t>
      </w:r>
    </w:p>
    <w:p>
      <w:r>
        <w:t xml:space="preserve">  ● Lumo de selo es brito. — </w:t>
      </w:r>
      <w:r>
        <w:rPr>
          <w:i/>
        </w:rPr>
        <w:t>L'éclair est brillant.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lumoi</w:t>
      </w:r>
      <w:r>
        <w:t xml:space="preserve"> n. — </w:t>
      </w:r>
      <w:r>
        <w:rPr>
          <w:b/>
        </w:rPr>
        <w:t>lumière</w:t>
      </w:r>
      <w:r>
        <w:t xml:space="preserve"> · light (art)</w:t>
      </w:r>
    </w:p>
    <w:p>
      <w:r>
        <w:t xml:space="preserve">  ● Lumo es eco. — </w:t>
      </w:r>
      <w:r>
        <w:rPr>
          <w:i/>
        </w:rPr>
        <w:t>La lumière est belle.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luna</w:t>
      </w:r>
      <w:r>
        <w:t xml:space="preserve"> n. — </w:t>
      </w:r>
      <w:r>
        <w:rPr>
          <w:b/>
        </w:rPr>
        <w:t>lune</w:t>
      </w:r>
      <w:r>
        <w:t xml:space="preserve"> · moon</w:t>
      </w:r>
    </w:p>
    <w:p>
      <w:r>
        <w:t xml:space="preserve">  ● Luna fulgi eko. — </w:t>
      </w:r>
      <w:r>
        <w:rPr>
          <w:i/>
        </w:rPr>
        <w:t>La lune brille joliment.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luneo</w:t>
      </w:r>
      <w:r>
        <w:t xml:space="preserve"> n. — </w:t>
      </w:r>
      <w:r>
        <w:rPr>
          <w:b/>
        </w:rPr>
        <w:t>lundi</w:t>
      </w:r>
      <w:r>
        <w:t xml:space="preserve"> · Monday</w:t>
      </w:r>
    </w:p>
    <w:p>
      <w:r>
        <w:t xml:space="preserve">  ● Luneo es luno-deo. — </w:t>
      </w:r>
      <w:r>
        <w:rPr>
          <w:i/>
        </w:rPr>
        <w:t>Lundi est le jour de la lune.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lunilo</w:t>
      </w:r>
      <w:r>
        <w:t xml:space="preserve"> n. — </w:t>
      </w:r>
      <w:r>
        <w:rPr>
          <w:b/>
        </w:rPr>
        <w:t>mois</w:t>
      </w:r>
      <w:r>
        <w:t xml:space="preserve"> · month</w:t>
      </w:r>
    </w:p>
    <w:p>
      <w:r>
        <w:t xml:space="preserve">  ● lunilo es loni. — </w:t>
      </w:r>
      <w:r>
        <w:rPr>
          <w:i/>
        </w:rPr>
        <w:t>Le mois est long.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luno</w:t>
      </w:r>
      <w:r>
        <w:t xml:space="preserve"> n. — </w:t>
      </w:r>
      <w:r>
        <w:rPr>
          <w:b/>
        </w:rPr>
        <w:t>lune</w:t>
      </w:r>
      <w:r>
        <w:t xml:space="preserve"> · moon</w:t>
      </w:r>
    </w:p>
    <w:p>
      <w:r>
        <w:t xml:space="preserve">  ● Luno es bura. — </w:t>
      </w:r>
      <w:r>
        <w:rPr>
          <w:i/>
        </w:rPr>
        <w:t>La lune est blanche.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lupo</w:t>
      </w:r>
      <w:r>
        <w:t xml:space="preserve"> n. — </w:t>
      </w:r>
      <w:r>
        <w:rPr>
          <w:b/>
        </w:rPr>
        <w:t>loup</w:t>
      </w:r>
      <w:r>
        <w:t xml:space="preserve"> · wolf</w:t>
      </w:r>
    </w:p>
    <w:p>
      <w:r>
        <w:t xml:space="preserve">  ● Lupo kanti a luno. — </w:t>
      </w:r>
      <w:r>
        <w:rPr>
          <w:i/>
        </w:rPr>
        <w:t>Le loup chante à la lune.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luro</w:t>
      </w:r>
      <w:r>
        <w:t xml:space="preserve"> n. — </w:t>
      </w:r>
      <w:r>
        <w:rPr>
          <w:b/>
        </w:rPr>
        <w:t>profit, gain</w:t>
      </w:r>
      <w:r>
        <w:t xml:space="preserve"> · profit</w:t>
      </w:r>
    </w:p>
    <w:p>
      <w:r>
        <w:t xml:space="preserve">  ● Lia labi luro. — </w:t>
      </w:r>
      <w:r>
        <w:rPr>
          <w:i/>
        </w:rPr>
        <w:t>Elle gagne du profit.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lusa</w:t>
      </w:r>
      <w:r>
        <w:t xml:space="preserve"> adj. — </w:t>
      </w:r>
      <w:r>
        <w:rPr>
          <w:b/>
        </w:rPr>
        <w:t>ample, large</w:t>
      </w:r>
      <w:r>
        <w:t xml:space="preserve"> · loose, wide</w:t>
      </w:r>
    </w:p>
    <w:p>
      <w:r>
        <w:t xml:space="preserve">  ● Kamiso es lusa. — </w:t>
      </w:r>
      <w:r>
        <w:rPr>
          <w:i/>
        </w:rPr>
        <w:t>La chemise est ample.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luso</w:t>
      </w:r>
      <w:r>
        <w:t xml:space="preserve"> n. — </w:t>
      </w:r>
      <w:r>
        <w:rPr>
          <w:b/>
        </w:rPr>
        <w:t>leçon</w:t>
      </w:r>
      <w:r>
        <w:t xml:space="preserve"> · lesson</w:t>
      </w:r>
    </w:p>
    <w:p>
      <w:r>
        <w:t xml:space="preserve">  ● Luso es buno. — </w:t>
      </w:r>
      <w:r>
        <w:rPr>
          <w:i/>
        </w:rPr>
        <w:t>La leçon est bonne.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lusopikatior</w:t>
      </w:r>
      <w:r>
        <w:t xml:space="preserve"> n. — </w:t>
      </w:r>
      <w:r>
        <w:rPr>
          <w:b/>
        </w:rPr>
        <w:t>photographe</w:t>
      </w:r>
      <w:r>
        <w:t xml:space="preserve"> · photographer</w:t>
      </w:r>
    </w:p>
    <w:p>
      <w:r>
        <w:t xml:space="preserve">  ● Luso-piktior faki piktio. — </w:t>
      </w:r>
      <w:r>
        <w:rPr>
          <w:i/>
        </w:rPr>
        <w:t>Le photographe fait une image.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luto</w:t>
      </w:r>
      <w:r>
        <w:t xml:space="preserve"> n. — </w:t>
      </w:r>
      <w:r>
        <w:rPr>
          <w:b/>
        </w:rPr>
        <w:t>boue</w:t>
      </w:r>
      <w:r>
        <w:t xml:space="preserve"> · mud</w:t>
      </w:r>
    </w:p>
    <w:p>
      <w:r>
        <w:t xml:space="preserve">  ● pueri ludi in luto. — </w:t>
      </w:r>
      <w:r>
        <w:rPr>
          <w:i/>
        </w:rPr>
        <w:t>L'enfant joue dans la boue.</w:t>
      </w:r>
    </w:p>
    <w:p>
      <w:r>
        <w:rPr>
          <w:color w:val="888888"/>
          <w:sz w:val="16"/>
        </w:rPr>
        <w:t xml:space="preserve">  [matieres]</w:t>
      </w:r>
    </w:p>
    <w:p>
      <w:r>
        <w:br w:type="page"/>
      </w:r>
    </w:p>
    <w:p>
      <w:pPr>
        <w:pStyle w:val="Heading1"/>
        <w:jc w:val="center"/>
      </w:pPr>
      <w:r>
        <w:t>M</w:t>
      </w:r>
    </w:p>
    <w:p>
      <w:r>
        <w:rPr>
          <w:b/>
        </w:rPr>
        <w:t>maesatara</w:t>
      </w:r>
      <w:r>
        <w:t xml:space="preserve"> n. — </w:t>
      </w:r>
      <w:r>
        <w:rPr>
          <w:b/>
        </w:rPr>
        <w:t>enseignant</w:t>
      </w:r>
      <w:r>
        <w:t xml:space="preserve"> · teacher</w:t>
      </w:r>
    </w:p>
    <w:p>
      <w:r>
        <w:t xml:space="preserve">  ● Maestra dokti. — </w:t>
      </w:r>
      <w:r>
        <w:rPr>
          <w:i/>
        </w:rPr>
        <w:t>Le prof enseigne.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magisataror</w:t>
      </w:r>
      <w:r>
        <w:t xml:space="preserve"> n. — </w:t>
      </w:r>
      <w:r>
        <w:rPr>
          <w:b/>
        </w:rPr>
        <w:t>enseignant</w:t>
      </w:r>
      <w:r>
        <w:t xml:space="preserve"> · teacher</w:t>
      </w:r>
    </w:p>
    <w:p>
      <w:r>
        <w:t xml:space="preserve">  ● Magistror duni luso. — </w:t>
      </w:r>
      <w:r>
        <w:rPr>
          <w:i/>
        </w:rPr>
        <w:t>Le maître donne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maisi</w:t>
      </w:r>
      <w:r>
        <w:t xml:space="preserve"> n. — </w:t>
      </w:r>
      <w:r>
        <w:rPr>
          <w:b/>
        </w:rPr>
        <w:t>maïs</w:t>
      </w:r>
      <w:r>
        <w:t xml:space="preserve"> · corn</w:t>
      </w:r>
    </w:p>
    <w:p>
      <w:r>
        <w:t xml:space="preserve">  ● Maisi es yelo. — </w:t>
      </w:r>
      <w:r>
        <w:rPr>
          <w:i/>
        </w:rPr>
        <w:t>Le maïs est jaune.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maketo</w:t>
      </w:r>
      <w:r>
        <w:t xml:space="preserve"> n. — </w:t>
      </w:r>
      <w:r>
        <w:rPr>
          <w:b/>
        </w:rPr>
        <w:t>marché</w:t>
      </w:r>
      <w:r>
        <w:t xml:space="preserve"> · market</w:t>
      </w:r>
    </w:p>
    <w:p>
      <w:r>
        <w:t xml:space="preserve">  ● maketo esu grandi. — </w:t>
      </w:r>
      <w:r>
        <w:rPr>
          <w:i/>
        </w:rPr>
        <w:t>Le marché est grand.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maki-ulo</w:t>
      </w:r>
      <w:r>
        <w:t xml:space="preserve"> n. — </w:t>
      </w:r>
      <w:r>
        <w:rPr>
          <w:b/>
        </w:rPr>
        <w:t>machine</w:t>
      </w:r>
      <w:r>
        <w:t xml:space="preserve"> · machine</w:t>
      </w:r>
    </w:p>
    <w:p>
      <w:r>
        <w:t xml:space="preserve">  ● Maki-ulo labori beni. — </w:t>
      </w:r>
      <w:r>
        <w:rPr>
          <w:i/>
        </w:rPr>
        <w:t>La machine travaille bien.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makinor</w:t>
      </w:r>
      <w:r>
        <w:t xml:space="preserve"> n. — </w:t>
      </w:r>
      <w:r>
        <w:rPr>
          <w:b/>
        </w:rPr>
        <w:t>ingénieur</w:t>
      </w:r>
      <w:r>
        <w:t xml:space="preserve"> · engineer</w:t>
      </w:r>
    </w:p>
    <w:p>
      <w:r>
        <w:t xml:space="preserve">  ● Makinor faki makino. — </w:t>
      </w:r>
      <w:r>
        <w:rPr>
          <w:i/>
        </w:rPr>
        <w:t>L'ingénieur fait la machine.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mala</w:t>
      </w:r>
      <w:r>
        <w:t xml:space="preserve"> adj. — </w:t>
      </w:r>
      <w:r>
        <w:rPr>
          <w:b/>
        </w:rPr>
        <w:t>malade</w:t>
      </w:r>
      <w:r>
        <w:t xml:space="preserve"> · sick / ill</w:t>
      </w:r>
    </w:p>
    <w:p>
      <w:r>
        <w:t xml:space="preserve">  ● Lia ami es mala. — </w:t>
      </w:r>
      <w:r>
        <w:rPr>
          <w:i/>
        </w:rPr>
        <w:t>Son ami est malade.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malada</w:t>
      </w:r>
      <w:r>
        <w:t xml:space="preserve"> adj. — </w:t>
      </w:r>
      <w:r>
        <w:rPr>
          <w:b/>
        </w:rPr>
        <w:t>malade</w:t>
      </w:r>
      <w:r>
        <w:t xml:space="preserve"> · sick, ill</w:t>
      </w:r>
    </w:p>
    <w:p>
      <w:r>
        <w:t xml:space="preserve">  ● Pueri es malada. — </w:t>
      </w:r>
      <w:r>
        <w:rPr>
          <w:i/>
        </w:rPr>
        <w:t>L'enfant est malade.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malado</w:t>
      </w:r>
      <w:r>
        <w:t xml:space="preserve"> n. — </w:t>
      </w:r>
      <w:r>
        <w:rPr>
          <w:b/>
        </w:rPr>
        <w:t>maladie</w:t>
      </w:r>
      <w:r>
        <w:t xml:space="preserve"> · illness</w:t>
      </w:r>
    </w:p>
    <w:p>
      <w:r>
        <w:t xml:space="preserve">  ● Malado veni e sese. — </w:t>
      </w:r>
      <w:r>
        <w:rPr>
          <w:i/>
        </w:rPr>
        <w:t>La maladie vient et cesse.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maleto</w:t>
      </w:r>
      <w:r>
        <w:t xml:space="preserve"> n. — </w:t>
      </w:r>
      <w:r>
        <w:rPr>
          <w:b/>
        </w:rPr>
        <w:t>valise, mallette</w:t>
      </w:r>
      <w:r>
        <w:t xml:space="preserve"> · briefcase, suitcase</w:t>
      </w:r>
    </w:p>
    <w:p>
      <w:r>
        <w:t xml:space="preserve">  ● Maleto es reda. — </w:t>
      </w:r>
      <w:r>
        <w:rPr>
          <w:i/>
        </w:rPr>
        <w:t>La mallette est rouge.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malo</w:t>
      </w:r>
      <w:r>
        <w:t xml:space="preserve"> n. — </w:t>
      </w:r>
      <w:r>
        <w:rPr>
          <w:b/>
        </w:rPr>
        <w:t>maladie</w:t>
      </w:r>
      <w:r>
        <w:t xml:space="preserve"> · illness / disease</w:t>
      </w:r>
    </w:p>
    <w:p>
      <w:r>
        <w:t xml:space="preserve">  ● Malo tuki multi homi. — </w:t>
      </w:r>
      <w:r>
        <w:rPr>
          <w:i/>
        </w:rPr>
        <w:t>La maladie touche beaucoup d'humains.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maluso</w:t>
      </w:r>
      <w:r>
        <w:t xml:space="preserve"> n. — </w:t>
      </w:r>
      <w:r>
        <w:rPr>
          <w:b/>
        </w:rPr>
        <w:t>pommier</w:t>
      </w:r>
      <w:r>
        <w:t xml:space="preserve"> · apple tree</w:t>
      </w:r>
    </w:p>
    <w:p>
      <w:r>
        <w:t xml:space="preserve">  ● Maluso doni frukto. — </w:t>
      </w:r>
      <w:r>
        <w:rPr>
          <w:i/>
        </w:rPr>
        <w:t>Le pommier donne des fruits.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manasa</w:t>
      </w:r>
      <w:r>
        <w:t xml:space="preserve"> n. — </w:t>
      </w:r>
      <w:r>
        <w:rPr>
          <w:b/>
        </w:rPr>
        <w:t>repas / dîner</w:t>
      </w:r>
      <w:r>
        <w:t xml:space="preserve"> · dinner / meal</w:t>
      </w:r>
    </w:p>
    <w:p>
      <w:r>
        <w:t xml:space="preserve">  ● Mansa es luki. — </w:t>
      </w:r>
      <w:r>
        <w:rPr>
          <w:i/>
        </w:rPr>
        <w:t>Le repas est chaud.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manasi</w:t>
      </w:r>
      <w:r>
        <w:t xml:space="preserve"> v. — </w:t>
      </w:r>
      <w:r>
        <w:rPr>
          <w:b/>
        </w:rPr>
        <w:t>manger</w:t>
      </w:r>
      <w:r>
        <w:t xml:space="preserve"> · to eat</w:t>
      </w:r>
    </w:p>
    <w:p>
      <w:r>
        <w:t xml:space="preserve">  ● Me mansi pola. — </w:t>
      </w:r>
      <w:r>
        <w:rPr>
          <w:i/>
        </w:rPr>
        <w:t>Je mange une pomme.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manati</w:t>
      </w:r>
      <w:r>
        <w:t xml:space="preserve"> n. — </w:t>
      </w:r>
      <w:r>
        <w:rPr>
          <w:b/>
        </w:rPr>
        <w:t>beurre</w:t>
      </w:r>
      <w:r>
        <w:t xml:space="preserve"> · butter</w:t>
      </w:r>
    </w:p>
    <w:p>
      <w:r>
        <w:t xml:space="preserve">  ● Manti es in pano. — </w:t>
      </w:r>
      <w:r>
        <w:rPr>
          <w:i/>
        </w:rPr>
        <w:t>Le beurre est dans le pain.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manato</w:t>
      </w:r>
      <w:r>
        <w:t xml:space="preserve"> n. — </w:t>
      </w:r>
      <w:r>
        <w:rPr>
          <w:b/>
        </w:rPr>
        <w:t>manteau</w:t>
      </w:r>
      <w:r>
        <w:t xml:space="preserve"> · coat</w:t>
      </w:r>
    </w:p>
    <w:p>
      <w:r>
        <w:t xml:space="preserve">  ● Manto es kalami. — </w:t>
      </w:r>
      <w:r>
        <w:rPr>
          <w:i/>
        </w:rPr>
        <w:t>Le manteau est chaud.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mano</w:t>
      </w:r>
      <w:r>
        <w:t xml:space="preserve"> n. — </w:t>
      </w:r>
      <w:r>
        <w:rPr>
          <w:b/>
        </w:rPr>
        <w:t>main</w:t>
      </w:r>
      <w:r>
        <w:t xml:space="preserve"> · hand</w:t>
      </w:r>
    </w:p>
    <w:p>
      <w:r>
        <w:t xml:space="preserve">  ● Mano teni lili. — </w:t>
      </w:r>
      <w:r>
        <w:rPr>
          <w:i/>
        </w:rPr>
        <w:t>La main tient le lys.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mapa</w:t>
      </w:r>
      <w:r>
        <w:t xml:space="preserve"> n. — </w:t>
      </w:r>
      <w:r>
        <w:rPr>
          <w:b/>
        </w:rPr>
        <w:t>carte (géographique)</w:t>
      </w:r>
      <w:r>
        <w:t xml:space="preserve"> · map</w:t>
      </w:r>
    </w:p>
    <w:p>
      <w:r>
        <w:t xml:space="preserve">  ● Mapa monstri biao. — </w:t>
      </w:r>
      <w:r>
        <w:rPr>
          <w:i/>
        </w:rPr>
        <w:t>La carte montre le chemin.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mapo</w:t>
      </w:r>
      <w:r>
        <w:t xml:space="preserve"> n. — </w:t>
      </w:r>
      <w:r>
        <w:rPr>
          <w:b/>
        </w:rPr>
        <w:t>carte (géog.)</w:t>
      </w:r>
      <w:r>
        <w:t xml:space="preserve"> · map</w:t>
      </w:r>
    </w:p>
    <w:p>
      <w:r>
        <w:t xml:space="preserve">  ● Mi luki mapo. — </w:t>
      </w:r>
      <w:r>
        <w:rPr>
          <w:i/>
        </w:rPr>
        <w:t>Je regarde la carte.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maragarita</w:t>
      </w:r>
      <w:r>
        <w:t xml:space="preserve"> n. — </w:t>
      </w:r>
      <w:r>
        <w:rPr>
          <w:b/>
        </w:rPr>
        <w:t>marguerite</w:t>
      </w:r>
      <w:r>
        <w:t xml:space="preserve"> · daisy</w:t>
      </w:r>
    </w:p>
    <w:p>
      <w:r>
        <w:t xml:space="preserve">  ● Margarita es simpla floro. — </w:t>
      </w:r>
      <w:r>
        <w:rPr>
          <w:i/>
        </w:rPr>
        <w:t>La marguerite est une fleur simple.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maramoro</w:t>
      </w:r>
      <w:r>
        <w:t xml:space="preserve"> n. — </w:t>
      </w:r>
      <w:r>
        <w:rPr>
          <w:b/>
        </w:rPr>
        <w:t>marbre</w:t>
      </w:r>
      <w:r>
        <w:t xml:space="preserve"> · marble</w:t>
      </w:r>
    </w:p>
    <w:p>
      <w:r>
        <w:t xml:space="preserve">  ● marmoro esi eko. — </w:t>
      </w:r>
      <w:r>
        <w:rPr>
          <w:i/>
        </w:rPr>
        <w:t>Le marbre est beau.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maraso</w:t>
      </w:r>
      <w:r>
        <w:t xml:space="preserve"> n. — </w:t>
      </w:r>
      <w:r>
        <w:rPr>
          <w:b/>
        </w:rPr>
        <w:t>mars (mois)</w:t>
      </w:r>
      <w:r>
        <w:t xml:space="preserve"> · March (month)</w:t>
      </w:r>
    </w:p>
    <w:p>
      <w:r>
        <w:t xml:space="preserve">  ● Marso es meso tria. — </w:t>
      </w:r>
      <w:r>
        <w:rPr>
          <w:i/>
        </w:rPr>
        <w:t>Mars est le troisième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maratelo</w:t>
      </w:r>
      <w:r>
        <w:t xml:space="preserve"> n. — </w:t>
      </w:r>
      <w:r>
        <w:rPr>
          <w:b/>
        </w:rPr>
        <w:t>marteau</w:t>
      </w:r>
      <w:r>
        <w:t xml:space="preserve"> · hammer</w:t>
      </w:r>
    </w:p>
    <w:p>
      <w:r>
        <w:t xml:space="preserve">  ● Martelo bati klobo. — </w:t>
      </w:r>
      <w:r>
        <w:rPr>
          <w:i/>
        </w:rPr>
        <w:t>Le marteau bat le clou.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mareo</w:t>
      </w:r>
      <w:r>
        <w:t xml:space="preserve"> n. — </w:t>
      </w:r>
      <w:r>
        <w:rPr>
          <w:b/>
        </w:rPr>
        <w:t>marée</w:t>
      </w:r>
      <w:r>
        <w:t xml:space="preserve"> · tide (sea)</w:t>
      </w:r>
    </w:p>
    <w:p>
      <w:r>
        <w:t xml:space="preserve">  ● Mareo-musi la maro. — </w:t>
      </w:r>
      <w:r>
        <w:rPr>
          <w:i/>
        </w:rPr>
        <w:t>La marée fait bouger la mer.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mari</w:t>
      </w:r>
      <w:r>
        <w:t xml:space="preserve"> v. — </w:t>
      </w:r>
      <w:r>
        <w:rPr>
          <w:b/>
        </w:rPr>
        <w:t>marier (se)</w:t>
      </w:r>
      <w:r>
        <w:t xml:space="preserve"> · to marry</w:t>
      </w:r>
    </w:p>
    <w:p>
      <w:r>
        <w:t xml:space="preserve">  ● Li marii nu. — </w:t>
      </w:r>
      <w:r>
        <w:rPr>
          <w:i/>
        </w:rPr>
        <w:t>Ils se marient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maria</w:t>
      </w:r>
      <w:r>
        <w:t xml:space="preserve"> n. — </w:t>
      </w:r>
      <w:r>
        <w:rPr>
          <w:b/>
        </w:rPr>
        <w:t>femme (épouse)</w:t>
      </w:r>
      <w:r>
        <w:t xml:space="preserve"> · wife</w:t>
      </w:r>
    </w:p>
    <w:p>
      <w:r>
        <w:t xml:space="preserve">  ● Maria dormi nu. — </w:t>
      </w:r>
      <w:r>
        <w:rPr>
          <w:i/>
        </w:rPr>
        <w:t>La femme dort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mario</w:t>
      </w:r>
      <w:r>
        <w:t xml:space="preserve"> n. — </w:t>
      </w:r>
      <w:r>
        <w:rPr>
          <w:b/>
        </w:rPr>
        <w:t>mari</w:t>
      </w:r>
      <w:r>
        <w:t xml:space="preserve"> · husband</w:t>
      </w:r>
    </w:p>
    <w:p>
      <w:r>
        <w:t xml:space="preserve">  ● Mari es kine. — </w:t>
      </w:r>
      <w:r>
        <w:rPr>
          <w:i/>
        </w:rPr>
        <w:t>Le mari est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marioita</w:t>
      </w:r>
      <w:r>
        <w:t xml:space="preserve"> n. — </w:t>
      </w:r>
      <w:r>
        <w:rPr>
          <w:b/>
        </w:rPr>
        <w:t>mariage</w:t>
      </w:r>
      <w:r>
        <w:t xml:space="preserve"> · marriage</w:t>
      </w:r>
    </w:p>
    <w:p>
      <w:r>
        <w:t xml:space="preserve">  ● Mario es eko. — </w:t>
      </w:r>
      <w:r>
        <w:rPr>
          <w:i/>
        </w:rPr>
        <w:t>Le mariage est beau.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marito</w:t>
      </w:r>
      <w:r>
        <w:t xml:space="preserve"> n. — </w:t>
      </w:r>
      <w:r>
        <w:rPr>
          <w:b/>
        </w:rPr>
        <w:t>mariage</w:t>
      </w:r>
      <w:r>
        <w:t xml:space="preserve"> · wedding/marriage</w:t>
      </w:r>
    </w:p>
    <w:p>
      <w:r>
        <w:t xml:space="preserve">  ● Marito esi pesti. — </w:t>
      </w:r>
      <w:r>
        <w:rPr>
          <w:i/>
        </w:rPr>
        <w:t>Le mariage est une fête.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maritor</w:t>
      </w:r>
      <w:r>
        <w:t xml:space="preserve"> n. — </w:t>
      </w:r>
      <w:r>
        <w:rPr>
          <w:b/>
        </w:rPr>
        <w:t>marin</w:t>
      </w:r>
      <w:r>
        <w:t xml:space="preserve"> · sailor</w:t>
      </w:r>
    </w:p>
    <w:p>
      <w:r>
        <w:t xml:space="preserve">  ● Maritor nabi sur maro. — </w:t>
      </w:r>
      <w:r>
        <w:rPr>
          <w:i/>
        </w:rPr>
        <w:t>Le marin navigue sur la mer.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maro</w:t>
      </w:r>
      <w:r>
        <w:t xml:space="preserve"> n. — </w:t>
      </w:r>
      <w:r>
        <w:rPr>
          <w:b/>
        </w:rPr>
        <w:t>Mars</w:t>
      </w:r>
      <w:r>
        <w:t xml:space="preserve"> · Mars (planet)</w:t>
      </w:r>
    </w:p>
    <w:p>
      <w:r>
        <w:t xml:space="preserve">  ● Maro es rubea. — </w:t>
      </w:r>
      <w:r>
        <w:rPr>
          <w:i/>
        </w:rPr>
        <w:t>Mars est rouge.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maru</w:t>
      </w:r>
      <w:r>
        <w:t xml:space="preserve"> n. — </w:t>
      </w:r>
      <w:r>
        <w:rPr>
          <w:b/>
        </w:rPr>
        <w:t>mer</w:t>
      </w:r>
      <w:r>
        <w:t xml:space="preserve"> · sea</w:t>
      </w:r>
    </w:p>
    <w:p>
      <w:r>
        <w:t xml:space="preserve">  ● Maru esu blua. — </w:t>
      </w:r>
      <w:r>
        <w:rPr>
          <w:i/>
        </w:rPr>
        <w:t>La mer est bleue.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masaka</w:t>
      </w:r>
      <w:r>
        <w:t xml:space="preserve"> n. — </w:t>
      </w:r>
      <w:r>
        <w:rPr>
          <w:b/>
        </w:rPr>
        <w:t>masque</w:t>
      </w:r>
      <w:r>
        <w:t xml:space="preserve"> · mask</w:t>
      </w:r>
    </w:p>
    <w:p>
      <w:r>
        <w:t xml:space="preserve">  ● Maska koli faso. — </w:t>
      </w:r>
      <w:r>
        <w:rPr>
          <w:i/>
        </w:rPr>
        <w:t>Le masque cache le visage.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masino</w:t>
      </w:r>
      <w:r>
        <w:t xml:space="preserve"> n. — </w:t>
      </w:r>
      <w:r>
        <w:rPr>
          <w:b/>
        </w:rPr>
        <w:t>machine, moteur</w:t>
      </w:r>
      <w:r>
        <w:t xml:space="preserve"> · machine, motor</w:t>
      </w:r>
    </w:p>
    <w:p>
      <w:r>
        <w:t xml:space="preserve">  ● Masino latori mita. — </w:t>
      </w:r>
      <w:r>
        <w:rPr>
          <w:i/>
        </w:rPr>
        <w:t>La machine porte le poids.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masio</w:t>
      </w:r>
      <w:r>
        <w:t xml:space="preserve"> n. — </w:t>
      </w:r>
      <w:r>
        <w:rPr>
          <w:b/>
        </w:rPr>
        <w:t>taille, dimension</w:t>
      </w:r>
      <w:r>
        <w:t xml:space="preserve"> · size, dimension</w:t>
      </w:r>
    </w:p>
    <w:p>
      <w:r>
        <w:t xml:space="preserve">  ● Masio es grandi. — </w:t>
      </w:r>
      <w:r>
        <w:rPr>
          <w:i/>
        </w:rPr>
        <w:t>La dimension est grande.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matara</w:t>
      </w:r>
      <w:r>
        <w:t xml:space="preserve"> n. — </w:t>
      </w:r>
      <w:r>
        <w:rPr>
          <w:b/>
        </w:rPr>
        <w:t>mère</w:t>
      </w:r>
      <w:r>
        <w:t xml:space="preserve"> · mother</w:t>
      </w:r>
    </w:p>
    <w:p>
      <w:r>
        <w:t xml:space="preserve">  ● Matra doni pan. — </w:t>
      </w:r>
      <w:r>
        <w:rPr>
          <w:i/>
        </w:rPr>
        <w:t>La mère donne du pain.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mataro</w:t>
      </w:r>
      <w:r>
        <w:t xml:space="preserve"> n. — </w:t>
      </w:r>
      <w:r>
        <w:rPr>
          <w:b/>
        </w:rPr>
        <w:t>mère</w:t>
      </w:r>
      <w:r>
        <w:t xml:space="preserve"> · mother</w:t>
      </w:r>
    </w:p>
    <w:p>
      <w:r>
        <w:t xml:space="preserve">  ● Matro luki mi. — </w:t>
      </w:r>
      <w:r>
        <w:rPr>
          <w:i/>
        </w:rPr>
        <w:t>La mère me regarde.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mate</w:t>
      </w:r>
      <w:r>
        <w:t xml:space="preserve"> n. — </w:t>
      </w:r>
      <w:r>
        <w:rPr>
          <w:b/>
        </w:rPr>
        <w:t>mathématiques</w:t>
      </w:r>
      <w:r>
        <w:t xml:space="preserve"> · mathematics</w:t>
      </w:r>
    </w:p>
    <w:p>
      <w:r>
        <w:t xml:space="preserve">  ● Mate es numeri. — </w:t>
      </w:r>
      <w:r>
        <w:rPr>
          <w:i/>
        </w:rPr>
        <w:t>Les maths, c'est compter.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mate-sienake</w:t>
      </w:r>
      <w:r>
        <w:t xml:space="preserve"> n. — </w:t>
      </w:r>
      <w:r>
        <w:rPr>
          <w:b/>
        </w:rPr>
        <w:t>mathématiques</w:t>
      </w:r>
      <w:r>
        <w:t xml:space="preserve"> · mathematics</w:t>
      </w:r>
    </w:p>
    <w:p>
      <w:r>
        <w:t xml:space="preserve">  ● Mate-sience esti forti. — </w:t>
      </w:r>
      <w:r>
        <w:rPr>
          <w:i/>
        </w:rPr>
        <w:t>Les mathématiques sont fortes.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matematiko</w:t>
      </w:r>
      <w:r>
        <w:t xml:space="preserve"> n. — </w:t>
      </w:r>
      <w:r>
        <w:rPr>
          <w:b/>
        </w:rPr>
        <w:t>mathématiques</w:t>
      </w:r>
      <w:r>
        <w:t xml:space="preserve"> · maths</w:t>
      </w:r>
    </w:p>
    <w:p>
      <w:r>
        <w:t xml:space="preserve">  ● Matematiko diki numo. — </w:t>
      </w:r>
      <w:r>
        <w:rPr>
          <w:i/>
        </w:rPr>
        <w:t>Les maths disent les nombres.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materia</w:t>
      </w:r>
      <w:r>
        <w:t xml:space="preserve"> n. — </w:t>
      </w:r>
      <w:r>
        <w:rPr>
          <w:b/>
        </w:rPr>
        <w:t>matière</w:t>
      </w:r>
      <w:r>
        <w:t xml:space="preserve"> · material</w:t>
      </w:r>
    </w:p>
    <w:p>
      <w:r>
        <w:t xml:space="preserve">  ● materia faki munda. — </w:t>
      </w:r>
      <w:r>
        <w:rPr>
          <w:i/>
        </w:rPr>
        <w:t>La matière compose le monde.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matina</w:t>
      </w:r>
      <w:r>
        <w:t xml:space="preserve"> adj. — </w:t>
      </w:r>
      <w:r>
        <w:rPr>
          <w:b/>
        </w:rPr>
        <w:t>précoce / matinal</w:t>
      </w:r>
      <w:r>
        <w:t xml:space="preserve"> · early</w:t>
      </w:r>
    </w:p>
    <w:p>
      <w:r>
        <w:t xml:space="preserve">  ● matina birdo kanti. — </w:t>
      </w:r>
      <w:r>
        <w:rPr>
          <w:i/>
        </w:rPr>
        <w:t>L'oiseau matinal chante.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matino</w:t>
      </w:r>
      <w:r>
        <w:t xml:space="preserve"> n. — </w:t>
      </w:r>
      <w:r>
        <w:rPr>
          <w:b/>
        </w:rPr>
        <w:t>matin</w:t>
      </w:r>
      <w:r>
        <w:t xml:space="preserve"> · morning</w:t>
      </w:r>
    </w:p>
    <w:p>
      <w:r>
        <w:t xml:space="preserve">  ● Matino es freska. — </w:t>
      </w:r>
      <w:r>
        <w:rPr>
          <w:i/>
        </w:rPr>
        <w:t>Le matin est frais.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mauto</w:t>
      </w:r>
      <w:r>
        <w:t xml:space="preserve"> n. — </w:t>
      </w:r>
      <w:r>
        <w:rPr>
          <w:b/>
        </w:rPr>
        <w:t>souris (informatique)</w:t>
      </w:r>
      <w:r>
        <w:t xml:space="preserve"> · mouse (computer)</w:t>
      </w:r>
    </w:p>
    <w:p>
      <w:r>
        <w:t xml:space="preserve">  ● Mauto muwi skrimo. — </w:t>
      </w:r>
      <w:r>
        <w:rPr>
          <w:i/>
        </w:rPr>
        <w:t>La souris bouge sur l'écran.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mayasi</w:t>
      </w:r>
      <w:r>
        <w:t xml:space="preserve"> n. — </w:t>
      </w:r>
      <w:r>
        <w:rPr>
          <w:b/>
        </w:rPr>
        <w:t>maïs</w:t>
      </w:r>
      <w:r>
        <w:t xml:space="preserve"> · corn / maize</w:t>
      </w:r>
    </w:p>
    <w:p>
      <w:r>
        <w:t xml:space="preserve">  ● Maysi es bona bika. — </w:t>
      </w:r>
      <w:r>
        <w:rPr>
          <w:i/>
        </w:rPr>
        <w:t>Le maïs est une bonne nourriture.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mayo</w:t>
      </w:r>
      <w:r>
        <w:t xml:space="preserve"> n. — </w:t>
      </w:r>
      <w:r>
        <w:rPr>
          <w:b/>
        </w:rPr>
        <w:t>mai</w:t>
      </w:r>
      <w:r>
        <w:t xml:space="preserve"> · May</w:t>
      </w:r>
    </w:p>
    <w:p>
      <w:r>
        <w:t xml:space="preserve">  ● Mayo es meso kina. — </w:t>
      </w:r>
      <w:r>
        <w:rPr>
          <w:i/>
        </w:rPr>
        <w:t>Mai est le cinquième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medayo</w:t>
      </w:r>
      <w:r>
        <w:t xml:space="preserve"> n. — </w:t>
      </w:r>
      <w:r>
        <w:rPr>
          <w:b/>
        </w:rPr>
        <w:t>moitié, demi</w:t>
      </w:r>
      <w:r>
        <w:t xml:space="preserve"> · half</w:t>
      </w:r>
    </w:p>
    <w:p>
      <w:r>
        <w:t xml:space="preserve">  ● Me nade medyo de milko. — </w:t>
      </w:r>
      <w:r>
        <w:rPr>
          <w:i/>
        </w:rPr>
        <w:t>J'ai la moitié du lait.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medikina</w:t>
      </w:r>
      <w:r>
        <w:t xml:space="preserve"> n. — </w:t>
      </w:r>
      <w:r>
        <w:rPr>
          <w:b/>
        </w:rPr>
        <w:t>médecine</w:t>
      </w:r>
      <w:r>
        <w:t xml:space="preserve"> · medicine (science)</w:t>
      </w:r>
    </w:p>
    <w:p>
      <w:r>
        <w:t xml:space="preserve">  ● Mediko lerne medikina. — </w:t>
      </w:r>
      <w:r>
        <w:rPr>
          <w:i/>
        </w:rPr>
        <w:t>Le médecin apprend la médecine.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mediko</w:t>
      </w:r>
      <w:r>
        <w:t xml:space="preserve"> n. — </w:t>
      </w:r>
      <w:r>
        <w:rPr>
          <w:b/>
        </w:rPr>
        <w:t>médecin</w:t>
      </w:r>
      <w:r>
        <w:t xml:space="preserve"> · doctor</w:t>
      </w:r>
    </w:p>
    <w:p>
      <w:r>
        <w:t xml:space="preserve">  ● Mediko soni malado homi. — </w:t>
      </w:r>
      <w:r>
        <w:rPr>
          <w:i/>
        </w:rPr>
        <w:t>Le médecin soigne l'homme malade.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meli</w:t>
      </w:r>
      <w:r>
        <w:t xml:space="preserve"> v. — </w:t>
      </w:r>
      <w:r>
        <w:rPr>
          <w:b/>
        </w:rPr>
        <w:t>fondre</w:t>
      </w:r>
      <w:r>
        <w:t xml:space="preserve"> · to melt</w:t>
      </w:r>
    </w:p>
    <w:p>
      <w:r>
        <w:t xml:space="preserve">  ● Niwo meli rasi. — </w:t>
      </w:r>
      <w:r>
        <w:rPr>
          <w:i/>
        </w:rPr>
        <w:t>La neige fond rapidement.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melo</w:t>
      </w:r>
      <w:r>
        <w:t xml:space="preserve"> n. — </w:t>
      </w:r>
      <w:r>
        <w:rPr>
          <w:b/>
        </w:rPr>
        <w:t>miel</w:t>
      </w:r>
      <w:r>
        <w:t xml:space="preserve"> · honey</w:t>
      </w:r>
    </w:p>
    <w:p>
      <w:r>
        <w:t xml:space="preserve">  ● Melo es duko. — </w:t>
      </w:r>
      <w:r>
        <w:rPr>
          <w:i/>
        </w:rPr>
        <w:t>Le miel est doux.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melodio</w:t>
      </w:r>
      <w:r>
        <w:t xml:space="preserve"> n. — </w:t>
      </w:r>
      <w:r>
        <w:rPr>
          <w:b/>
        </w:rPr>
        <w:t>mélodie</w:t>
      </w:r>
      <w:r>
        <w:t xml:space="preserve"> · melody</w:t>
      </w:r>
    </w:p>
    <w:p>
      <w:r>
        <w:t xml:space="preserve">  ● Melodio es dulse. — </w:t>
      </w:r>
      <w:r>
        <w:rPr>
          <w:i/>
        </w:rPr>
        <w:t>La mélodie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melodomelodiyo</w:t>
      </w:r>
      <w:r>
        <w:t xml:space="preserve"> n. — </w:t>
      </w:r>
      <w:r>
        <w:rPr>
          <w:b/>
        </w:rPr>
        <w:t>mélodie</w:t>
      </w:r>
      <w:r>
        <w:t xml:space="preserve"> · melody</w:t>
      </w:r>
    </w:p>
    <w:p>
      <w:r>
        <w:t xml:space="preserve">  ● Melodo es dulka. — </w:t>
      </w:r>
      <w:r>
        <w:rPr>
          <w:i/>
        </w:rPr>
        <w:t>La mélodie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memo-eri</w:t>
      </w:r>
      <w:r>
        <w:t xml:space="preserve"> n. — </w:t>
      </w:r>
      <w:r>
        <w:rPr>
          <w:b/>
        </w:rPr>
        <w:t>mémoire (stockage)</w:t>
      </w:r>
      <w:r>
        <w:t xml:space="preserve"> · memory (RAM/storage)</w:t>
      </w:r>
    </w:p>
    <w:p>
      <w:r>
        <w:t xml:space="preserve">  ● Memo-eri teni dato. — </w:t>
      </w:r>
      <w:r>
        <w:rPr>
          <w:i/>
        </w:rPr>
        <w:t>La mémoire garde les données.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memori</w:t>
      </w:r>
      <w:r>
        <w:t xml:space="preserve"> n. — </w:t>
      </w:r>
      <w:r>
        <w:rPr>
          <w:b/>
        </w:rPr>
        <w:t>mémoire (info)</w:t>
      </w:r>
      <w:r>
        <w:t xml:space="preserve"> · memory (comp)</w:t>
      </w:r>
    </w:p>
    <w:p>
      <w:r>
        <w:t xml:space="preserve">  ● Memori teni dato. — </w:t>
      </w:r>
      <w:r>
        <w:rPr>
          <w:i/>
        </w:rPr>
        <w:t>La mémoire garde la donnée.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memoria</w:t>
      </w:r>
      <w:r>
        <w:t xml:space="preserve"> n. — </w:t>
      </w:r>
      <w:r>
        <w:rPr>
          <w:b/>
        </w:rPr>
        <w:t>mémoire</w:t>
      </w:r>
      <w:r>
        <w:t xml:space="preserve"> · memory</w:t>
      </w:r>
    </w:p>
    <w:p>
      <w:r>
        <w:t xml:space="preserve">  ● Memoria es forti. — </w:t>
      </w:r>
      <w:r>
        <w:rPr>
          <w:i/>
        </w:rPr>
        <w:t>La mémoire est forte.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menasa</w:t>
      </w:r>
      <w:r>
        <w:t xml:space="preserve"> n. — </w:t>
      </w:r>
      <w:r>
        <w:rPr>
          <w:b/>
        </w:rPr>
        <w:t>table</w:t>
      </w:r>
      <w:r>
        <w:t xml:space="preserve"> · table</w:t>
      </w:r>
    </w:p>
    <w:p>
      <w:r>
        <w:t xml:space="preserve">  ● Mensa es grandi. — </w:t>
      </w:r>
      <w:r>
        <w:rPr>
          <w:i/>
        </w:rPr>
        <w:t>La table est grande.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menata</w:t>
      </w:r>
      <w:r>
        <w:t xml:space="preserve"> n. — </w:t>
      </w:r>
      <w:r>
        <w:rPr>
          <w:b/>
        </w:rPr>
        <w:t>menthe</w:t>
      </w:r>
      <w:r>
        <w:t xml:space="preserve"> · mint sprays</w:t>
      </w:r>
    </w:p>
    <w:p>
      <w:r>
        <w:t xml:space="preserve">  ● menta sapori freska. — </w:t>
      </w:r>
      <w:r>
        <w:rPr>
          <w:i/>
        </w:rPr>
        <w:t>La menthe a un goût frais.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menati</w:t>
      </w:r>
      <w:r>
        <w:t xml:space="preserve"> n. — </w:t>
      </w:r>
      <w:r>
        <w:rPr>
          <w:b/>
        </w:rPr>
        <w:t>intelligence/esprit</w:t>
      </w:r>
      <w:r>
        <w:t xml:space="preserve"> · intelligence</w:t>
      </w:r>
    </w:p>
    <w:p>
      <w:r>
        <w:t xml:space="preserve">  ● Homi habi menti. — </w:t>
      </w:r>
      <w:r>
        <w:rPr>
          <w:i/>
        </w:rPr>
        <w:t>L'humain a de l'intelligence.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mera</w:t>
      </w:r>
      <w:r>
        <w:t xml:space="preserve"> n. — </w:t>
      </w:r>
      <w:r>
        <w:rPr>
          <w:b/>
        </w:rPr>
        <w:t>taille (mesure)</w:t>
      </w:r>
      <w:r>
        <w:t xml:space="preserve"> · size (clothing)</w:t>
      </w:r>
    </w:p>
    <w:p>
      <w:r>
        <w:t xml:space="preserve">  ● Mera es grandi. — </w:t>
      </w:r>
      <w:r>
        <w:rPr>
          <w:i/>
        </w:rPr>
        <w:t>La taille est grande.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meradulo</w:t>
      </w:r>
      <w:r>
        <w:t xml:space="preserve"> n. — </w:t>
      </w:r>
      <w:r>
        <w:rPr>
          <w:b/>
        </w:rPr>
        <w:t>poubelle</w:t>
      </w:r>
      <w:r>
        <w:t xml:space="preserve"> · trash can, bin</w:t>
      </w:r>
    </w:p>
    <w:p>
      <w:r>
        <w:t xml:space="preserve">  ● Merdulo tini luso. — </w:t>
      </w:r>
      <w:r>
        <w:rPr>
          <w:i/>
        </w:rPr>
        <w:t>La poubelle contient les déchets.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merakator</w:t>
      </w:r>
      <w:r>
        <w:t xml:space="preserve"> n. — </w:t>
      </w:r>
      <w:r>
        <w:rPr>
          <w:b/>
        </w:rPr>
        <w:t>marchand</w:t>
      </w:r>
      <w:r>
        <w:t xml:space="preserve"> · trader</w:t>
      </w:r>
    </w:p>
    <w:p>
      <w:r>
        <w:t xml:space="preserve">  ● Merkator bendi koso. — </w:t>
      </w:r>
      <w:r>
        <w:rPr>
          <w:i/>
        </w:rPr>
        <w:t>Le marchand vend des choses.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merakuro</w:t>
      </w:r>
      <w:r>
        <w:t xml:space="preserve"> n. — </w:t>
      </w:r>
      <w:r>
        <w:rPr>
          <w:b/>
        </w:rPr>
        <w:t>Mercure</w:t>
      </w:r>
      <w:r>
        <w:t xml:space="preserve"> · Mercury (planet)</w:t>
      </w:r>
    </w:p>
    <w:p>
      <w:r>
        <w:t xml:space="preserve">  ● Merkuro es mikra. — </w:t>
      </w:r>
      <w:r>
        <w:rPr>
          <w:i/>
        </w:rPr>
        <w:t>Mercure est petite.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merayo</w:t>
      </w:r>
      <w:r>
        <w:t xml:space="preserve"> n. — </w:t>
      </w:r>
      <w:r>
        <w:rPr>
          <w:b/>
        </w:rPr>
        <w:t>marchandise</w:t>
      </w:r>
      <w:r>
        <w:t xml:space="preserve"> · merchandise</w:t>
      </w:r>
    </w:p>
    <w:p>
      <w:r>
        <w:t xml:space="preserve">  ● meryo esu nutu. — </w:t>
      </w:r>
      <w:r>
        <w:rPr>
          <w:i/>
        </w:rPr>
        <w:t>La marchandise est nouvelle.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mereo</w:t>
      </w:r>
      <w:r>
        <w:t xml:space="preserve"> n. — </w:t>
      </w:r>
      <w:r>
        <w:rPr>
          <w:b/>
        </w:rPr>
        <w:t>mercredi</w:t>
      </w:r>
      <w:r>
        <w:t xml:space="preserve"> · Wednesday (Mercury)</w:t>
      </w:r>
    </w:p>
    <w:p>
      <w:r>
        <w:t xml:space="preserve">  ● Mereo es deo tria. — </w:t>
      </w:r>
      <w:r>
        <w:rPr>
          <w:i/>
        </w:rPr>
        <w:t>Mercredi est le troisième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meri</w:t>
      </w:r>
      <w:r>
        <w:t xml:space="preserve"> v. — </w:t>
      </w:r>
      <w:r>
        <w:rPr>
          <w:b/>
        </w:rPr>
        <w:t>mesurer villageois</w:t>
      </w:r>
      <w:r>
        <w:t xml:space="preserve"> · to measure</w:t>
      </w:r>
    </w:p>
    <w:p>
      <w:r>
        <w:t xml:space="preserve">  ● Me meri patalo. — </w:t>
      </w:r>
      <w:r>
        <w:rPr>
          <w:i/>
        </w:rPr>
        <w:t>Je mesure le pantalon.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mes-duduo</w:t>
      </w:r>
      <w:r>
        <w:t xml:space="preserve"> n. — </w:t>
      </w:r>
      <w:r>
        <w:rPr>
          <w:b/>
        </w:rPr>
        <w:t>décembre</w:t>
      </w:r>
      <w:r>
        <w:t xml:space="preserve"> · December</w:t>
      </w:r>
    </w:p>
    <w:p>
      <w:r>
        <w:t xml:space="preserve">  ● mes-deka-duo es nubi. — </w:t>
      </w:r>
      <w:r>
        <w:rPr>
          <w:i/>
        </w:rPr>
        <w:t>Décembre est nuageux.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mes-uno</w:t>
      </w:r>
      <w:r>
        <w:t xml:space="preserve"> n. — </w:t>
      </w:r>
      <w:r>
        <w:rPr>
          <w:b/>
        </w:rPr>
        <w:t>janvier</w:t>
      </w:r>
      <w:r>
        <w:t xml:space="preserve"> · January</w:t>
      </w:r>
    </w:p>
    <w:p>
      <w:r>
        <w:t xml:space="preserve">  ● mes-uno es keldi. — </w:t>
      </w:r>
      <w:r>
        <w:rPr>
          <w:i/>
        </w:rPr>
        <w:t>Janvier est froid.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mesi</w:t>
      </w:r>
      <w:r>
        <w:t xml:space="preserve"> v. — </w:t>
      </w:r>
      <w:r>
        <w:rPr>
          <w:b/>
        </w:rPr>
        <w:t>moissonner / récolter</w:t>
      </w:r>
      <w:r>
        <w:t xml:space="preserve"> · to harvest</w:t>
      </w:r>
    </w:p>
    <w:p>
      <w:r>
        <w:t xml:space="preserve">  ● mi meki mesio. — </w:t>
      </w:r>
      <w:r>
        <w:rPr>
          <w:i/>
        </w:rPr>
        <w:t>Je fais la moisson.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meso</w:t>
      </w:r>
      <w:r>
        <w:t xml:space="preserve"> n. — </w:t>
      </w:r>
      <w:r>
        <w:rPr>
          <w:b/>
        </w:rPr>
        <w:t>mois</w:t>
      </w:r>
      <w:r>
        <w:t xml:space="preserve"> · month</w:t>
      </w:r>
    </w:p>
    <w:p>
      <w:r>
        <w:t xml:space="preserve">  ● Meso fini nuno. — </w:t>
      </w:r>
      <w:r>
        <w:rPr>
          <w:i/>
        </w:rPr>
        <w:t>Le mois finit maintenant.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meso-baluto</w:t>
      </w:r>
      <w:r>
        <w:t xml:space="preserve"> n. — </w:t>
      </w:r>
      <w:r>
        <w:rPr>
          <w:b/>
        </w:rPr>
        <w:t>moyenne</w:t>
      </w:r>
      <w:r>
        <w:t xml:space="preserve"> · average</w:t>
      </w:r>
    </w:p>
    <w:p>
      <w:r>
        <w:t xml:space="preserve">  ● Mezo-valuto es medyo. — </w:t>
      </w:r>
      <w:r>
        <w:rPr>
          <w:i/>
        </w:rPr>
        <w:t>La moyenne est au milieu.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mesura</w:t>
      </w:r>
      <w:r>
        <w:t xml:space="preserve"> n. — </w:t>
      </w:r>
      <w:r>
        <w:rPr>
          <w:b/>
        </w:rPr>
        <w:t>mesure</w:t>
      </w:r>
      <w:r>
        <w:t xml:space="preserve"> · measure</w:t>
      </w:r>
    </w:p>
    <w:p>
      <w:r>
        <w:t xml:space="preserve">  ● Mesura es kora. — </w:t>
      </w:r>
      <w:r>
        <w:rPr>
          <w:i/>
        </w:rPr>
        <w:t>La mesure est correcte.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mesuri</w:t>
      </w:r>
      <w:r>
        <w:t xml:space="preserve"> v. — </w:t>
      </w:r>
      <w:r>
        <w:rPr>
          <w:b/>
        </w:rPr>
        <w:t>mesurer</w:t>
      </w:r>
      <w:r>
        <w:t xml:space="preserve"> · to measure</w:t>
      </w:r>
    </w:p>
    <w:p>
      <w:r>
        <w:t xml:space="preserve">  ● Me mesuri tablo. — </w:t>
      </w:r>
      <w:r>
        <w:rPr>
          <w:i/>
        </w:rPr>
        <w:t>Je mesure la table.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metalator</w:t>
      </w:r>
      <w:r>
        <w:t xml:space="preserve"> n. — </w:t>
      </w:r>
      <w:r>
        <w:rPr>
          <w:b/>
        </w:rPr>
        <w:t>forgeron</w:t>
      </w:r>
      <w:r>
        <w:t xml:space="preserve"> · smith</w:t>
      </w:r>
    </w:p>
    <w:p>
      <w:r>
        <w:t xml:space="preserve">  ● Metaltor paki klawio. — </w:t>
      </w:r>
      <w:r>
        <w:rPr>
          <w:i/>
        </w:rPr>
        <w:t>Le forgeron fabrique une clé.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metalo</w:t>
      </w:r>
      <w:r>
        <w:t xml:space="preserve"> n. — </w:t>
      </w:r>
      <w:r>
        <w:rPr>
          <w:b/>
        </w:rPr>
        <w:t>métal</w:t>
      </w:r>
      <w:r>
        <w:t xml:space="preserve"> · metal</w:t>
      </w:r>
    </w:p>
    <w:p>
      <w:r>
        <w:t xml:space="preserve">  ● homi faki metalo. — </w:t>
      </w:r>
      <w:r>
        <w:rPr>
          <w:i/>
        </w:rPr>
        <w:t>L'humain fabrique du métal.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meteo</w:t>
      </w:r>
      <w:r>
        <w:t xml:space="preserve"> n. — </w:t>
      </w:r>
      <w:r>
        <w:rPr>
          <w:b/>
        </w:rPr>
        <w:t>météo</w:t>
      </w:r>
      <w:r>
        <w:t xml:space="preserve"> · weather</w:t>
      </w:r>
    </w:p>
    <w:p>
      <w:r>
        <w:t xml:space="preserve">  ● Meteo es eko. — </w:t>
      </w:r>
      <w:r>
        <w:rPr>
          <w:i/>
        </w:rPr>
        <w:t>La météo est belle.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meteoro</w:t>
      </w:r>
      <w:r>
        <w:t xml:space="preserve"> n. — </w:t>
      </w:r>
      <w:r>
        <w:rPr>
          <w:b/>
        </w:rPr>
        <w:t>météore</w:t>
      </w:r>
      <w:r>
        <w:t xml:space="preserve"> · meteroid</w:t>
      </w:r>
    </w:p>
    <w:p>
      <w:r>
        <w:t xml:space="preserve">  ● Meteoro puyi bak. — </w:t>
      </w:r>
      <w:r>
        <w:rPr>
          <w:i/>
        </w:rPr>
        <w:t>Le météore part vite.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meti</w:t>
      </w:r>
      <w:r>
        <w:t xml:space="preserve"> n. — </w:t>
      </w:r>
      <w:r>
        <w:rPr>
          <w:b/>
        </w:rPr>
        <w:t>intelligence artificielle (IA)</w:t>
      </w:r>
      <w:r>
        <w:t xml:space="preserve"> · artificial intelligence</w:t>
      </w:r>
    </w:p>
    <w:p>
      <w:r>
        <w:t xml:space="preserve">  ● Meti pensi rapido. — </w:t>
      </w:r>
      <w:r>
        <w:rPr>
          <w:i/>
        </w:rPr>
        <w:t>L'IA pense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metori</w:t>
      </w:r>
      <w:r>
        <w:t xml:space="preserve"> n. — </w:t>
      </w:r>
      <w:r>
        <w:rPr>
          <w:b/>
        </w:rPr>
        <w:t>assemblée, réunion</w:t>
      </w:r>
      <w:r>
        <w:t xml:space="preserve"> · meeting, assembly</w:t>
      </w:r>
    </w:p>
    <w:p>
      <w:r>
        <w:t xml:space="preserve">  ● Metori es poli. — </w:t>
      </w:r>
      <w:r>
        <w:rPr>
          <w:i/>
        </w:rPr>
        <w:t>L'assemblée est nombreuse.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meturi</w:t>
      </w:r>
      <w:r>
        <w:t xml:space="preserve"> v. — </w:t>
      </w:r>
      <w:r>
        <w:rPr>
          <w:b/>
        </w:rPr>
        <w:t>mesurer</w:t>
      </w:r>
      <w:r>
        <w:t xml:space="preserve"> · to measure</w:t>
      </w:r>
    </w:p>
    <w:p>
      <w:r>
        <w:t xml:space="preserve">  ● Me meturi latuso. — </w:t>
      </w:r>
      <w:r>
        <w:rPr>
          <w:i/>
        </w:rPr>
        <w:t>Je mesure le côté.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meturo</w:t>
      </w:r>
      <w:r>
        <w:t xml:space="preserve"> n. — </w:t>
      </w:r>
      <w:r>
        <w:rPr>
          <w:b/>
        </w:rPr>
        <w:t>mesure</w:t>
      </w:r>
      <w:r>
        <w:t xml:space="preserve"> · measure</w:t>
      </w:r>
    </w:p>
    <w:p>
      <w:r>
        <w:t xml:space="preserve">  ● Meturo es korekta. — </w:t>
      </w:r>
      <w:r>
        <w:rPr>
          <w:i/>
        </w:rPr>
        <w:t>La mesure est correcte.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meyo</w:t>
      </w:r>
      <w:r>
        <w:t xml:space="preserve"> n. — </w:t>
      </w:r>
      <w:r>
        <w:rPr>
          <w:b/>
        </w:rPr>
        <w:t>droit (juridique)</w:t>
      </w:r>
      <w:r>
        <w:t xml:space="preserve"> · right (legal)</w:t>
      </w:r>
    </w:p>
    <w:p>
      <w:r>
        <w:t xml:space="preserve">  ● Meyi leri meyo. — </w:t>
      </w:r>
      <w:r>
        <w:rPr>
          <w:i/>
        </w:rPr>
        <w:t>Je connais mon droit.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midilo</w:t>
      </w:r>
      <w:r>
        <w:t xml:space="preserve"> n. — </w:t>
      </w:r>
      <w:r>
        <w:rPr>
          <w:b/>
        </w:rPr>
        <w:t>midi (heure)</w:t>
      </w:r>
      <w:r>
        <w:t xml:space="preserve"> · noon</w:t>
      </w:r>
    </w:p>
    <w:p>
      <w:r>
        <w:t xml:space="preserve">  ● midilo es kalyi. — </w:t>
      </w:r>
      <w:r>
        <w:rPr>
          <w:i/>
        </w:rPr>
        <w:t>Midi est chaud.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midio</w:t>
      </w:r>
      <w:r>
        <w:t xml:space="preserve"> n. — </w:t>
      </w:r>
      <w:r>
        <w:rPr>
          <w:b/>
        </w:rPr>
        <w:t>midi</w:t>
      </w:r>
      <w:r>
        <w:t xml:space="preserve"> · noon</w:t>
      </w:r>
    </w:p>
    <w:p>
      <w:r>
        <w:t xml:space="preserve">  ● Midio es kulo. — </w:t>
      </w:r>
      <w:r>
        <w:rPr>
          <w:i/>
        </w:rPr>
        <w:t>Le midi est chaud.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mikarokulo</w:t>
      </w:r>
      <w:r>
        <w:t xml:space="preserve"> n. — </w:t>
      </w:r>
      <w:r>
        <w:rPr>
          <w:b/>
        </w:rPr>
        <w:t>microscope</w:t>
      </w:r>
      <w:r>
        <w:t xml:space="preserve"> · microscope (instrument)</w:t>
      </w:r>
    </w:p>
    <w:p>
      <w:r>
        <w:t xml:space="preserve">  ● Mikrokulo bidi mimi. — </w:t>
      </w:r>
      <w:r>
        <w:rPr>
          <w:i/>
        </w:rPr>
        <w:t>Le microscope voit le petit.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militaboror</w:t>
      </w:r>
      <w:r>
        <w:t xml:space="preserve"> n. — </w:t>
      </w:r>
      <w:r>
        <w:rPr>
          <w:b/>
        </w:rPr>
        <w:t>soldat</w:t>
      </w:r>
      <w:r>
        <w:t xml:space="preserve"> · soldier</w:t>
      </w:r>
    </w:p>
    <w:p>
      <w:r>
        <w:t xml:space="preserve">  ● Militaboror gardi urbo. — </w:t>
      </w:r>
      <w:r>
        <w:rPr>
          <w:i/>
        </w:rPr>
        <w:t>Le soldat garde la ville.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milititor</w:t>
      </w:r>
      <w:r>
        <w:t xml:space="preserve"> n. — </w:t>
      </w:r>
      <w:r>
        <w:rPr>
          <w:b/>
        </w:rPr>
        <w:t>soldat</w:t>
      </w:r>
      <w:r>
        <w:t xml:space="preserve"> · soldier</w:t>
      </w:r>
    </w:p>
    <w:p>
      <w:r>
        <w:t xml:space="preserve">  ● Milititor gwardi porta. — </w:t>
      </w:r>
      <w:r>
        <w:rPr>
          <w:i/>
        </w:rPr>
        <w:t>Le soldat garde la porte.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minior</w:t>
      </w:r>
      <w:r>
        <w:t xml:space="preserve"> n. — </w:t>
      </w:r>
      <w:r>
        <w:rPr>
          <w:b/>
        </w:rPr>
        <w:t>mineur (profession)</w:t>
      </w:r>
      <w:r>
        <w:t xml:space="preserve"> · miner</w:t>
      </w:r>
    </w:p>
    <w:p>
      <w:r>
        <w:t xml:space="preserve">  ● Minior kapi minio. — </w:t>
      </w:r>
      <w:r>
        <w:rPr>
          <w:i/>
        </w:rPr>
        <w:t>Le mineur prend le minerai.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minito-noa</w:t>
      </w:r>
      <w:r>
        <w:t xml:space="preserve"> n. — </w:t>
      </w:r>
      <w:r>
        <w:rPr>
          <w:b/>
        </w:rPr>
        <w:t>minuit</w:t>
      </w:r>
      <w:r>
        <w:t xml:space="preserve"> · midnight</w:t>
      </w:r>
    </w:p>
    <w:p>
      <w:r>
        <w:t xml:space="preserve">  ● minito es deki. — </w:t>
      </w:r>
      <w:r>
        <w:rPr>
          <w:i/>
        </w:rPr>
        <w:t>Minuit est sombre.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minitor</w:t>
      </w:r>
      <w:r>
        <w:t xml:space="preserve"> n. — </w:t>
      </w:r>
      <w:r>
        <w:rPr>
          <w:b/>
        </w:rPr>
        <w:t>mineur</w:t>
      </w:r>
      <w:r>
        <w:t xml:space="preserve"> · miner</w:t>
      </w:r>
    </w:p>
    <w:p>
      <w:r>
        <w:t xml:space="preserve">  ● Minitor kapi sur mino. — </w:t>
      </w:r>
      <w:r>
        <w:rPr>
          <w:i/>
        </w:rPr>
        <w:t>Le mineur creuse dans la mine.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minusa</w:t>
      </w:r>
      <w:r>
        <w:t xml:space="preserve"> adj. — </w:t>
      </w:r>
      <w:r>
        <w:rPr>
          <w:b/>
        </w:rPr>
        <w:t>moins de, inférieur</w:t>
      </w:r>
      <w:r>
        <w:t xml:space="preserve"> · less</w:t>
      </w:r>
    </w:p>
    <w:p>
      <w:r>
        <w:t xml:space="preserve">  ● Li ba minusa pan. — </w:t>
      </w:r>
      <w:r>
        <w:rPr>
          <w:i/>
        </w:rPr>
        <w:t>Il a moins de pain.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minusi</w:t>
      </w:r>
      <w:r>
        <w:t xml:space="preserve"> v. — </w:t>
      </w:r>
      <w:r>
        <w:rPr>
          <w:b/>
        </w:rPr>
        <w:t>soustraire</w:t>
      </w:r>
      <w:r>
        <w:t xml:space="preserve"> · to subtract</w:t>
      </w:r>
    </w:p>
    <w:p>
      <w:r>
        <w:t xml:space="preserve">  ● Me minusi peto de deko. — </w:t>
      </w:r>
      <w:r>
        <w:rPr>
          <w:i/>
        </w:rPr>
        <w:t>Je soustrais cinq de dix.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minuso</w:t>
      </w:r>
      <w:r>
        <w:t xml:space="preserve"> n. — </w:t>
      </w:r>
      <w:r>
        <w:rPr>
          <w:b/>
        </w:rPr>
        <w:t>soustraction</w:t>
      </w:r>
      <w:r>
        <w:t xml:space="preserve"> · subtraction</w:t>
      </w:r>
    </w:p>
    <w:p>
      <w:r>
        <w:t xml:space="preserve">  ● Minuso es lenti. — </w:t>
      </w:r>
      <w:r>
        <w:rPr>
          <w:i/>
        </w:rPr>
        <w:t>La soustraction est lente.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minuto</w:t>
      </w:r>
      <w:r>
        <w:t xml:space="preserve"> n. — </w:t>
      </w:r>
      <w:r>
        <w:rPr>
          <w:b/>
        </w:rPr>
        <w:t>minute</w:t>
      </w:r>
      <w:r>
        <w:t xml:space="preserve"> · minute</w:t>
      </w:r>
    </w:p>
    <w:p>
      <w:r>
        <w:t xml:space="preserve">  ● Minuto es piti. — </w:t>
      </w:r>
      <w:r>
        <w:rPr>
          <w:i/>
        </w:rPr>
        <w:t>La minute est petite.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mireri</w:t>
      </w:r>
      <w:r>
        <w:t xml:space="preserve"> n. — </w:t>
      </w:r>
      <w:r>
        <w:rPr>
          <w:b/>
        </w:rPr>
        <w:t>observatoire</w:t>
      </w:r>
      <w:r>
        <w:t xml:space="preserve"> · observatory</w:t>
      </w:r>
    </w:p>
    <w:p>
      <w:r>
        <w:t xml:space="preserve">  ● Mireri es on monto. — </w:t>
      </w:r>
      <w:r>
        <w:rPr>
          <w:i/>
        </w:rPr>
        <w:t>L'observatoire est sur la montagne.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miri</w:t>
      </w:r>
      <w:r>
        <w:t xml:space="preserve"> v. — </w:t>
      </w:r>
      <w:r>
        <w:rPr>
          <w:b/>
        </w:rPr>
        <w:t>observer / regarder</w:t>
      </w:r>
      <w:r>
        <w:t xml:space="preserve"> · to observe</w:t>
      </w:r>
    </w:p>
    <w:p>
      <w:r>
        <w:t xml:space="preserve">  ● Mi miri selo. — </w:t>
      </w:r>
      <w:r>
        <w:rPr>
          <w:i/>
        </w:rPr>
        <w:t>J'observe l'étoile.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miro</w:t>
      </w:r>
      <w:r>
        <w:t xml:space="preserve"> n. — </w:t>
      </w:r>
      <w:r>
        <w:rPr>
          <w:b/>
        </w:rPr>
        <w:t>miroir</w:t>
      </w:r>
      <w:r>
        <w:t xml:space="preserve"> · mirror</w:t>
      </w:r>
    </w:p>
    <w:p>
      <w:r>
        <w:t xml:space="preserve">  ● Miro diki mi. — </w:t>
      </w:r>
      <w:r>
        <w:rPr>
          <w:i/>
        </w:rPr>
        <w:t>Le miroir me montre.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miroro</w:t>
      </w:r>
      <w:r>
        <w:t xml:space="preserve"> n. — </w:t>
      </w:r>
      <w:r>
        <w:rPr>
          <w:b/>
        </w:rPr>
        <w:t>miroir</w:t>
      </w:r>
      <w:r>
        <w:t xml:space="preserve"> · mirror</w:t>
      </w:r>
    </w:p>
    <w:p>
      <w:r>
        <w:t xml:space="preserve">  ● Mi mira miroro. — </w:t>
      </w:r>
      <w:r>
        <w:rPr>
          <w:i/>
        </w:rPr>
        <w:t>Je regarde le miroir.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mirulo</w:t>
      </w:r>
      <w:r>
        <w:t xml:space="preserve"> n. — </w:t>
      </w:r>
      <w:r>
        <w:rPr>
          <w:b/>
        </w:rPr>
        <w:t>télescope</w:t>
      </w:r>
      <w:r>
        <w:t xml:space="preserve"> · telescope</w:t>
      </w:r>
    </w:p>
    <w:p>
      <w:r>
        <w:t xml:space="preserve">  ● Mi usa mirulo. — </w:t>
      </w:r>
      <w:r>
        <w:rPr>
          <w:i/>
        </w:rPr>
        <w:t>J'utilise un télescope.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mode</w:t>
      </w:r>
      <w:r>
        <w:t xml:space="preserve"> adv. — </w:t>
      </w:r>
      <w:r>
        <w:rPr>
          <w:b/>
        </w:rPr>
        <w:t>à la mode</w:t>
      </w:r>
      <w:r>
        <w:t xml:space="preserve"> · fashionably</w:t>
      </w:r>
    </w:p>
    <w:p>
      <w:r>
        <w:t xml:space="preserve">  ● Me vivi mode. — </w:t>
      </w:r>
      <w:r>
        <w:rPr>
          <w:i/>
        </w:rPr>
        <w:t>Je vis à la mode.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modelo</w:t>
      </w:r>
      <w:r>
        <w:t xml:space="preserve"> n. — </w:t>
      </w:r>
      <w:r>
        <w:rPr>
          <w:b/>
        </w:rPr>
        <w:t>motif, modèle</w:t>
      </w:r>
      <w:r>
        <w:t xml:space="preserve"> · pattern, model</w:t>
      </w:r>
    </w:p>
    <w:p>
      <w:r>
        <w:t xml:space="preserve">  ● Me neri modelo. — </w:t>
      </w:r>
      <w:r>
        <w:rPr>
          <w:i/>
        </w:rPr>
        <w:t>Je regarde le modèle.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modelor</w:t>
      </w:r>
      <w:r>
        <w:t xml:space="preserve"> n. — </w:t>
      </w:r>
      <w:r>
        <w:rPr>
          <w:b/>
        </w:rPr>
        <w:t>mannequin, modèle</w:t>
      </w:r>
      <w:r>
        <w:t xml:space="preserve"> · model (person)</w:t>
      </w:r>
    </w:p>
    <w:p>
      <w:r>
        <w:t xml:space="preserve">  ● Modelor amusi. — </w:t>
      </w:r>
      <w:r>
        <w:rPr>
          <w:i/>
        </w:rPr>
        <w:t>Le mannequin s'amuse.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modo</w:t>
      </w:r>
      <w:r>
        <w:t xml:space="preserve"> n. — </w:t>
      </w:r>
      <w:r>
        <w:rPr>
          <w:b/>
        </w:rPr>
        <w:t>mode (style)</w:t>
      </w:r>
      <w:r>
        <w:t xml:space="preserve"> · fashion</w:t>
      </w:r>
    </w:p>
    <w:p>
      <w:r>
        <w:t xml:space="preserve">  ● Modo muti rasi. — </w:t>
      </w:r>
      <w:r>
        <w:rPr>
          <w:i/>
        </w:rPr>
        <w:t>La mode change rapidement.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molaso</w:t>
      </w:r>
      <w:r>
        <w:t xml:space="preserve"> n. — </w:t>
      </w:r>
      <w:r>
        <w:rPr>
          <w:b/>
        </w:rPr>
        <w:t>logiciel, software</w:t>
      </w:r>
      <w:r>
        <w:t xml:space="preserve"> · software, soft-tool</w:t>
      </w:r>
    </w:p>
    <w:p>
      <w:r>
        <w:t xml:space="preserve">  ● Mola-uso diki labori. — </w:t>
      </w:r>
      <w:r>
        <w:rPr>
          <w:i/>
        </w:rPr>
        <w:t>Le logiciel ordonne le travail.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molekulo</w:t>
      </w:r>
      <w:r>
        <w:t xml:space="preserve"> n. — </w:t>
      </w:r>
      <w:r>
        <w:rPr>
          <w:b/>
        </w:rPr>
        <w:t>molécule</w:t>
      </w:r>
      <w:r>
        <w:t xml:space="preserve"> · molecule</w:t>
      </w:r>
    </w:p>
    <w:p>
      <w:r>
        <w:t xml:space="preserve">  ● Molekulo liyi atomo. — </w:t>
      </w:r>
      <w:r>
        <w:rPr>
          <w:i/>
        </w:rPr>
        <w:t>La molécule lie les atomes.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monata</w:t>
      </w:r>
      <w:r>
        <w:t xml:space="preserve"> adj. — </w:t>
      </w:r>
      <w:r>
        <w:rPr>
          <w:b/>
        </w:rPr>
        <w:t>montagneux</w:t>
      </w:r>
      <w:r>
        <w:t xml:space="preserve"> · mountainous</w:t>
      </w:r>
    </w:p>
    <w:p>
      <w:r>
        <w:t xml:space="preserve">  ● Tera esu monta. — </w:t>
      </w:r>
      <w:r>
        <w:rPr>
          <w:i/>
        </w:rPr>
        <w:t>La terre est montagneuse.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monatayo</w:t>
      </w:r>
      <w:r>
        <w:t xml:space="preserve"> n. — </w:t>
      </w:r>
      <w:r>
        <w:rPr>
          <w:b/>
        </w:rPr>
        <w:t>montagne</w:t>
      </w:r>
      <w:r>
        <w:t xml:space="preserve"> · mountain</w:t>
      </w:r>
    </w:p>
    <w:p>
      <w:r>
        <w:t xml:space="preserve">  ● Mi moyi montayo. — </w:t>
      </w:r>
      <w:r>
        <w:rPr>
          <w:i/>
        </w:rPr>
        <w:t>J'aime la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monato</w:t>
      </w:r>
      <w:r>
        <w:t xml:space="preserve"> n. — </w:t>
      </w:r>
      <w:r>
        <w:rPr>
          <w:b/>
        </w:rPr>
        <w:t>montagne</w:t>
      </w:r>
      <w:r>
        <w:t xml:space="preserve"> · mountain</w:t>
      </w:r>
    </w:p>
    <w:p>
      <w:r>
        <w:t xml:space="preserve">  ● Mi klambi monto. — </w:t>
      </w:r>
      <w:r>
        <w:rPr>
          <w:i/>
        </w:rPr>
        <w:t>Je grimpe la montagne.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monedo</w:t>
      </w:r>
      <w:r>
        <w:t xml:space="preserve"> n. — </w:t>
      </w:r>
      <w:r>
        <w:rPr>
          <w:b/>
        </w:rPr>
        <w:t>pièce de monnaie</w:t>
      </w:r>
      <w:r>
        <w:t xml:space="preserve"> · coin</w:t>
      </w:r>
    </w:p>
    <w:p>
      <w:r>
        <w:t xml:space="preserve">  ● monedo esu runda. — </w:t>
      </w:r>
      <w:r>
        <w:rPr>
          <w:i/>
        </w:rPr>
        <w:t>La pièce est ronde.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moneto</w:t>
      </w:r>
      <w:r>
        <w:t xml:space="preserve"> n. — </w:t>
      </w:r>
      <w:r>
        <w:rPr>
          <w:b/>
        </w:rPr>
        <w:t>monnaie, argent</w:t>
      </w:r>
      <w:r>
        <w:t xml:space="preserve"> · money, coin</w:t>
      </w:r>
    </w:p>
    <w:p>
      <w:r>
        <w:t xml:space="preserve">  ● Mi doni moneto. — </w:t>
      </w:r>
      <w:r>
        <w:rPr>
          <w:i/>
        </w:rPr>
        <w:t>Je donne une pièce de monnaie.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moni</w:t>
      </w:r>
      <w:r>
        <w:t xml:space="preserve"> n. — </w:t>
      </w:r>
      <w:r>
        <w:rPr>
          <w:b/>
        </w:rPr>
        <w:t>argent, monnaie</w:t>
      </w:r>
      <w:r>
        <w:t xml:space="preserve"> · money, currency</w:t>
      </w:r>
    </w:p>
    <w:p>
      <w:r>
        <w:t xml:space="preserve">  ● Moniso kapi kosa. — </w:t>
      </w:r>
      <w:r>
        <w:rPr>
          <w:i/>
        </w:rPr>
        <w:t>L'argent achète les choses.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monio</w:t>
      </w:r>
      <w:r>
        <w:t xml:space="preserve"> n. — </w:t>
      </w:r>
      <w:r>
        <w:rPr>
          <w:b/>
        </w:rPr>
        <w:t>argent, monnaie</w:t>
      </w:r>
      <w:r>
        <w:t xml:space="preserve"> · money</w:t>
      </w:r>
    </w:p>
    <w:p>
      <w:r>
        <w:t xml:space="preserve">  ● Mi payi kon monio. — </w:t>
      </w:r>
      <w:r>
        <w:rPr>
          <w:i/>
        </w:rPr>
        <w:t>Je paie avec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mono</w:t>
      </w:r>
      <w:r>
        <w:t xml:space="preserve"> n. — </w:t>
      </w:r>
      <w:r>
        <w:rPr>
          <w:b/>
        </w:rPr>
        <w:t>argent, monnaie</w:t>
      </w:r>
      <w:r>
        <w:t xml:space="preserve"> · money, currency</w:t>
      </w:r>
    </w:p>
    <w:p>
      <w:r>
        <w:t xml:space="preserve">  ● Mono vivi lano. — </w:t>
      </w:r>
      <w:r>
        <w:rPr>
          <w:i/>
        </w:rPr>
        <w:t>L'argent fait vivre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morata</w:t>
      </w:r>
      <w:r>
        <w:t xml:space="preserve"> adj. — </w:t>
      </w:r>
      <w:r>
        <w:rPr>
          <w:b/>
        </w:rPr>
        <w:t>mort (adj)</w:t>
      </w:r>
      <w:r>
        <w:t xml:space="preserve"> · dead</w:t>
      </w:r>
    </w:p>
    <w:p>
      <w:r>
        <w:t xml:space="preserve">  ● Piso es morta. — </w:t>
      </w:r>
      <w:r>
        <w:rPr>
          <w:i/>
        </w:rPr>
        <w:t>Le poisson est mort.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mori</w:t>
      </w:r>
      <w:r>
        <w:t xml:space="preserve"> v. — </w:t>
      </w:r>
      <w:r>
        <w:rPr>
          <w:b/>
        </w:rPr>
        <w:t>mourir</w:t>
      </w:r>
      <w:r>
        <w:t xml:space="preserve"> · to die</w:t>
      </w:r>
    </w:p>
    <w:p>
      <w:r>
        <w:t xml:space="preserve">  ● Turulo mori tarde. — </w:t>
      </w:r>
      <w:r>
        <w:rPr>
          <w:i/>
        </w:rPr>
        <w:t>Le vieillard meurt tard.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mori-itao</w:t>
      </w:r>
      <w:r>
        <w:t xml:space="preserve"> n. — </w:t>
      </w:r>
      <w:r>
        <w:rPr>
          <w:b/>
        </w:rPr>
        <w:t>mémoire (capacité)</w:t>
      </w:r>
      <w:r>
        <w:t xml:space="preserve"> · memory</w:t>
      </w:r>
    </w:p>
    <w:p>
      <w:r>
        <w:t xml:space="preserve">  ● Mori-ita es forti. — </w:t>
      </w:r>
      <w:r>
        <w:rPr>
          <w:i/>
        </w:rPr>
        <w:t>La mémoire est forte.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moro</w:t>
      </w:r>
      <w:r>
        <w:t xml:space="preserve"> adv. — </w:t>
      </w:r>
      <w:r>
        <w:rPr>
          <w:b/>
        </w:rPr>
        <w:t>demain</w:t>
      </w:r>
      <w:r>
        <w:t xml:space="preserve"> · tomorrow</w:t>
      </w:r>
    </w:p>
    <w:p>
      <w:r>
        <w:t xml:space="preserve">  ● Moro me mori. — </w:t>
      </w:r>
      <w:r>
        <w:rPr>
          <w:i/>
        </w:rPr>
        <w:t>Demain je vais mourir (humour).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mosakitoanimalakat</w:t>
      </w:r>
      <w:r>
        <w:t xml:space="preserve"> n. — </w:t>
      </w:r>
      <w:r>
        <w:rPr>
          <w:b/>
        </w:rPr>
        <w:t>moustique insect head</w:t>
      </w:r>
      <w:r>
        <w:t xml:space="preserve"> · mosquito</w:t>
      </w:r>
    </w:p>
    <w:p>
      <w:r>
        <w:t xml:space="preserve">  ● Moskito morsi mi. — </w:t>
      </w:r>
      <w:r>
        <w:rPr>
          <w:i/>
        </w:rPr>
        <w:t>Le moustique me mord.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mosako</w:t>
      </w:r>
      <w:r>
        <w:t xml:space="preserve"> n. — </w:t>
      </w:r>
      <w:r>
        <w:rPr>
          <w:b/>
        </w:rPr>
        <w:t>mouche</w:t>
      </w:r>
      <w:r>
        <w:t xml:space="preserve"> · fly</w:t>
      </w:r>
    </w:p>
    <w:p>
      <w:r>
        <w:t xml:space="preserve">  ● Mosko bali in domo. — </w:t>
      </w:r>
      <w:r>
        <w:rPr>
          <w:i/>
        </w:rPr>
        <w:t>La mouche vole dans la maison.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motoro</w:t>
      </w:r>
      <w:r>
        <w:t xml:space="preserve"> n. — </w:t>
      </w:r>
      <w:r>
        <w:rPr>
          <w:b/>
        </w:rPr>
        <w:t>moteur</w:t>
      </w:r>
      <w:r>
        <w:t xml:space="preserve"> · engine, motor-tool</w:t>
      </w:r>
    </w:p>
    <w:p>
      <w:r>
        <w:t xml:space="preserve">  ● Motoro mubi oto. — </w:t>
      </w:r>
      <w:r>
        <w:rPr>
          <w:i/>
        </w:rPr>
        <w:t>Le moteur bouge la voiture.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mulatipali</w:t>
      </w:r>
      <w:r>
        <w:t xml:space="preserve"> v. — </w:t>
      </w:r>
      <w:r>
        <w:rPr>
          <w:b/>
        </w:rPr>
        <w:t>multiplier</w:t>
      </w:r>
      <w:r>
        <w:t xml:space="preserve"> · to multiply</w:t>
      </w:r>
    </w:p>
    <w:p>
      <w:r>
        <w:t xml:space="preserve">  ● Me multipli tri. — </w:t>
      </w:r>
      <w:r>
        <w:rPr>
          <w:i/>
        </w:rPr>
        <w:t>Je multiplie par trois.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mulatipaliki</w:t>
      </w:r>
      <w:r>
        <w:t xml:space="preserve"> v. — </w:t>
      </w:r>
      <w:r>
        <w:rPr>
          <w:b/>
        </w:rPr>
        <w:t>multiplier</w:t>
      </w:r>
      <w:r>
        <w:t xml:space="preserve"> · to multiply</w:t>
      </w:r>
    </w:p>
    <w:p>
      <w:r>
        <w:t xml:space="preserve">  ● Me multipliki tre kun tre. — </w:t>
      </w:r>
      <w:r>
        <w:rPr>
          <w:i/>
        </w:rPr>
        <w:t>Je multiplie trois par trois.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mulatipalo</w:t>
      </w:r>
      <w:r>
        <w:t xml:space="preserve"> n. — </w:t>
      </w:r>
      <w:r>
        <w:rPr>
          <w:b/>
        </w:rPr>
        <w:t>multiplication</w:t>
      </w:r>
      <w:r>
        <w:t xml:space="preserve"> · multiplication</w:t>
      </w:r>
    </w:p>
    <w:p>
      <w:r>
        <w:t xml:space="preserve">  ● Multiplo es klari. — </w:t>
      </w:r>
      <w:r>
        <w:rPr>
          <w:i/>
        </w:rPr>
        <w:t>La multiplication est claire.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mura</w:t>
      </w:r>
      <w:r>
        <w:t xml:space="preserve"> adj. — </w:t>
      </w:r>
      <w:r>
        <w:rPr>
          <w:b/>
        </w:rPr>
        <w:t>bon marché</w:t>
      </w:r>
      <w:r>
        <w:t xml:space="preserve"> · cheap</w:t>
      </w:r>
    </w:p>
    <w:p>
      <w:r>
        <w:t xml:space="preserve">  ● panio esu mura. — </w:t>
      </w:r>
      <w:r>
        <w:rPr>
          <w:i/>
        </w:rPr>
        <w:t>Le pain est bon marché.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muriokat</w:t>
      </w:r>
      <w:r>
        <w:t xml:space="preserve"> n. — </w:t>
      </w:r>
      <w:r>
        <w:rPr>
          <w:b/>
        </w:rPr>
        <w:t>chauve-souris</w:t>
      </w:r>
      <w:r>
        <w:t xml:space="preserve"> · bat</w:t>
      </w:r>
    </w:p>
    <w:p>
      <w:r>
        <w:t xml:space="preserve">  ● Murio flugi noke. — </w:t>
      </w:r>
      <w:r>
        <w:rPr>
          <w:i/>
        </w:rPr>
        <w:t>La chauve-souris vole la nuit.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muro</w:t>
      </w:r>
      <w:r>
        <w:t xml:space="preserve"> n. — </w:t>
      </w:r>
      <w:r>
        <w:rPr>
          <w:b/>
        </w:rPr>
        <w:t>mur</w:t>
      </w:r>
      <w:r>
        <w:t xml:space="preserve"> · wall</w:t>
      </w:r>
    </w:p>
    <w:p>
      <w:r>
        <w:t xml:space="preserve">  ● Muro es blanka. — </w:t>
      </w:r>
      <w:r>
        <w:rPr>
          <w:i/>
        </w:rPr>
        <w:t>Le mur est blanc.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musako</w:t>
      </w:r>
      <w:r>
        <w:t xml:space="preserve"> n. — </w:t>
      </w:r>
      <w:r>
        <w:rPr>
          <w:b/>
        </w:rPr>
        <w:t>muscle</w:t>
      </w:r>
      <w:r>
        <w:t xml:space="preserve"> · muscle</w:t>
      </w:r>
    </w:p>
    <w:p>
      <w:r>
        <w:t xml:space="preserve">  ● Musko es forti. — </w:t>
      </w:r>
      <w:r>
        <w:rPr>
          <w:i/>
        </w:rPr>
        <w:t>Le muscle est fort.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musakulo</w:t>
      </w:r>
      <w:r>
        <w:t xml:space="preserve"> n. — </w:t>
      </w:r>
      <w:r>
        <w:rPr>
          <w:b/>
        </w:rPr>
        <w:t>muscle</w:t>
      </w:r>
      <w:r>
        <w:t xml:space="preserve"> · muscle</w:t>
      </w:r>
    </w:p>
    <w:p>
      <w:r>
        <w:t xml:space="preserve">  ● Muskulo labori tele. — </w:t>
      </w:r>
      <w:r>
        <w:rPr>
          <w:i/>
        </w:rPr>
        <w:t>Le muscle travaille beaucoup.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museio</w:t>
      </w:r>
      <w:r>
        <w:t xml:space="preserve"> n. — </w:t>
      </w:r>
      <w:r>
        <w:rPr>
          <w:b/>
        </w:rPr>
        <w:t>musée</w:t>
      </w:r>
      <w:r>
        <w:t xml:space="preserve"> · museum</w:t>
      </w:r>
    </w:p>
    <w:p>
      <w:r>
        <w:t xml:space="preserve">  ● Museio loki arto. — </w:t>
      </w:r>
      <w:r>
        <w:rPr>
          <w:i/>
        </w:rPr>
        <w:t>Le musée abrite l'art.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museyeri</w:t>
      </w:r>
      <w:r>
        <w:t xml:space="preserve"> n. — </w:t>
      </w:r>
      <w:r>
        <w:rPr>
          <w:b/>
        </w:rPr>
        <w:t>musée</w:t>
      </w:r>
      <w:r>
        <w:t xml:space="preserve"> · museum</w:t>
      </w:r>
    </w:p>
    <w:p>
      <w:r>
        <w:t xml:space="preserve">  ● Museeri es grandi. (museeri) — </w:t>
      </w:r>
      <w:r>
        <w:rPr>
          <w:i/>
        </w:rPr>
        <w:t>Le musée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musika</w:t>
      </w:r>
      <w:r>
        <w:t xml:space="preserve"> adj. — </w:t>
      </w:r>
      <w:r>
        <w:rPr>
          <w:b/>
        </w:rPr>
        <w:t>musical</w:t>
      </w:r>
      <w:r>
        <w:t xml:space="preserve"> · musical</w:t>
      </w:r>
    </w:p>
    <w:p>
      <w:r>
        <w:t xml:space="preserve">  ● Talento musika. — </w:t>
      </w:r>
      <w:r>
        <w:rPr>
          <w:i/>
        </w:rPr>
        <w:t>Un talent musical.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musikaulo</w:t>
      </w:r>
      <w:r>
        <w:t xml:space="preserve"> n. — </w:t>
      </w:r>
      <w:r>
        <w:rPr>
          <w:b/>
        </w:rPr>
        <w:t>instrument munical</w:t>
      </w:r>
      <w:r>
        <w:t xml:space="preserve"> · instrument (music)</w:t>
      </w:r>
    </w:p>
    <w:p>
      <w:r>
        <w:t xml:space="preserve">  ● Kito es musika ulo. — </w:t>
      </w:r>
      <w:r>
        <w:rPr>
          <w:i/>
        </w:rPr>
        <w:t>C'est un instrument de musique.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musikitor</w:t>
      </w:r>
      <w:r>
        <w:t xml:space="preserve"> n. — </w:t>
      </w:r>
      <w:r>
        <w:rPr>
          <w:b/>
        </w:rPr>
        <w:t>musicien</w:t>
      </w:r>
      <w:r>
        <w:t xml:space="preserve"> · musician</w:t>
      </w:r>
    </w:p>
    <w:p>
      <w:r>
        <w:t xml:space="preserve">  ● Musikitor soni musika. — </w:t>
      </w:r>
      <w:r>
        <w:rPr>
          <w:i/>
        </w:rPr>
        <w:t>Le musicien joue de la musique.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musiko</w:t>
      </w:r>
      <w:r>
        <w:t xml:space="preserve"> n. — </w:t>
      </w:r>
      <w:r>
        <w:rPr>
          <w:b/>
        </w:rPr>
        <w:t>musique</w:t>
      </w:r>
      <w:r>
        <w:t xml:space="preserve"> · music</w:t>
      </w:r>
    </w:p>
    <w:p>
      <w:r>
        <w:t xml:space="preserve">  ● Musiko plei bune. — </w:t>
      </w:r>
      <w:r>
        <w:rPr>
          <w:i/>
        </w:rPr>
        <w:t>La musique joue bien.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musikor</w:t>
      </w:r>
      <w:r>
        <w:t xml:space="preserve"> n. — </w:t>
      </w:r>
      <w:r>
        <w:rPr>
          <w:b/>
        </w:rPr>
        <w:t>musicien</w:t>
      </w:r>
      <w:r>
        <w:t xml:space="preserve"> · musician</w:t>
      </w:r>
    </w:p>
    <w:p>
      <w:r>
        <w:t xml:space="preserve">  ● Musikor ludi musiko. — </w:t>
      </w:r>
      <w:r>
        <w:rPr>
          <w:i/>
        </w:rPr>
        <w:t>Le musicien joue de la musique.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muso</w:t>
      </w:r>
      <w:r>
        <w:t xml:space="preserve"> n. — </w:t>
      </w:r>
      <w:r>
        <w:rPr>
          <w:b/>
        </w:rPr>
        <w:t>souris</w:t>
      </w:r>
      <w:r>
        <w:t xml:space="preserve"> · mouse</w:t>
      </w:r>
    </w:p>
    <w:p>
      <w:r>
        <w:t xml:space="preserve">  ● Muso timi kato. — </w:t>
      </w:r>
      <w:r>
        <w:rPr>
          <w:i/>
        </w:rPr>
        <w:t>La souris a peur du chat.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muti</w:t>
      </w:r>
      <w:r>
        <w:t xml:space="preserve"> v. — </w:t>
      </w:r>
      <w:r>
        <w:rPr>
          <w:b/>
        </w:rPr>
        <w:t>protester, contester</w:t>
      </w:r>
      <w:r>
        <w:t xml:space="preserve"> · to protest</w:t>
      </w:r>
    </w:p>
    <w:p>
      <w:r>
        <w:t xml:space="preserve">  ● Sitir muti ligo. — </w:t>
      </w:r>
      <w:r>
        <w:rPr>
          <w:i/>
        </w:rPr>
        <w:t>Le citoyen conteste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muto</w:t>
      </w:r>
      <w:r>
        <w:t xml:space="preserve"> n. — </w:t>
      </w:r>
      <w:r>
        <w:rPr>
          <w:b/>
        </w:rPr>
        <w:t>réforme, changement</w:t>
      </w:r>
      <w:r>
        <w:t xml:space="preserve"> · reform</w:t>
      </w:r>
    </w:p>
    <w:p>
      <w:r>
        <w:t xml:space="preserve">  ● Muto yusi ligo. — </w:t>
      </w:r>
      <w:r>
        <w:rPr>
          <w:i/>
        </w:rPr>
        <w:t>Le changement ajuste la loi.</w:t>
      </w:r>
    </w:p>
    <w:p>
      <w:r>
        <w:rPr>
          <w:color w:val="888888"/>
          <w:sz w:val="16"/>
        </w:rPr>
        <w:t xml:space="preserve">  [politique droit]</w:t>
      </w:r>
    </w:p>
    <w:p>
      <w:r>
        <w:br w:type="page"/>
      </w:r>
    </w:p>
    <w:p>
      <w:pPr>
        <w:pStyle w:val="Heading1"/>
        <w:jc w:val="center"/>
      </w:pPr>
      <w:r>
        <w:t>N</w:t>
      </w:r>
    </w:p>
    <w:p>
      <w:r>
        <w:rPr>
          <w:b/>
        </w:rPr>
        <w:t>nabor</w:t>
      </w:r>
      <w:r>
        <w:t xml:space="preserve"> n. — </w:t>
      </w:r>
      <w:r>
        <w:rPr>
          <w:b/>
        </w:rPr>
        <w:t>marin, navigateur</w:t>
      </w:r>
      <w:r>
        <w:t xml:space="preserve"> · sailor</w:t>
      </w:r>
    </w:p>
    <w:p>
      <w:r>
        <w:t xml:space="preserve">  ● Nabor nabi sur marnio. — </w:t>
      </w:r>
      <w:r>
        <w:rPr>
          <w:i/>
        </w:rPr>
        <w:t>Le marin navigue sur la mer.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namo</w:t>
      </w:r>
      <w:r>
        <w:t xml:space="preserve"> n. — </w:t>
      </w:r>
      <w:r>
        <w:rPr>
          <w:b/>
        </w:rPr>
        <w:t>nombre, chiffre</w:t>
      </w:r>
      <w:r>
        <w:t xml:space="preserve"> · number</w:t>
      </w:r>
    </w:p>
    <w:p>
      <w:r>
        <w:t xml:space="preserve">  ● Namo es un eko namo. — </w:t>
      </w:r>
      <w:r>
        <w:rPr>
          <w:i/>
        </w:rPr>
        <w:t>Zéro est un beau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namo-namo</w:t>
      </w:r>
      <w:r>
        <w:t xml:space="preserve"> n. — </w:t>
      </w:r>
      <w:r>
        <w:rPr>
          <w:b/>
        </w:rPr>
        <w:t>zéro</w:t>
      </w:r>
      <w:r>
        <w:t xml:space="preserve"> · zero</w:t>
      </w:r>
    </w:p>
    <w:p>
      <w:r>
        <w:t xml:space="preserve">  ● Namo namo es nula. — </w:t>
      </w:r>
      <w:r>
        <w:rPr>
          <w:i/>
        </w:rPr>
        <w:t>Le chiffre zéro est nul.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naso</w:t>
      </w:r>
      <w:r>
        <w:t xml:space="preserve"> n. — </w:t>
      </w:r>
      <w:r>
        <w:rPr>
          <w:b/>
        </w:rPr>
        <w:t>nez</w:t>
      </w:r>
      <w:r>
        <w:t xml:space="preserve"> · nose</w:t>
      </w:r>
    </w:p>
    <w:p>
      <w:r>
        <w:t xml:space="preserve">  ● Naso odori roso. — </w:t>
      </w:r>
      <w:r>
        <w:rPr>
          <w:i/>
        </w:rPr>
        <w:t>Le nez sent la rose.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naturo</w:t>
      </w:r>
      <w:r>
        <w:t xml:space="preserve"> n. — </w:t>
      </w:r>
      <w:r>
        <w:rPr>
          <w:b/>
        </w:rPr>
        <w:t>nature</w:t>
      </w:r>
      <w:r>
        <w:t xml:space="preserve"> · nature</w:t>
      </w:r>
    </w:p>
    <w:p>
      <w:r>
        <w:t xml:space="preserve">  ● Ni respetti naturo. — </w:t>
      </w:r>
      <w:r>
        <w:rPr>
          <w:i/>
        </w:rPr>
        <w:t>Nous respectons la nature.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nawitor</w:t>
      </w:r>
      <w:r>
        <w:t xml:space="preserve"> n. — </w:t>
      </w:r>
      <w:r>
        <w:rPr>
          <w:b/>
        </w:rPr>
        <w:t>pilote de navire</w:t>
      </w:r>
      <w:r>
        <w:t xml:space="preserve"> · pilot_ship</w:t>
      </w:r>
    </w:p>
    <w:p>
      <w:r>
        <w:t xml:space="preserve">  ● Nawitor duki nawo. — </w:t>
      </w:r>
      <w:r>
        <w:rPr>
          <w:i/>
        </w:rPr>
        <w:t>Le pilote de navire guide le bateau.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nebalo</w:t>
      </w:r>
      <w:r>
        <w:t xml:space="preserve"> n. — </w:t>
      </w:r>
      <w:r>
        <w:rPr>
          <w:b/>
        </w:rPr>
        <w:t>brouillard</w:t>
      </w:r>
      <w:r>
        <w:t xml:space="preserve"> · fog</w:t>
      </w:r>
    </w:p>
    <w:p>
      <w:r>
        <w:t xml:space="preserve">  ● Neblo kuberli bia. — </w:t>
      </w:r>
      <w:r>
        <w:rPr>
          <w:i/>
        </w:rPr>
        <w:t>Le brouillard couvre la route.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nebe</w:t>
      </w:r>
      <w:r>
        <w:t xml:space="preserve"> adv. — </w:t>
      </w:r>
      <w:r>
        <w:rPr>
          <w:b/>
        </w:rPr>
        <w:t>jamais</w:t>
      </w:r>
      <w:r>
        <w:t xml:space="preserve"> · never_time</w:t>
      </w:r>
    </w:p>
    <w:p>
      <w:r>
        <w:t xml:space="preserve">  ● me ne pumeri. — </w:t>
      </w:r>
      <w:r>
        <w:rPr>
          <w:i/>
        </w:rPr>
        <w:t>Je ne fume jamais.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nebulo</w:t>
      </w:r>
      <w:r>
        <w:t xml:space="preserve"> n. — </w:t>
      </w:r>
      <w:r>
        <w:rPr>
          <w:b/>
        </w:rPr>
        <w:t>nébuleuse</w:t>
      </w:r>
      <w:r>
        <w:t xml:space="preserve"> · nebula</w:t>
      </w:r>
    </w:p>
    <w:p>
      <w:r>
        <w:t xml:space="preserve">  ● Nebulo es eko. — </w:t>
      </w:r>
      <w:r>
        <w:rPr>
          <w:i/>
        </w:rPr>
        <w:t>La nébuleuse est belle.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negaro-tabalo</w:t>
      </w:r>
      <w:r>
        <w:t xml:space="preserve"> n. — </w:t>
      </w:r>
      <w:r>
        <w:rPr>
          <w:b/>
        </w:rPr>
        <w:t>tableau (noir)</w:t>
      </w:r>
      <w:r>
        <w:t xml:space="preserve"> · blackboard</w:t>
      </w:r>
    </w:p>
    <w:p>
      <w:r>
        <w:t xml:space="preserve">  ● Talo es negro. — </w:t>
      </w:r>
      <w:r>
        <w:rPr>
          <w:i/>
        </w:rPr>
        <w:t>Le tableau est noir.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nekatara</w:t>
      </w:r>
      <w:r>
        <w:t xml:space="preserve"> n. — </w:t>
      </w:r>
      <w:r>
        <w:rPr>
          <w:b/>
        </w:rPr>
        <w:t>nectar</w:t>
      </w:r>
      <w:r>
        <w:t xml:space="preserve"> · nectar</w:t>
      </w:r>
    </w:p>
    <w:p>
      <w:r>
        <w:t xml:space="preserve">  ● api kolekti nektara. — </w:t>
      </w:r>
      <w:r>
        <w:rPr>
          <w:i/>
        </w:rPr>
        <w:t>L'abeille récolte le nectar.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nekataro</w:t>
      </w:r>
      <w:r>
        <w:t xml:space="preserve"> n. — </w:t>
      </w:r>
      <w:r>
        <w:rPr>
          <w:b/>
        </w:rPr>
        <w:t>nectar</w:t>
      </w:r>
      <w:r>
        <w:t xml:space="preserve"> · nectar</w:t>
      </w:r>
    </w:p>
    <w:p>
      <w:r>
        <w:t xml:space="preserve">  ● Abeia luki nektaro. — </w:t>
      </w:r>
      <w:r>
        <w:rPr>
          <w:i/>
        </w:rPr>
        <w:t>L'abeille cherche le nectar.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nenupa</w:t>
      </w:r>
      <w:r>
        <w:t xml:space="preserve"> adv. — </w:t>
      </w:r>
      <w:r>
        <w:rPr>
          <w:b/>
        </w:rPr>
        <w:t>jamais</w:t>
      </w:r>
      <w:r>
        <w:t xml:space="preserve"> · never</w:t>
      </w:r>
    </w:p>
    <w:p>
      <w:r>
        <w:t xml:space="preserve">  ● Nenufa me menti. — </w:t>
      </w:r>
      <w:r>
        <w:rPr>
          <w:i/>
        </w:rPr>
        <w:t>Jamais je ne mens.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nepatuno</w:t>
      </w:r>
      <w:r>
        <w:t xml:space="preserve"> n. — </w:t>
      </w:r>
      <w:r>
        <w:rPr>
          <w:b/>
        </w:rPr>
        <w:t>Neptune</w:t>
      </w:r>
      <w:r>
        <w:t xml:space="preserve"> · Neptune (planet)</w:t>
      </w:r>
    </w:p>
    <w:p>
      <w:r>
        <w:t xml:space="preserve">  ● Neptuno es blua. — </w:t>
      </w:r>
      <w:r>
        <w:rPr>
          <w:i/>
        </w:rPr>
        <w:t>Neptune est bleue.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neputa</w:t>
      </w:r>
      <w:r>
        <w:t xml:space="preserve"> n. — </w:t>
      </w:r>
      <w:r>
        <w:rPr>
          <w:b/>
        </w:rPr>
        <w:t>nièce</w:t>
      </w:r>
      <w:r>
        <w:t xml:space="preserve"> · niece</w:t>
      </w:r>
    </w:p>
    <w:p>
      <w:r>
        <w:t xml:space="preserve">  ● Neputa leki libro. — </w:t>
      </w:r>
      <w:r>
        <w:rPr>
          <w:i/>
        </w:rPr>
        <w:t>La nièce lit un livre.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neputo</w:t>
      </w:r>
      <w:r>
        <w:t xml:space="preserve"> n. — </w:t>
      </w:r>
      <w:r>
        <w:rPr>
          <w:b/>
        </w:rPr>
        <w:t>neveu</w:t>
      </w:r>
      <w:r>
        <w:t xml:space="preserve"> · nephew</w:t>
      </w:r>
    </w:p>
    <w:p>
      <w:r>
        <w:t xml:space="preserve">  ● Neputo es yuna. — </w:t>
      </w:r>
      <w:r>
        <w:rPr>
          <w:i/>
        </w:rPr>
        <w:t>Le neveu est jeune.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nerabo</w:t>
      </w:r>
      <w:r>
        <w:t xml:space="preserve"> n. — </w:t>
      </w:r>
      <w:r>
        <w:rPr>
          <w:b/>
        </w:rPr>
        <w:t>nerf</w:t>
      </w:r>
      <w:r>
        <w:t xml:space="preserve"> · nerve</w:t>
      </w:r>
    </w:p>
    <w:p>
      <w:r>
        <w:t xml:space="preserve">  ● Nerbo lansi mesayo. — </w:t>
      </w:r>
      <w:r>
        <w:rPr>
          <w:i/>
        </w:rPr>
        <w:t>Le nerf envoie un message.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neto</w:t>
      </w:r>
      <w:r>
        <w:t xml:space="preserve"> n. — </w:t>
      </w:r>
      <w:r>
        <w:rPr>
          <w:b/>
        </w:rPr>
        <w:t>réseau, internet</w:t>
      </w:r>
      <w:r>
        <w:t xml:space="preserve"> · network, net</w:t>
      </w:r>
    </w:p>
    <w:p>
      <w:r>
        <w:t xml:space="preserve">  ● Neto liyi muno. — </w:t>
      </w:r>
      <w:r>
        <w:rPr>
          <w:i/>
        </w:rPr>
        <w:t>Le réseau lie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nibi</w:t>
      </w:r>
      <w:r>
        <w:t xml:space="preserve"> v. — </w:t>
      </w:r>
      <w:r>
        <w:rPr>
          <w:b/>
        </w:rPr>
        <w:t>neiger</w:t>
      </w:r>
      <w:r>
        <w:t xml:space="preserve"> · to snow</w:t>
      </w:r>
    </w:p>
    <w:p>
      <w:r>
        <w:t xml:space="preserve">  ● Id nibi in montania. — </w:t>
      </w:r>
      <w:r>
        <w:rPr>
          <w:i/>
        </w:rPr>
        <w:t>Il neige en montagne.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nibo</w:t>
      </w:r>
      <w:r>
        <w:t xml:space="preserve"> n. — </w:t>
      </w:r>
      <w:r>
        <w:rPr>
          <w:b/>
        </w:rPr>
        <w:t>neige</w:t>
      </w:r>
      <w:r>
        <w:t xml:space="preserve"> · snow</w:t>
      </w:r>
    </w:p>
    <w:p>
      <w:r>
        <w:t xml:space="preserve">  ● Nibo ladi sur tera. — </w:t>
      </w:r>
      <w:r>
        <w:rPr>
          <w:i/>
        </w:rPr>
        <w:t>La neige tombe sur terre.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nilo</w:t>
      </w:r>
      <w:r>
        <w:t xml:space="preserve"> n. — </w:t>
      </w:r>
      <w:r>
        <w:rPr>
          <w:b/>
        </w:rPr>
        <w:t>zéro</w:t>
      </w:r>
      <w:r>
        <w:t xml:space="preserve"> · zero</w:t>
      </w:r>
    </w:p>
    <w:p>
      <w:r>
        <w:t xml:space="preserve">  ● Nilo es rion. — </w:t>
      </w:r>
      <w:r>
        <w:rPr>
          <w:i/>
        </w:rPr>
        <w:t>Zéro est rien.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nito</w:t>
      </w:r>
      <w:r>
        <w:t xml:space="preserve"> n. — </w:t>
      </w:r>
      <w:r>
        <w:rPr>
          <w:b/>
        </w:rPr>
        <w:t>nuit</w:t>
      </w:r>
      <w:r>
        <w:t xml:space="preserve"> · night</w:t>
      </w:r>
    </w:p>
    <w:p>
      <w:r>
        <w:t xml:space="preserve">  ● nito es deki. — </w:t>
      </w:r>
      <w:r>
        <w:rPr>
          <w:i/>
        </w:rPr>
        <w:t>La nuit est sombre.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niwo</w:t>
      </w:r>
      <w:r>
        <w:t xml:space="preserve"> n. — </w:t>
      </w:r>
      <w:r>
        <w:rPr>
          <w:b/>
        </w:rPr>
        <w:t>neige</w:t>
      </w:r>
      <w:r>
        <w:t xml:space="preserve"> · snow</w:t>
      </w:r>
    </w:p>
    <w:p>
      <w:r>
        <w:t xml:space="preserve">  ● Niwo es freka. — </w:t>
      </w:r>
      <w:r>
        <w:rPr>
          <w:i/>
        </w:rPr>
        <w:t>La neige est froide.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nobelonobelo</w:t>
      </w:r>
      <w:r>
        <w:t xml:space="preserve"> n. — </w:t>
      </w:r>
      <w:r>
        <w:rPr>
          <w:b/>
        </w:rPr>
        <w:t>roman</w:t>
      </w:r>
      <w:r>
        <w:t xml:space="preserve"> · novel</w:t>
      </w:r>
    </w:p>
    <w:p>
      <w:r>
        <w:t xml:space="preserve">  ● Novelo es longa libro. — </w:t>
      </w:r>
      <w:r>
        <w:rPr>
          <w:i/>
        </w:rPr>
        <w:t>Le roman est un long livre. (nobelo)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nokato</w:t>
      </w:r>
      <w:r>
        <w:t xml:space="preserve"> n. — </w:t>
      </w:r>
      <w:r>
        <w:rPr>
          <w:b/>
        </w:rPr>
        <w:t>nuit</w:t>
      </w:r>
      <w:r>
        <w:t xml:space="preserve"> · night</w:t>
      </w:r>
    </w:p>
    <w:p>
      <w:r>
        <w:t xml:space="preserve">  ● Nokto es nega. — </w:t>
      </w:r>
      <w:r>
        <w:rPr>
          <w:i/>
        </w:rPr>
        <w:t>La nuit est noire.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noli</w:t>
      </w:r>
      <w:r>
        <w:t xml:space="preserve"> v. — </w:t>
      </w:r>
      <w:r>
        <w:rPr>
          <w:b/>
        </w:rPr>
        <w:t>interdire, bannir</w:t>
      </w:r>
      <w:r>
        <w:t xml:space="preserve"> · to prohibit, to ban</w:t>
      </w:r>
    </w:p>
    <w:p>
      <w:r>
        <w:t xml:space="preserve">  ● Ligo noli krimo. — </w:t>
      </w:r>
      <w:r>
        <w:rPr>
          <w:i/>
        </w:rPr>
        <w:t>La loi interdit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non-para</w:t>
      </w:r>
      <w:r>
        <w:t xml:space="preserve"> adj. — </w:t>
      </w:r>
      <w:r>
        <w:rPr>
          <w:b/>
        </w:rPr>
        <w:t>impair</w:t>
      </w:r>
      <w:r>
        <w:t xml:space="preserve"> · odd (number)</w:t>
      </w:r>
    </w:p>
    <w:p>
      <w:r>
        <w:t xml:space="preserve">  ● Tre es non-para namo. — </w:t>
      </w:r>
      <w:r>
        <w:rPr>
          <w:i/>
        </w:rPr>
        <w:t>Trois est un nombre impair.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norada</w:t>
      </w:r>
      <w:r>
        <w:t xml:space="preserve"> n. — </w:t>
      </w:r>
      <w:r>
        <w:rPr>
          <w:b/>
        </w:rPr>
        <w:t>nord</w:t>
      </w:r>
      <w:r>
        <w:t xml:space="preserve"> · north</w:t>
      </w:r>
    </w:p>
    <w:p>
      <w:r>
        <w:t xml:space="preserve">  ● Norda esu polo. — </w:t>
      </w:r>
      <w:r>
        <w:rPr>
          <w:i/>
        </w:rPr>
        <w:t>Le nord est le pôle.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norado</w:t>
      </w:r>
      <w:r>
        <w:t xml:space="preserve"> n. — </w:t>
      </w:r>
      <w:r>
        <w:rPr>
          <w:b/>
        </w:rPr>
        <w:t>nord</w:t>
      </w:r>
      <w:r>
        <w:t xml:space="preserve"> · north</w:t>
      </w:r>
    </w:p>
    <w:p>
      <w:r>
        <w:t xml:space="preserve">  ● Nordo es kalaroa nea. — </w:t>
      </w:r>
      <w:r>
        <w:rPr>
          <w:i/>
        </w:rPr>
        <w:t>Le nord n'est pas chaud.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nota</w:t>
      </w:r>
      <w:r>
        <w:t xml:space="preserve"> n. — </w:t>
      </w:r>
      <w:r>
        <w:rPr>
          <w:b/>
        </w:rPr>
        <w:t>note/annotation</w:t>
      </w:r>
      <w:r>
        <w:t xml:space="preserve"> · note</w:t>
      </w:r>
    </w:p>
    <w:p>
      <w:r>
        <w:t xml:space="preserve">  ● Nota es sur papera. — </w:t>
      </w:r>
      <w:r>
        <w:rPr>
          <w:i/>
        </w:rPr>
        <w:t>La note est sur le papier.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notisitor</w:t>
      </w:r>
      <w:r>
        <w:t xml:space="preserve"> n. — </w:t>
      </w:r>
      <w:r>
        <w:rPr>
          <w:b/>
        </w:rPr>
        <w:t>journaliste</w:t>
      </w:r>
      <w:r>
        <w:t xml:space="preserve"> · reporter</w:t>
      </w:r>
    </w:p>
    <w:p>
      <w:r>
        <w:t xml:space="preserve">  ● Notisitor doni notiso. — </w:t>
      </w:r>
      <w:r>
        <w:rPr>
          <w:i/>
        </w:rPr>
        <w:t>Le journaliste donne une nouvelle.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noweo</w:t>
      </w:r>
      <w:r>
        <w:t xml:space="preserve"> n. — </w:t>
      </w:r>
      <w:r>
        <w:rPr>
          <w:b/>
        </w:rPr>
        <w:t>novembre</w:t>
      </w:r>
      <w:r>
        <w:t xml:space="preserve"> · November</w:t>
      </w:r>
    </w:p>
    <w:p>
      <w:r>
        <w:t xml:space="preserve">  ● Noweo es meso deka-uno. — </w:t>
      </w:r>
      <w:r>
        <w:rPr>
          <w:i/>
        </w:rPr>
        <w:t>Novembre est le onzième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nuba</w:t>
      </w:r>
      <w:r>
        <w:t xml:space="preserve"> adj. — </w:t>
      </w:r>
      <w:r>
        <w:rPr>
          <w:b/>
        </w:rPr>
        <w:t>nouveau, neuf</w:t>
      </w:r>
      <w:r>
        <w:t xml:space="preserve"> · new</w:t>
      </w:r>
    </w:p>
    <w:p>
      <w:r>
        <w:t xml:space="preserve">  ● Me kipi nuva robo. — </w:t>
      </w:r>
      <w:r>
        <w:rPr>
          <w:i/>
        </w:rPr>
        <w:t>Je garde une nouvelle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nubo</w:t>
      </w:r>
      <w:r>
        <w:t xml:space="preserve"> n. — </w:t>
      </w:r>
      <w:r>
        <w:rPr>
          <w:b/>
        </w:rPr>
        <w:t>nuage</w:t>
      </w:r>
      <w:r>
        <w:t xml:space="preserve"> · cloud</w:t>
      </w:r>
    </w:p>
    <w:p>
      <w:r>
        <w:t xml:space="preserve">  ● Nubo es blanka. — </w:t>
      </w:r>
      <w:r>
        <w:rPr>
          <w:i/>
        </w:rPr>
        <w:t>Le nuage est blanc.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nudi</w:t>
      </w:r>
      <w:r>
        <w:t xml:space="preserve"> v. — </w:t>
      </w:r>
      <w:r>
        <w:rPr>
          <w:b/>
        </w:rPr>
        <w:t>se déshabiller, ôter vêtement</w:t>
      </w:r>
      <w:r>
        <w:t xml:space="preserve"> · to undress, take off</w:t>
      </w:r>
    </w:p>
    <w:p>
      <w:r>
        <w:t xml:space="preserve">  ● Li nudi sako. — </w:t>
      </w:r>
      <w:r>
        <w:rPr>
          <w:i/>
        </w:rPr>
        <w:t>Il enlève sa veste.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nuko</w:t>
      </w:r>
      <w:r>
        <w:t xml:space="preserve"> n. — </w:t>
      </w:r>
      <w:r>
        <w:rPr>
          <w:b/>
        </w:rPr>
        <w:t>noix/noisette</w:t>
      </w:r>
      <w:r>
        <w:t xml:space="preserve"> · nut</w:t>
      </w:r>
    </w:p>
    <w:p>
      <w:r>
        <w:t xml:space="preserve">  ● Nuko es dura. — </w:t>
      </w:r>
      <w:r>
        <w:rPr>
          <w:i/>
        </w:rPr>
        <w:t>La noix est dure.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nula</w:t>
      </w:r>
      <w:r>
        <w:t xml:space="preserve"> adj. — </w:t>
      </w:r>
      <w:r>
        <w:rPr>
          <w:b/>
        </w:rPr>
        <w:t>nul, aucun</w:t>
      </w:r>
      <w:r>
        <w:t xml:space="preserve"> · none, zero, no</w:t>
      </w:r>
    </w:p>
    <w:p>
      <w:r>
        <w:t xml:space="preserve">  ● Nula mela es runda. — </w:t>
      </w:r>
      <w:r>
        <w:rPr>
          <w:i/>
        </w:rPr>
        <w:t>Aucune pomme n'est ronde.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nulo</w:t>
      </w:r>
      <w:r>
        <w:t xml:space="preserve"> n. — </w:t>
      </w:r>
      <w:r>
        <w:rPr>
          <w:b/>
        </w:rPr>
        <w:t>aiguille</w:t>
      </w:r>
      <w:r>
        <w:t xml:space="preserve"> · needle</w:t>
      </w:r>
    </w:p>
    <w:p>
      <w:r>
        <w:t xml:space="preserve">  ● Nulo suti telo. — </w:t>
      </w:r>
      <w:r>
        <w:rPr>
          <w:i/>
        </w:rPr>
        <w:t>L'aiguille coud le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numero</w:t>
      </w:r>
      <w:r>
        <w:t xml:space="preserve"> n. — </w:t>
      </w:r>
      <w:r>
        <w:rPr>
          <w:b/>
        </w:rPr>
        <w:t>nombre</w:t>
      </w:r>
      <w:r>
        <w:t xml:space="preserve"> · number</w:t>
      </w:r>
    </w:p>
    <w:p>
      <w:r>
        <w:t xml:space="preserve">  ● Uno es numero. — </w:t>
      </w:r>
      <w:r>
        <w:rPr>
          <w:i/>
        </w:rPr>
        <w:t>Un est un nombre.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nuno</w:t>
      </w:r>
      <w:r>
        <w:t xml:space="preserve"> adv. — </w:t>
      </w:r>
      <w:r>
        <w:rPr>
          <w:b/>
        </w:rPr>
        <w:t>maintenant</w:t>
      </w:r>
      <w:r>
        <w:t xml:space="preserve"> · now</w:t>
      </w:r>
    </w:p>
    <w:p>
      <w:r>
        <w:t xml:space="preserve">  ● Nuno me parli. — </w:t>
      </w:r>
      <w:r>
        <w:rPr>
          <w:i/>
        </w:rPr>
        <w:t>Maintenant je parle.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nuro</w:t>
      </w:r>
      <w:r>
        <w:t xml:space="preserve"> n. — </w:t>
      </w:r>
      <w:r>
        <w:rPr>
          <w:b/>
        </w:rPr>
        <w:t>nombre, chiffre</w:t>
      </w:r>
      <w:r>
        <w:t xml:space="preserve"> · number, digit</w:t>
      </w:r>
    </w:p>
    <w:p>
      <w:r>
        <w:t xml:space="preserve">  ● Me kounti nuro. — </w:t>
      </w:r>
      <w:r>
        <w:rPr>
          <w:i/>
        </w:rPr>
        <w:t>Je compte les chiffres.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nutisior</w:t>
      </w:r>
      <w:r>
        <w:t xml:space="preserve"> n. — </w:t>
      </w:r>
      <w:r>
        <w:rPr>
          <w:b/>
        </w:rPr>
        <w:t>journaliste</w:t>
      </w:r>
      <w:r>
        <w:t xml:space="preserve"> · journalist</w:t>
      </w:r>
    </w:p>
    <w:p>
      <w:r>
        <w:t xml:space="preserve">  ● Nutisior skribi nutisio. — </w:t>
      </w:r>
      <w:r>
        <w:rPr>
          <w:i/>
        </w:rPr>
        <w:t>Le journaliste écrit les nouvelles.</w:t>
      </w:r>
    </w:p>
    <w:p>
      <w:r>
        <w:rPr>
          <w:color w:val="888888"/>
          <w:sz w:val="16"/>
        </w:rPr>
        <w:t xml:space="preserve">  [metiers]</w:t>
      </w:r>
    </w:p>
    <w:p>
      <w:r>
        <w:br w:type="page"/>
      </w:r>
    </w:p>
    <w:p>
      <w:pPr>
        <w:pStyle w:val="Heading1"/>
        <w:jc w:val="center"/>
      </w:pPr>
      <w:r>
        <w:t>O</w:t>
      </w:r>
    </w:p>
    <w:p>
      <w:r>
        <w:rPr>
          <w:b/>
        </w:rPr>
        <w:t>obeio</w:t>
      </w:r>
      <w:r>
        <w:t xml:space="preserve"> n. — </w:t>
      </w:r>
      <w:r>
        <w:rPr>
          <w:b/>
        </w:rPr>
        <w:t>mouton</w:t>
      </w:r>
      <w:r>
        <w:t xml:space="preserve"> · sheep</w:t>
      </w:r>
    </w:p>
    <w:p>
      <w:r>
        <w:t xml:space="preserve">  ● Obeio doni lano. — </w:t>
      </w:r>
      <w:r>
        <w:rPr>
          <w:i/>
        </w:rPr>
        <w:t>Le mouton donne de la laine.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obio</w:t>
      </w:r>
      <w:r>
        <w:t xml:space="preserve"> n. — </w:t>
      </w:r>
      <w:r>
        <w:rPr>
          <w:b/>
        </w:rPr>
        <w:t>mouton</w:t>
      </w:r>
      <w:r>
        <w:t xml:space="preserve"> · sheep</w:t>
      </w:r>
    </w:p>
    <w:p>
      <w:r>
        <w:t xml:space="preserve">  ● Obio esi blanka. — </w:t>
      </w:r>
      <w:r>
        <w:rPr>
          <w:i/>
        </w:rPr>
        <w:t>Le mouton est blanc.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odio</w:t>
      </w:r>
      <w:r>
        <w:t xml:space="preserve"> adv. — </w:t>
      </w:r>
      <w:r>
        <w:rPr>
          <w:b/>
        </w:rPr>
        <w:t>aujourd'hui</w:t>
      </w:r>
      <w:r>
        <w:t xml:space="preserve"> · today</w:t>
      </w:r>
    </w:p>
    <w:p>
      <w:r>
        <w:t xml:space="preserve">  ● Odio me labori. — </w:t>
      </w:r>
      <w:r>
        <w:rPr>
          <w:i/>
        </w:rPr>
        <w:t>Aujourd'hui je travaille.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oesato</w:t>
      </w:r>
      <w:r>
        <w:t xml:space="preserve"> n. — </w:t>
      </w:r>
      <w:r>
        <w:rPr>
          <w:b/>
        </w:rPr>
        <w:t>ouest (occident)</w:t>
      </w:r>
      <w:r>
        <w:t xml:space="preserve"> · west</w:t>
      </w:r>
    </w:p>
    <w:p>
      <w:r>
        <w:t xml:space="preserve">  ● Oesto es ubi suno desendi. — </w:t>
      </w:r>
      <w:r>
        <w:rPr>
          <w:i/>
        </w:rPr>
        <w:t>L'ouest est là où le soleil descend.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okaso</w:t>
      </w:r>
      <w:r>
        <w:t xml:space="preserve"> n. — </w:t>
      </w:r>
      <w:r>
        <w:rPr>
          <w:b/>
        </w:rPr>
        <w:t>crépuscule</w:t>
      </w:r>
      <w:r>
        <w:t xml:space="preserve"> · sunset</w:t>
      </w:r>
    </w:p>
    <w:p>
      <w:r>
        <w:t xml:space="preserve">  ● okaso es eko. — </w:t>
      </w:r>
      <w:r>
        <w:rPr>
          <w:i/>
        </w:rPr>
        <w:t>Le coucher de soleil est beau.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okato</w:t>
      </w:r>
      <w:r>
        <w:t xml:space="preserve"> n. — </w:t>
      </w:r>
      <w:r>
        <w:rPr>
          <w:b/>
        </w:rPr>
        <w:t>octobre</w:t>
      </w:r>
      <w:r>
        <w:t xml:space="preserve"> · October</w:t>
      </w:r>
    </w:p>
    <w:p>
      <w:r>
        <w:t xml:space="preserve">  ● Okto es meso deka. — </w:t>
      </w:r>
      <w:r>
        <w:rPr>
          <w:i/>
        </w:rPr>
        <w:t>Octobre est le dixième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okeano</w:t>
      </w:r>
      <w:r>
        <w:t xml:space="preserve"> n. — </w:t>
      </w:r>
      <w:r>
        <w:rPr>
          <w:b/>
        </w:rPr>
        <w:t>océan</w:t>
      </w:r>
      <w:r>
        <w:t xml:space="preserve"> · ocean</w:t>
      </w:r>
    </w:p>
    <w:p>
      <w:r>
        <w:t xml:space="preserve">  ● Okeano esu grandi. — </w:t>
      </w:r>
      <w:r>
        <w:rPr>
          <w:i/>
        </w:rPr>
        <w:t>L'océan est grand.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oko</w:t>
      </w:r>
      <w:r>
        <w:t xml:space="preserve"> n. — </w:t>
      </w:r>
      <w:r>
        <w:rPr>
          <w:b/>
        </w:rPr>
        <w:t>oeil</w:t>
      </w:r>
      <w:r>
        <w:t xml:space="preserve"> · eye</w:t>
      </w:r>
    </w:p>
    <w:p>
      <w:r>
        <w:t xml:space="preserve">  ● Mi oki miri yu. — </w:t>
      </w:r>
      <w:r>
        <w:rPr>
          <w:i/>
        </w:rPr>
        <w:t>Mon oeil te regarde.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okuloyo</w:t>
      </w:r>
      <w:r>
        <w:t xml:space="preserve"> n. — </w:t>
      </w:r>
      <w:r>
        <w:rPr>
          <w:b/>
        </w:rPr>
        <w:t>lunettes</w:t>
      </w:r>
      <w:r>
        <w:t xml:space="preserve"> · glasses</w:t>
      </w:r>
    </w:p>
    <w:p>
      <w:r>
        <w:t xml:space="preserve">  ● Okulo-yoya helpi me. — </w:t>
      </w:r>
      <w:r>
        <w:rPr>
          <w:i/>
        </w:rPr>
        <w:t>Les lunettes m'aident.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oleo</w:t>
      </w:r>
      <w:r>
        <w:t xml:space="preserve"> n. — </w:t>
      </w:r>
      <w:r>
        <w:rPr>
          <w:b/>
        </w:rPr>
        <w:t>huile</w:t>
      </w:r>
      <w:r>
        <w:t xml:space="preserve"> · oil</w:t>
      </w:r>
    </w:p>
    <w:p>
      <w:r>
        <w:t xml:space="preserve">  ● Oleo es likia. — </w:t>
      </w:r>
      <w:r>
        <w:rPr>
          <w:i/>
        </w:rPr>
        <w:t>L'huile est liquide.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olibo</w:t>
      </w:r>
      <w:r>
        <w:t xml:space="preserve"> n. — </w:t>
      </w:r>
      <w:r>
        <w:rPr>
          <w:b/>
        </w:rPr>
        <w:t>olivier</w:t>
      </w:r>
      <w:r>
        <w:t xml:space="preserve"> · olive tree</w:t>
      </w:r>
    </w:p>
    <w:p>
      <w:r>
        <w:t xml:space="preserve">  ● olibo dona oleo. — </w:t>
      </w:r>
      <w:r>
        <w:rPr>
          <w:i/>
        </w:rPr>
        <w:t>L'olivier donne de l'huile.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olio</w:t>
      </w:r>
      <w:r>
        <w:t xml:space="preserve"> n. — </w:t>
      </w:r>
      <w:r>
        <w:rPr>
          <w:b/>
        </w:rPr>
        <w:t>huile</w:t>
      </w:r>
      <w:r>
        <w:t xml:space="preserve"> · oil</w:t>
      </w:r>
    </w:p>
    <w:p>
      <w:r>
        <w:t xml:space="preserve">  ● Olio es in siko. — </w:t>
      </w:r>
      <w:r>
        <w:rPr>
          <w:i/>
        </w:rPr>
        <w:t>L'huile est dans le plat.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olo</w:t>
      </w:r>
      <w:r>
        <w:t xml:space="preserve"> n. — </w:t>
      </w:r>
      <w:r>
        <w:rPr>
          <w:b/>
        </w:rPr>
        <w:t>marmite, casserole</w:t>
      </w:r>
      <w:r>
        <w:t xml:space="preserve"> · pot, pan</w:t>
      </w:r>
    </w:p>
    <w:p>
      <w:r>
        <w:t xml:space="preserve">  ● Olo es sur foko. — </w:t>
      </w:r>
      <w:r>
        <w:rPr>
          <w:i/>
        </w:rPr>
        <w:t>La marmite est sur le feu.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oma</w:t>
      </w:r>
      <w:r>
        <w:t xml:space="preserve"> adj. — </w:t>
      </w:r>
      <w:r>
        <w:rPr>
          <w:b/>
        </w:rPr>
        <w:t>tout, chaque</w:t>
      </w:r>
      <w:r>
        <w:t xml:space="preserve"> · all, every</w:t>
      </w:r>
    </w:p>
    <w:p>
      <w:r>
        <w:t xml:space="preserve">  ● Oma homi doli. — </w:t>
      </w:r>
      <w:r>
        <w:rPr>
          <w:i/>
        </w:rPr>
        <w:t>Tous les humains dorment.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omabaro</w:t>
      </w:r>
      <w:r>
        <w:t xml:space="preserve"> n. — </w:t>
      </w:r>
      <w:r>
        <w:rPr>
          <w:b/>
        </w:rPr>
        <w:t>ombre</w:t>
      </w:r>
      <w:r>
        <w:t xml:space="preserve"> · shadow</w:t>
      </w:r>
    </w:p>
    <w:p>
      <w:r>
        <w:t xml:space="preserve">  ● Ombro es lonyo. — </w:t>
      </w:r>
      <w:r>
        <w:rPr>
          <w:i/>
        </w:rPr>
        <w:t>L'ombre est longue.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omenato</w:t>
      </w:r>
      <w:r>
        <w:t xml:space="preserve"> n. — </w:t>
      </w:r>
      <w:r>
        <w:rPr>
          <w:b/>
        </w:rPr>
        <w:t>instant / moment</w:t>
      </w:r>
      <w:r>
        <w:t xml:space="preserve"> · moment</w:t>
      </w:r>
    </w:p>
    <w:p>
      <w:r>
        <w:t xml:space="preserve">  ● omento es nu. — </w:t>
      </w:r>
      <w:r>
        <w:rPr>
          <w:i/>
        </w:rPr>
        <w:t>L'instant est maintenant.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omo</w:t>
      </w:r>
      <w:r>
        <w:t xml:space="preserve"> n. — </w:t>
      </w:r>
      <w:r>
        <w:rPr>
          <w:b/>
        </w:rPr>
        <w:t>personne</w:t>
      </w:r>
      <w:r>
        <w:t xml:space="preserve"> · person</w:t>
      </w:r>
    </w:p>
    <w:p>
      <w:r>
        <w:t xml:space="preserve">  ● Homi es pasi. — </w:t>
      </w:r>
      <w:r>
        <w:rPr>
          <w:i/>
        </w:rPr>
        <w:t>La personne est en paix.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onada</w:t>
      </w:r>
      <w:r>
        <w:t xml:space="preserve"> n. — </w:t>
      </w:r>
      <w:r>
        <w:rPr>
          <w:b/>
        </w:rPr>
        <w:t>vague</w:t>
      </w:r>
      <w:r>
        <w:t xml:space="preserve"> · wave (sea)</w:t>
      </w:r>
    </w:p>
    <w:p>
      <w:r>
        <w:t xml:space="preserve">  ● Onda es grandi. — </w:t>
      </w:r>
      <w:r>
        <w:rPr>
          <w:i/>
        </w:rPr>
        <w:t>La vague est grande.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onado</w:t>
      </w:r>
      <w:r>
        <w:t xml:space="preserve"> n. — </w:t>
      </w:r>
      <w:r>
        <w:rPr>
          <w:b/>
        </w:rPr>
        <w:t>vague</w:t>
      </w:r>
      <w:r>
        <w:t xml:space="preserve"> · wave</w:t>
      </w:r>
    </w:p>
    <w:p>
      <w:r>
        <w:t xml:space="preserve">  ● Ondo mubi maro. — </w:t>
      </w:r>
      <w:r>
        <w:rPr>
          <w:i/>
        </w:rPr>
        <w:t>La vague fait bouger la mer.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onako</w:t>
      </w:r>
      <w:r>
        <w:t xml:space="preserve"> n. — </w:t>
      </w:r>
      <w:r>
        <w:rPr>
          <w:b/>
        </w:rPr>
        <w:t>oncle</w:t>
      </w:r>
      <w:r>
        <w:t xml:space="preserve"> · uncle</w:t>
      </w:r>
    </w:p>
    <w:p>
      <w:r>
        <w:t xml:space="preserve">  ● Onko doni dono. — </w:t>
      </w:r>
      <w:r>
        <w:rPr>
          <w:i/>
        </w:rPr>
        <w:t>L'oncle donne un cadeau.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opisor</w:t>
      </w:r>
      <w:r>
        <w:t xml:space="preserve"> n. — </w:t>
      </w:r>
      <w:r>
        <w:rPr>
          <w:b/>
        </w:rPr>
        <w:t>officiel, fonctionnaire</w:t>
      </w:r>
      <w:r>
        <w:t xml:space="preserve"> · official, bureaucrat</w:t>
      </w:r>
    </w:p>
    <w:p>
      <w:r>
        <w:t xml:space="preserve">  ● Ofisor labo stano. — </w:t>
      </w:r>
      <w:r>
        <w:rPr>
          <w:i/>
        </w:rPr>
        <w:t>L'officiel travaille pour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orabito</w:t>
      </w:r>
      <w:r>
        <w:t xml:space="preserve"> n. — </w:t>
      </w:r>
      <w:r>
        <w:rPr>
          <w:b/>
        </w:rPr>
        <w:t>orbite</w:t>
      </w:r>
      <w:r>
        <w:t xml:space="preserve"> · orbit</w:t>
      </w:r>
    </w:p>
    <w:p>
      <w:r>
        <w:t xml:space="preserve">  ● Luna pati orbito. — </w:t>
      </w:r>
      <w:r>
        <w:rPr>
          <w:i/>
        </w:rPr>
        <w:t>La lune suit une orbite.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orabitoesakala</w:t>
      </w:r>
      <w:r>
        <w:t xml:space="preserve"> n. — </w:t>
      </w:r>
      <w:r>
        <w:rPr>
          <w:b/>
        </w:rPr>
        <w:t>orbite</w:t>
      </w:r>
      <w:r>
        <w:t xml:space="preserve"> · orbit</w:t>
      </w:r>
    </w:p>
    <w:p>
      <w:r>
        <w:t xml:space="preserve">  ● Luno mubi in orbito. — </w:t>
      </w:r>
      <w:r>
        <w:rPr>
          <w:i/>
        </w:rPr>
        <w:t>La lune bouge en orbite.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orado</w:t>
      </w:r>
      <w:r>
        <w:t xml:space="preserve"> n. — </w:t>
      </w:r>
      <w:r>
        <w:rPr>
          <w:b/>
        </w:rPr>
        <w:t>ordre</w:t>
      </w:r>
      <w:r>
        <w:t xml:space="preserve"> · order</w:t>
      </w:r>
    </w:p>
    <w:p>
      <w:r>
        <w:t xml:space="preserve">  ● Lego duno ordo. — </w:t>
      </w:r>
      <w:r>
        <w:rPr>
          <w:i/>
        </w:rPr>
        <w:t>La loi donne l'ordre.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oragani</w:t>
      </w:r>
      <w:r>
        <w:t xml:space="preserve"> v. — </w:t>
      </w:r>
      <w:r>
        <w:rPr>
          <w:b/>
        </w:rPr>
        <w:t>organiser</w:t>
      </w:r>
      <w:r>
        <w:t xml:space="preserve"> · to organize</w:t>
      </w:r>
    </w:p>
    <w:p>
      <w:r>
        <w:t xml:space="preserve">  ● Lira organi lando. — </w:t>
      </w:r>
      <w:r>
        <w:rPr>
          <w:i/>
        </w:rPr>
        <w:t>Le chef organise le pays.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oragano</w:t>
      </w:r>
      <w:r>
        <w:t xml:space="preserve"> n. — </w:t>
      </w:r>
      <w:r>
        <w:rPr>
          <w:b/>
        </w:rPr>
        <w:t>organisation</w:t>
      </w:r>
      <w:r>
        <w:t xml:space="preserve"> · organization</w:t>
      </w:r>
    </w:p>
    <w:p>
      <w:r>
        <w:t xml:space="preserve">  ● Organo esu grandi. — </w:t>
      </w:r>
      <w:r>
        <w:rPr>
          <w:i/>
        </w:rPr>
        <w:t>L'organisation est grande.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orakida</w:t>
      </w:r>
      <w:r>
        <w:t xml:space="preserve"> n. — </w:t>
      </w:r>
      <w:r>
        <w:rPr>
          <w:b/>
        </w:rPr>
        <w:t>orchidée</w:t>
      </w:r>
      <w:r>
        <w:t xml:space="preserve"> · orchid</w:t>
      </w:r>
    </w:p>
    <w:p>
      <w:r>
        <w:t xml:space="preserve">  ● Orkida es rari. — </w:t>
      </w:r>
      <w:r>
        <w:rPr>
          <w:i/>
        </w:rPr>
        <w:t>L'orchidée est rare.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orayo</w:t>
      </w:r>
      <w:r>
        <w:t xml:space="preserve"> n. — </w:t>
      </w:r>
      <w:r>
        <w:rPr>
          <w:b/>
        </w:rPr>
        <w:t>oreille</w:t>
      </w:r>
      <w:r>
        <w:t xml:space="preserve"> · ear</w:t>
      </w:r>
    </w:p>
    <w:p>
      <w:r>
        <w:t xml:space="preserve">  ● Oryo audi sono. — </w:t>
      </w:r>
      <w:r>
        <w:rPr>
          <w:i/>
        </w:rPr>
        <w:t>L'oreille entend le son.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oriko</w:t>
      </w:r>
      <w:r>
        <w:t xml:space="preserve"> n. — </w:t>
      </w:r>
      <w:r>
        <w:rPr>
          <w:b/>
        </w:rPr>
        <w:t>oreille</w:t>
      </w:r>
      <w:r>
        <w:t xml:space="preserve"> · ear</w:t>
      </w:r>
    </w:p>
    <w:p>
      <w:r>
        <w:t xml:space="preserve">  ● Oriko audi musika. — </w:t>
      </w:r>
      <w:r>
        <w:rPr>
          <w:i/>
        </w:rPr>
        <w:t>L'oreille entend la musique.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orisa</w:t>
      </w:r>
      <w:r>
        <w:t xml:space="preserve"> n. — </w:t>
      </w:r>
      <w:r>
        <w:rPr>
          <w:b/>
        </w:rPr>
        <w:t>riz</w:t>
      </w:r>
      <w:r>
        <w:t xml:space="preserve"> · rice</w:t>
      </w:r>
    </w:p>
    <w:p>
      <w:r>
        <w:t xml:space="preserve">  ● Oriza es de Asia. — </w:t>
      </w:r>
      <w:r>
        <w:rPr>
          <w:i/>
        </w:rPr>
        <w:t>Le riz vient d'Asie.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orisonate</w:t>
      </w:r>
      <w:r>
        <w:t xml:space="preserve"> n. — </w:t>
      </w:r>
      <w:r>
        <w:rPr>
          <w:b/>
        </w:rPr>
        <w:t>horizon</w:t>
      </w:r>
      <w:r>
        <w:t xml:space="preserve"> · horizon</w:t>
      </w:r>
    </w:p>
    <w:p>
      <w:r>
        <w:t xml:space="preserve">  ● orisonte es lona. — </w:t>
      </w:r>
      <w:r>
        <w:rPr>
          <w:i/>
        </w:rPr>
        <w:t>L'horizon est loin.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orisonatoparaise</w:t>
      </w:r>
      <w:r>
        <w:t xml:space="preserve"> n. — </w:t>
      </w:r>
      <w:r>
        <w:rPr>
          <w:b/>
        </w:rPr>
        <w:t>horizon</w:t>
      </w:r>
      <w:r>
        <w:t xml:space="preserve"> · horizon</w:t>
      </w:r>
    </w:p>
    <w:p>
      <w:r>
        <w:t xml:space="preserve">  ● Mi bidi orisonto. — </w:t>
      </w:r>
      <w:r>
        <w:rPr>
          <w:i/>
        </w:rPr>
        <w:t>Je vois l'horizon.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orisono</w:t>
      </w:r>
      <w:r>
        <w:t xml:space="preserve"> n. — </w:t>
      </w:r>
      <w:r>
        <w:rPr>
          <w:b/>
        </w:rPr>
        <w:t>horizon</w:t>
      </w:r>
      <w:r>
        <w:t xml:space="preserve"> · horizon</w:t>
      </w:r>
    </w:p>
    <w:p>
      <w:r>
        <w:t xml:space="preserve">  ● Mi miri horisono. — </w:t>
      </w:r>
      <w:r>
        <w:rPr>
          <w:i/>
        </w:rPr>
        <w:t>Je regarde l'horizon.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oro</w:t>
      </w:r>
      <w:r>
        <w:t xml:space="preserve"> n. — </w:t>
      </w:r>
      <w:r>
        <w:rPr>
          <w:b/>
        </w:rPr>
        <w:t>heure (durée)</w:t>
      </w:r>
      <w:r>
        <w:t xml:space="preserve"> · hour</w:t>
      </w:r>
    </w:p>
    <w:p>
      <w:r>
        <w:t xml:space="preserve">  ● uno horo pasi. — </w:t>
      </w:r>
      <w:r>
        <w:rPr>
          <w:i/>
        </w:rPr>
        <w:t>Une heure passe.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orolo</w:t>
      </w:r>
      <w:r>
        <w:t xml:space="preserve"> n. — </w:t>
      </w:r>
      <w:r>
        <w:rPr>
          <w:b/>
        </w:rPr>
        <w:t>horloge, montre</w:t>
      </w:r>
      <w:r>
        <w:t xml:space="preserve"> · clock</w:t>
      </w:r>
    </w:p>
    <w:p>
      <w:r>
        <w:t xml:space="preserve">  ● Horolo dikti temo. — </w:t>
      </w:r>
      <w:r>
        <w:rPr>
          <w:i/>
        </w:rPr>
        <w:t>L'horloge indique le temps.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orulo</w:t>
      </w:r>
      <w:r>
        <w:t xml:space="preserve"> n. — </w:t>
      </w:r>
      <w:r>
        <w:rPr>
          <w:b/>
        </w:rPr>
        <w:t>horloge</w:t>
      </w:r>
      <w:r>
        <w:t xml:space="preserve"> · clock</w:t>
      </w:r>
    </w:p>
    <w:p>
      <w:r>
        <w:t xml:space="preserve">  ● orulo soni. — </w:t>
      </w:r>
      <w:r>
        <w:rPr>
          <w:i/>
        </w:rPr>
        <w:t>L'horloge sonne.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oseano</w:t>
      </w:r>
      <w:r>
        <w:t xml:space="preserve"> n. — </w:t>
      </w:r>
      <w:r>
        <w:rPr>
          <w:b/>
        </w:rPr>
        <w:t>océan</w:t>
      </w:r>
      <w:r>
        <w:t xml:space="preserve"> · ocean</w:t>
      </w:r>
    </w:p>
    <w:p>
      <w:r>
        <w:t xml:space="preserve">  ● Oseano es grandi. — </w:t>
      </w:r>
      <w:r>
        <w:rPr>
          <w:i/>
        </w:rPr>
        <w:t>L'océan est grand.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oso</w:t>
      </w:r>
      <w:r>
        <w:t xml:space="preserve"> n. — </w:t>
      </w:r>
      <w:r>
        <w:rPr>
          <w:b/>
        </w:rPr>
        <w:t>os</w:t>
      </w:r>
      <w:r>
        <w:t xml:space="preserve"> · bone</w:t>
      </w:r>
    </w:p>
    <w:p>
      <w:r>
        <w:t xml:space="preserve">  ● Oso es dura. — </w:t>
      </w:r>
      <w:r>
        <w:rPr>
          <w:i/>
        </w:rPr>
        <w:t>L'os est dur.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otoma</w:t>
      </w:r>
      <w:r>
        <w:t xml:space="preserve"> adj. — </w:t>
      </w:r>
      <w:r>
        <w:rPr>
          <w:b/>
        </w:rPr>
        <w:t>automatique</w:t>
      </w:r>
      <w:r>
        <w:t xml:space="preserve"> · automatic</w:t>
      </w:r>
    </w:p>
    <w:p>
      <w:r>
        <w:t xml:space="preserve">  ● Otoma masino labori. — </w:t>
      </w:r>
      <w:r>
        <w:rPr>
          <w:i/>
        </w:rPr>
        <w:t>La machine automatique travaille.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otono</w:t>
      </w:r>
      <w:r>
        <w:t xml:space="preserve"> n. — </w:t>
      </w:r>
      <w:r>
        <w:rPr>
          <w:b/>
        </w:rPr>
        <w:t>automne</w:t>
      </w:r>
      <w:r>
        <w:t xml:space="preserve"> · autumn</w:t>
      </w:r>
    </w:p>
    <w:p>
      <w:r>
        <w:t xml:space="preserve">  ● Otono muti koli. — </w:t>
      </w:r>
      <w:r>
        <w:rPr>
          <w:i/>
        </w:rPr>
        <w:t>L'automne change les couleurs.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otuno</w:t>
      </w:r>
      <w:r>
        <w:t xml:space="preserve"> n. — </w:t>
      </w:r>
      <w:r>
        <w:rPr>
          <w:b/>
        </w:rPr>
        <w:t>automne</w:t>
      </w:r>
      <w:r>
        <w:t xml:space="preserve"> · autumn</w:t>
      </w:r>
    </w:p>
    <w:p>
      <w:r>
        <w:t xml:space="preserve">  ● Otuno ladi la fola. — </w:t>
      </w:r>
      <w:r>
        <w:rPr>
          <w:i/>
        </w:rPr>
        <w:t>L'automne fait tomber les feuilles.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ouro</w:t>
      </w:r>
      <w:r>
        <w:t xml:space="preserve"> n. — </w:t>
      </w:r>
      <w:r>
        <w:rPr>
          <w:b/>
        </w:rPr>
        <w:t>heure</w:t>
      </w:r>
      <w:r>
        <w:t xml:space="preserve"> · hour</w:t>
      </w:r>
    </w:p>
    <w:p>
      <w:r>
        <w:t xml:space="preserve">  ● Ouro pasi lenti. — </w:t>
      </w:r>
      <w:r>
        <w:rPr>
          <w:i/>
        </w:rPr>
        <w:t>L'heure passe lentement.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owo</w:t>
      </w:r>
      <w:r>
        <w:t xml:space="preserve"> n. — </w:t>
      </w:r>
      <w:r>
        <w:rPr>
          <w:b/>
        </w:rPr>
        <w:t>oeuf</w:t>
      </w:r>
      <w:r>
        <w:t xml:space="preserve"> · egg</w:t>
      </w:r>
    </w:p>
    <w:p>
      <w:r>
        <w:t xml:space="preserve">  ● Me mansi owo. — </w:t>
      </w:r>
      <w:r>
        <w:rPr>
          <w:i/>
        </w:rPr>
        <w:t>Je mange un œuf.</w:t>
      </w:r>
    </w:p>
    <w:p>
      <w:r>
        <w:rPr>
          <w:color w:val="888888"/>
          <w:sz w:val="16"/>
        </w:rPr>
        <w:t xml:space="preserve">  [nourriture]</w:t>
      </w:r>
    </w:p>
    <w:p>
      <w:r>
        <w:br w:type="page"/>
      </w:r>
    </w:p>
    <w:p>
      <w:pPr>
        <w:pStyle w:val="Heading1"/>
        <w:jc w:val="center"/>
      </w:pPr>
      <w:r>
        <w:t>P</w:t>
      </w:r>
    </w:p>
    <w:p>
      <w:r>
        <w:rPr>
          <w:b/>
        </w:rPr>
        <w:t>pagi</w:t>
      </w:r>
      <w:r>
        <w:t xml:space="preserve"> v. — </w:t>
      </w:r>
      <w:r>
        <w:rPr>
          <w:b/>
        </w:rPr>
        <w:t>payer</w:t>
      </w:r>
      <w:r>
        <w:t xml:space="preserve"> · to pay</w:t>
      </w:r>
    </w:p>
    <w:p>
      <w:r>
        <w:t xml:space="preserve">  ● Mi pagi moni. — </w:t>
      </w:r>
      <w:r>
        <w:rPr>
          <w:i/>
        </w:rPr>
        <w:t>Je paie l'argent.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paginagariponi</w:t>
      </w:r>
      <w:r>
        <w:t xml:space="preserve"> n. — </w:t>
      </w:r>
      <w:r>
        <w:rPr>
          <w:b/>
        </w:rPr>
        <w:t>page</w:t>
      </w:r>
      <w:r>
        <w:t xml:space="preserve"> · page</w:t>
      </w:r>
    </w:p>
    <w:p>
      <w:r>
        <w:t xml:space="preserve">  ● Pagina es numer-ita. — </w:t>
      </w:r>
      <w:r>
        <w:rPr>
          <w:i/>
        </w:rPr>
        <w:t>La page est numérotée.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pagoi</w:t>
      </w:r>
      <w:r>
        <w:t xml:space="preserve"> n. — </w:t>
      </w:r>
      <w:r>
        <w:rPr>
          <w:b/>
        </w:rPr>
        <w:t>page</w:t>
      </w:r>
      <w:r>
        <w:t xml:space="preserve"> · page (book)</w:t>
      </w:r>
    </w:p>
    <w:p>
      <w:r>
        <w:t xml:space="preserve">  ● Pagi es sato numerolo. — </w:t>
      </w:r>
      <w:r>
        <w:rPr>
          <w:i/>
        </w:rPr>
        <w:t>La page a un numéro.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pako</w:t>
      </w:r>
      <w:r>
        <w:t xml:space="preserve"> n. — </w:t>
      </w:r>
      <w:r>
        <w:rPr>
          <w:b/>
        </w:rPr>
        <w:t>traité, packe</w:t>
      </w:r>
      <w:r>
        <w:t xml:space="preserve"> · agreement, treaty</w:t>
      </w:r>
    </w:p>
    <w:p>
      <w:r>
        <w:t xml:space="preserve">  ● Pako fini guero. — </w:t>
      </w:r>
      <w:r>
        <w:rPr>
          <w:i/>
        </w:rPr>
        <w:t>Le traité finit la guerre.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palama</w:t>
      </w:r>
      <w:r>
        <w:t xml:space="preserve"> n. — </w:t>
      </w:r>
      <w:r>
        <w:rPr>
          <w:b/>
        </w:rPr>
        <w:t>palmier</w:t>
      </w:r>
      <w:r>
        <w:t xml:space="preserve"> · palm tree</w:t>
      </w:r>
    </w:p>
    <w:p>
      <w:r>
        <w:t xml:space="preserve">  ● palma es su litora. — </w:t>
      </w:r>
      <w:r>
        <w:rPr>
          <w:i/>
        </w:rPr>
        <w:t>Le palmier est sur la plage.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palamo</w:t>
      </w:r>
      <w:r>
        <w:t xml:space="preserve"> n. — </w:t>
      </w:r>
      <w:r>
        <w:rPr>
          <w:b/>
        </w:rPr>
        <w:t>palmier</w:t>
      </w:r>
      <w:r>
        <w:t xml:space="preserve"> · palm tree</w:t>
      </w:r>
    </w:p>
    <w:p>
      <w:r>
        <w:t xml:space="preserve">  ● Palmo gresi prope mare. — </w:t>
      </w:r>
      <w:r>
        <w:rPr>
          <w:i/>
        </w:rPr>
        <w:t>Le palmier pousse près de la mer.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palanao</w:t>
      </w:r>
      <w:r>
        <w:t xml:space="preserve"> n. — </w:t>
      </w:r>
      <w:r>
        <w:rPr>
          <w:b/>
        </w:rPr>
        <w:t>planète</w:t>
      </w:r>
      <w:r>
        <w:t xml:space="preserve"> · planet</w:t>
      </w:r>
    </w:p>
    <w:p>
      <w:r>
        <w:t xml:space="preserve">  ● Mars es rube planao. — </w:t>
      </w:r>
      <w:r>
        <w:rPr>
          <w:i/>
        </w:rPr>
        <w:t>Mars est une planète rouge.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palanata</w:t>
      </w:r>
      <w:r>
        <w:t xml:space="preserve"> n. — </w:t>
      </w:r>
      <w:r>
        <w:rPr>
          <w:b/>
        </w:rPr>
        <w:t>plante</w:t>
      </w:r>
      <w:r>
        <w:t xml:space="preserve"> · plant</w:t>
      </w:r>
    </w:p>
    <w:p>
      <w:r>
        <w:t xml:space="preserve">  ● Mi planti planta. — </w:t>
      </w:r>
      <w:r>
        <w:rPr>
          <w:i/>
        </w:rPr>
        <w:t>Je plante une plante.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palanati</w:t>
      </w:r>
      <w:r>
        <w:t xml:space="preserve"> v. — </w:t>
      </w:r>
      <w:r>
        <w:rPr>
          <w:b/>
        </w:rPr>
        <w:t>planter</w:t>
      </w:r>
      <w:r>
        <w:t xml:space="preserve"> · to plant</w:t>
      </w:r>
    </w:p>
    <w:p>
      <w:r>
        <w:t xml:space="preserve">  ● Me planti semino. — </w:t>
      </w:r>
      <w:r>
        <w:rPr>
          <w:i/>
        </w:rPr>
        <w:t>Je plante une graine.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palaneto</w:t>
      </w:r>
      <w:r>
        <w:t xml:space="preserve"> n. — </w:t>
      </w:r>
      <w:r>
        <w:rPr>
          <w:b/>
        </w:rPr>
        <w:t>planète</w:t>
      </w:r>
      <w:r>
        <w:t xml:space="preserve"> · planet</w:t>
      </w:r>
    </w:p>
    <w:p>
      <w:r>
        <w:t xml:space="preserve">  ● Oto planeto giri. — </w:t>
      </w:r>
      <w:r>
        <w:rPr>
          <w:i/>
        </w:rPr>
        <w:t>Huit planètes tournent.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palanitor</w:t>
      </w:r>
      <w:r>
        <w:t xml:space="preserve"> n. — </w:t>
      </w:r>
      <w:r>
        <w:rPr>
          <w:b/>
        </w:rPr>
        <w:t>architecte</w:t>
      </w:r>
      <w:r>
        <w:t xml:space="preserve"> · architect</w:t>
      </w:r>
    </w:p>
    <w:p>
      <w:r>
        <w:t xml:space="preserve">  ● Planitor paki plano. — </w:t>
      </w:r>
      <w:r>
        <w:rPr>
          <w:i/>
        </w:rPr>
        <w:t>L'architecte fait un plan.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palano</w:t>
      </w:r>
      <w:r>
        <w:t xml:space="preserve"> n. — </w:t>
      </w:r>
      <w:r>
        <w:rPr>
          <w:b/>
        </w:rPr>
        <w:t>plaine</w:t>
      </w:r>
      <w:r>
        <w:t xml:space="preserve"> · plain</w:t>
      </w:r>
    </w:p>
    <w:p>
      <w:r>
        <w:t xml:space="preserve">  ● Plano es lapa tero. — </w:t>
      </w:r>
      <w:r>
        <w:rPr>
          <w:i/>
        </w:rPr>
        <w:t>La plaine est une terre plate.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palanor</w:t>
      </w:r>
      <w:r>
        <w:t xml:space="preserve"> n. — </w:t>
      </w:r>
      <w:r>
        <w:rPr>
          <w:b/>
        </w:rPr>
        <w:t>architecte</w:t>
      </w:r>
      <w:r>
        <w:t xml:space="preserve"> · architect</w:t>
      </w:r>
    </w:p>
    <w:p>
      <w:r>
        <w:t xml:space="preserve">  ● Planor plani domo. — </w:t>
      </w:r>
      <w:r>
        <w:rPr>
          <w:i/>
        </w:rPr>
        <w:t>L'architecte planifie la maison.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palasa</w:t>
      </w:r>
      <w:r>
        <w:t xml:space="preserve"> adj. — </w:t>
      </w:r>
      <w:r>
        <w:rPr>
          <w:b/>
        </w:rPr>
        <w:t>faux, erroné</w:t>
      </w:r>
      <w:r>
        <w:t xml:space="preserve"> · false, wrong</w:t>
      </w:r>
    </w:p>
    <w:p>
      <w:r>
        <w:t xml:space="preserve">  ● Puko es palsa. — </w:t>
      </w:r>
      <w:r>
        <w:rPr>
          <w:i/>
        </w:rPr>
        <w:t>La réponse est fausse.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palasatiko</w:t>
      </w:r>
      <w:r>
        <w:t xml:space="preserve"> n. — </w:t>
      </w:r>
      <w:r>
        <w:rPr>
          <w:b/>
        </w:rPr>
        <w:t>plastique</w:t>
      </w:r>
      <w:r>
        <w:t xml:space="preserve"> · plastic</w:t>
      </w:r>
    </w:p>
    <w:p>
      <w:r>
        <w:t xml:space="preserve">  ● plastiko esi dura. — </w:t>
      </w:r>
      <w:r>
        <w:rPr>
          <w:i/>
        </w:rPr>
        <w:t>Le plastique est dur.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palata</w:t>
      </w:r>
      <w:r>
        <w:t xml:space="preserve"> adj. — </w:t>
      </w:r>
      <w:r>
        <w:rPr>
          <w:b/>
        </w:rPr>
        <w:t>plat</w:t>
      </w:r>
      <w:r>
        <w:t xml:space="preserve"> · flat</w:t>
      </w:r>
    </w:p>
    <w:p>
      <w:r>
        <w:t xml:space="preserve">  ● Plano esu plata. — </w:t>
      </w:r>
      <w:r>
        <w:rPr>
          <w:i/>
        </w:rPr>
        <w:t>La plaine est plate.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palato</w:t>
      </w:r>
      <w:r>
        <w:t xml:space="preserve"> n. — </w:t>
      </w:r>
      <w:r>
        <w:rPr>
          <w:b/>
        </w:rPr>
        <w:t>assiette</w:t>
      </w:r>
      <w:r>
        <w:t xml:space="preserve"> · plate</w:t>
      </w:r>
    </w:p>
    <w:p>
      <w:r>
        <w:t xml:space="preserve">  ● Manyo es in plato. — </w:t>
      </w:r>
      <w:r>
        <w:rPr>
          <w:i/>
        </w:rPr>
        <w:t>Le repas est dans l'assiette.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palaya</w:t>
      </w:r>
      <w:r>
        <w:t xml:space="preserve"> n. — </w:t>
      </w:r>
      <w:r>
        <w:rPr>
          <w:b/>
        </w:rPr>
        <w:t>plage</w:t>
      </w:r>
      <w:r>
        <w:t xml:space="preserve"> · beach</w:t>
      </w:r>
    </w:p>
    <w:p>
      <w:r>
        <w:t xml:space="preserve">  ● Mi ama playa. — </w:t>
      </w:r>
      <w:r>
        <w:rPr>
          <w:i/>
        </w:rPr>
        <w:t>J'aime la plage.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palayi</w:t>
      </w:r>
      <w:r>
        <w:t xml:space="preserve"> v. — </w:t>
      </w:r>
      <w:r>
        <w:rPr>
          <w:b/>
        </w:rPr>
        <w:t>voler (air/espace)</w:t>
      </w:r>
      <w:r>
        <w:t xml:space="preserve"> · to fly</w:t>
      </w:r>
    </w:p>
    <w:p>
      <w:r>
        <w:t xml:space="preserve">  ● Raketo flayi upa. — </w:t>
      </w:r>
      <w:r>
        <w:rPr>
          <w:i/>
        </w:rPr>
        <w:t>La fusée vole en haut.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paleo</w:t>
      </w:r>
      <w:r>
        <w:t xml:space="preserve"> n. — </w:t>
      </w:r>
      <w:r>
        <w:rPr>
          <w:b/>
        </w:rPr>
        <w:t>plaie / blessure</w:t>
      </w:r>
      <w:r>
        <w:t xml:space="preserve"> · wound / sore</w:t>
      </w:r>
    </w:p>
    <w:p>
      <w:r>
        <w:t xml:space="preserve">  ● Pleo bezi pando. — </w:t>
      </w:r>
      <w:r>
        <w:rPr>
          <w:i/>
        </w:rPr>
        <w:t>La plaie a besoin d'un pansement.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palesi</w:t>
      </w:r>
      <w:r>
        <w:t xml:space="preserve"> n. — </w:t>
      </w:r>
      <w:r>
        <w:rPr>
          <w:b/>
        </w:rPr>
        <w:t>falaise</w:t>
      </w:r>
      <w:r>
        <w:t xml:space="preserve"> · cliff</w:t>
      </w:r>
    </w:p>
    <w:p>
      <w:r>
        <w:t xml:space="preserve">  ● Palesi es riska. — </w:t>
      </w:r>
      <w:r>
        <w:rPr>
          <w:i/>
        </w:rPr>
        <w:t>La falaise est risquée.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paleso</w:t>
      </w:r>
      <w:r>
        <w:t xml:space="preserve"> n. — </w:t>
      </w:r>
      <w:r>
        <w:rPr>
          <w:b/>
        </w:rPr>
        <w:t>falaise</w:t>
      </w:r>
      <w:r>
        <w:t xml:space="preserve"> · cliff</w:t>
      </w:r>
    </w:p>
    <w:p>
      <w:r>
        <w:t xml:space="preserve">  ● Mi miri faleso. — </w:t>
      </w:r>
      <w:r>
        <w:rPr>
          <w:i/>
        </w:rPr>
        <w:t>Je regarde la falaise.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pali</w:t>
      </w:r>
      <w:r>
        <w:t xml:space="preserve"> v. — </w:t>
      </w:r>
      <w:r>
        <w:rPr>
          <w:b/>
        </w:rPr>
        <w:t>protéger</w:t>
      </w:r>
      <w:r>
        <w:t xml:space="preserve"> · to protect</w:t>
      </w:r>
    </w:p>
    <w:p>
      <w:r>
        <w:t xml:space="preserve">  ● Mundo pali lano. — </w:t>
      </w:r>
      <w:r>
        <w:rPr>
          <w:i/>
        </w:rPr>
        <w:t>Le monde protège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palori</w:t>
      </w:r>
      <w:r>
        <w:t xml:space="preserve"> v. — </w:t>
      </w:r>
      <w:r>
        <w:rPr>
          <w:b/>
        </w:rPr>
        <w:t>fleurir</w:t>
      </w:r>
      <w:r>
        <w:t xml:space="preserve"> · to bloom</w:t>
      </w:r>
    </w:p>
    <w:p>
      <w:r>
        <w:t xml:space="preserve">  ● Floro flori ebe. — </w:t>
      </w:r>
      <w:r>
        <w:rPr>
          <w:i/>
        </w:rPr>
        <w:t>La fleur fleurit ici.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paloro</w:t>
      </w:r>
      <w:r>
        <w:t xml:space="preserve"> n. — </w:t>
      </w:r>
      <w:r>
        <w:rPr>
          <w:b/>
        </w:rPr>
        <w:t>fleur</w:t>
      </w:r>
      <w:r>
        <w:t xml:space="preserve"> · flower</w:t>
      </w:r>
    </w:p>
    <w:p>
      <w:r>
        <w:t xml:space="preserve">  ● Rosa es bela floro. — </w:t>
      </w:r>
      <w:r>
        <w:rPr>
          <w:i/>
        </w:rPr>
        <w:t>La rose est une belle fleur.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palui</w:t>
      </w:r>
      <w:r>
        <w:t xml:space="preserve"> v. — </w:t>
      </w:r>
      <w:r>
        <w:rPr>
          <w:b/>
        </w:rPr>
        <w:t>couler, fluxer</w:t>
      </w:r>
      <w:r>
        <w:t xml:space="preserve"> · to flow</w:t>
      </w:r>
    </w:p>
    <w:p>
      <w:r>
        <w:t xml:space="preserve">  ● Akua flui ad maru. — </w:t>
      </w:r>
      <w:r>
        <w:rPr>
          <w:i/>
        </w:rPr>
        <w:t>L'eau coule vers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paluia</w:t>
      </w:r>
      <w:r>
        <w:t xml:space="preserve"> n. — </w:t>
      </w:r>
      <w:r>
        <w:rPr>
          <w:b/>
        </w:rPr>
        <w:t>pluie</w:t>
      </w:r>
      <w:r>
        <w:t xml:space="preserve"> · rain</w:t>
      </w:r>
    </w:p>
    <w:p>
      <w:r>
        <w:t xml:space="preserve">  ● Pluia ladi de selo. — </w:t>
      </w:r>
      <w:r>
        <w:rPr>
          <w:i/>
        </w:rPr>
        <w:t>La pluie tombe du ciel.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paluma</w:t>
      </w:r>
      <w:r>
        <w:t xml:space="preserve"> n. — </w:t>
      </w:r>
      <w:r>
        <w:rPr>
          <w:b/>
        </w:rPr>
        <w:t>stylo</w:t>
      </w:r>
      <w:r>
        <w:t xml:space="preserve"> · pen</w:t>
      </w:r>
    </w:p>
    <w:p>
      <w:r>
        <w:t xml:space="preserve">  ● Mi usi pluma. — </w:t>
      </w:r>
      <w:r>
        <w:rPr>
          <w:i/>
        </w:rPr>
        <w:t>J'utilise un stylo.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palumabo</w:t>
      </w:r>
      <w:r>
        <w:t xml:space="preserve"> n. — </w:t>
      </w:r>
      <w:r>
        <w:rPr>
          <w:b/>
        </w:rPr>
        <w:t>plomb</w:t>
      </w:r>
      <w:r>
        <w:t xml:space="preserve"> · lead</w:t>
      </w:r>
    </w:p>
    <w:p>
      <w:r>
        <w:t xml:space="preserve">  ● plumbo esi pesada. — </w:t>
      </w:r>
      <w:r>
        <w:rPr>
          <w:i/>
        </w:rPr>
        <w:t>Le plomb est lourd.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palumo</w:t>
      </w:r>
      <w:r>
        <w:t xml:space="preserve"> n. — </w:t>
      </w:r>
      <w:r>
        <w:rPr>
          <w:b/>
        </w:rPr>
        <w:t>stylo, plume</w:t>
      </w:r>
      <w:r>
        <w:t xml:space="preserve"> · pen</w:t>
      </w:r>
    </w:p>
    <w:p>
      <w:r>
        <w:t xml:space="preserve">  ● Mi skribi per plumo. — </w:t>
      </w:r>
      <w:r>
        <w:rPr>
          <w:i/>
        </w:rPr>
        <w:t>J'écris avec une plume/stylo.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palusa</w:t>
      </w:r>
      <w:r>
        <w:t xml:space="preserve"> adj. — </w:t>
      </w:r>
      <w:r>
        <w:rPr>
          <w:b/>
        </w:rPr>
        <w:t>plus de, supérieur</w:t>
      </w:r>
      <w:r>
        <w:t xml:space="preserve"> · more</w:t>
      </w:r>
    </w:p>
    <w:p>
      <w:r>
        <w:t xml:space="preserve">  ● Me leri plusa nuro. — </w:t>
      </w:r>
      <w:r>
        <w:rPr>
          <w:i/>
        </w:rPr>
        <w:t>J'apprends plus de nombres.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palusi</w:t>
      </w:r>
      <w:r>
        <w:t xml:space="preserve"> v. — </w:t>
      </w:r>
      <w:r>
        <w:rPr>
          <w:b/>
        </w:rPr>
        <w:t>additionner, ajouter</w:t>
      </w:r>
      <w:r>
        <w:t xml:space="preserve"> · to add</w:t>
      </w:r>
    </w:p>
    <w:p>
      <w:r>
        <w:t xml:space="preserve">  ● Me plusi nuro. — </w:t>
      </w:r>
      <w:r>
        <w:rPr>
          <w:i/>
        </w:rPr>
        <w:t>J'ajoute un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paluso</w:t>
      </w:r>
      <w:r>
        <w:t xml:space="preserve"> n. — </w:t>
      </w:r>
      <w:r>
        <w:rPr>
          <w:b/>
        </w:rPr>
        <w:t>addition</w:t>
      </w:r>
      <w:r>
        <w:t xml:space="preserve"> · addition</w:t>
      </w:r>
    </w:p>
    <w:p>
      <w:r>
        <w:t xml:space="preserve">  ● Pluso es fasila. — </w:t>
      </w:r>
      <w:r>
        <w:rPr>
          <w:i/>
        </w:rPr>
        <w:t>L'addition est facile.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paluya</w:t>
      </w:r>
      <w:r>
        <w:t xml:space="preserve"> n. — </w:t>
      </w:r>
      <w:r>
        <w:rPr>
          <w:b/>
        </w:rPr>
        <w:t>pluie</w:t>
      </w:r>
      <w:r>
        <w:t xml:space="preserve"> · rain</w:t>
      </w:r>
    </w:p>
    <w:p>
      <w:r>
        <w:t xml:space="preserve">  ● Pluya kadi de selo. — </w:t>
      </w:r>
      <w:r>
        <w:rPr>
          <w:i/>
        </w:rPr>
        <w:t>La pluie tombe du ciel.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paluyi</w:t>
      </w:r>
      <w:r>
        <w:t xml:space="preserve"> v. — </w:t>
      </w:r>
      <w:r>
        <w:rPr>
          <w:b/>
        </w:rPr>
        <w:t>pleuvoir</w:t>
      </w:r>
      <w:r>
        <w:t xml:space="preserve"> · to rain</w:t>
      </w:r>
    </w:p>
    <w:p>
      <w:r>
        <w:t xml:space="preserve">  ● Selo pluyi nuno. — </w:t>
      </w:r>
      <w:r>
        <w:rPr>
          <w:i/>
        </w:rPr>
        <w:t>Le ciel pleut maintenant.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pamilayo</w:t>
      </w:r>
      <w:r>
        <w:t xml:space="preserve"> n. — </w:t>
      </w:r>
      <w:r>
        <w:rPr>
          <w:b/>
        </w:rPr>
        <w:t>famille</w:t>
      </w:r>
      <w:r>
        <w:t xml:space="preserve"> · family</w:t>
      </w:r>
    </w:p>
    <w:p>
      <w:r>
        <w:t xml:space="preserve">  ● Pamilyo biri simu. — </w:t>
      </w:r>
      <w:r>
        <w:rPr>
          <w:i/>
        </w:rPr>
        <w:t>La famille vit ensemble.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pamio</w:t>
      </w:r>
      <w:r>
        <w:t xml:space="preserve"> n. — </w:t>
      </w:r>
      <w:r>
        <w:rPr>
          <w:b/>
        </w:rPr>
        <w:t>famille</w:t>
      </w:r>
      <w:r>
        <w:t xml:space="preserve"> · family</w:t>
      </w:r>
    </w:p>
    <w:p>
      <w:r>
        <w:t xml:space="preserve">  ● Me amo meo pamio. — </w:t>
      </w:r>
      <w:r>
        <w:rPr>
          <w:i/>
        </w:rPr>
        <w:t>J'aime ma famille.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panatano</w:t>
      </w:r>
      <w:r>
        <w:t xml:space="preserve"> n. — </w:t>
      </w:r>
      <w:r>
        <w:rPr>
          <w:b/>
        </w:rPr>
        <w:t>marais, marécage</w:t>
      </w:r>
      <w:r>
        <w:t xml:space="preserve"> · swamp</w:t>
      </w:r>
    </w:p>
    <w:p>
      <w:r>
        <w:t xml:space="preserve">  ● Pantano es humida. — </w:t>
      </w:r>
      <w:r>
        <w:rPr>
          <w:i/>
        </w:rPr>
        <w:t>Le marécage est humide.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panato</w:t>
      </w:r>
      <w:r>
        <w:t xml:space="preserve"> n. — </w:t>
      </w:r>
      <w:r>
        <w:rPr>
          <w:b/>
        </w:rPr>
        <w:t>pantalon</w:t>
      </w:r>
      <w:r>
        <w:t xml:space="preserve"> · pants, trousers</w:t>
      </w:r>
    </w:p>
    <w:p>
      <w:r>
        <w:t xml:space="preserve">  ● Panto es blua. — </w:t>
      </w:r>
      <w:r>
        <w:rPr>
          <w:i/>
        </w:rPr>
        <w:t>Le pantalon est bleu.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panitor</w:t>
      </w:r>
      <w:r>
        <w:t xml:space="preserve"> n. — </w:t>
      </w:r>
      <w:r>
        <w:rPr>
          <w:b/>
        </w:rPr>
        <w:t>boulanger</w:t>
      </w:r>
      <w:r>
        <w:t xml:space="preserve"> · baker</w:t>
      </w:r>
    </w:p>
    <w:p>
      <w:r>
        <w:t xml:space="preserve">  ● Panitor paki pano. — </w:t>
      </w:r>
      <w:r>
        <w:rPr>
          <w:i/>
        </w:rPr>
        <w:t>Le boulanger fait du pain.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pano</w:t>
      </w:r>
      <w:r>
        <w:t xml:space="preserve"> n. — </w:t>
      </w:r>
      <w:r>
        <w:rPr>
          <w:b/>
        </w:rPr>
        <w:t>pain</w:t>
      </w:r>
      <w:r>
        <w:t xml:space="preserve"> · bread</w:t>
      </w:r>
    </w:p>
    <w:p>
      <w:r>
        <w:t xml:space="preserve">  ● Pano es luki. — </w:t>
      </w:r>
      <w:r>
        <w:rPr>
          <w:i/>
        </w:rPr>
        <w:t>Le pain est chaud.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panor</w:t>
      </w:r>
      <w:r>
        <w:t xml:space="preserve"> n. — </w:t>
      </w:r>
      <w:r>
        <w:rPr>
          <w:b/>
        </w:rPr>
        <w:t>boulanger</w:t>
      </w:r>
      <w:r>
        <w:t xml:space="preserve"> · baker</w:t>
      </w:r>
    </w:p>
    <w:p>
      <w:r>
        <w:t xml:space="preserve">  ● Panor pakti pano. — </w:t>
      </w:r>
      <w:r>
        <w:rPr>
          <w:i/>
        </w:rPr>
        <w:t>Le boulanger cuit le pain.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papelo</w:t>
      </w:r>
      <w:r>
        <w:t xml:space="preserve"> n. — </w:t>
      </w:r>
      <w:r>
        <w:rPr>
          <w:b/>
        </w:rPr>
        <w:t>billet de banque</w:t>
      </w:r>
      <w:r>
        <w:t xml:space="preserve"> · bill, banknote</w:t>
      </w:r>
    </w:p>
    <w:p>
      <w:r>
        <w:t xml:space="preserve">  ● papelo esu peyo. — </w:t>
      </w:r>
      <w:r>
        <w:rPr>
          <w:i/>
        </w:rPr>
        <w:t>Le papier est de l'argent (billet).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papera</w:t>
      </w:r>
      <w:r>
        <w:t xml:space="preserve"> n. — </w:t>
      </w:r>
      <w:r>
        <w:rPr>
          <w:b/>
        </w:rPr>
        <w:t>papier</w:t>
      </w:r>
      <w:r>
        <w:t xml:space="preserve"> · paper</w:t>
      </w:r>
    </w:p>
    <w:p>
      <w:r>
        <w:t xml:space="preserve">  ● Papera es blanka. — </w:t>
      </w:r>
      <w:r>
        <w:rPr>
          <w:i/>
        </w:rPr>
        <w:t>Le papier est blanc.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papero</w:t>
      </w:r>
      <w:r>
        <w:t xml:space="preserve"> n. — </w:t>
      </w:r>
      <w:r>
        <w:rPr>
          <w:b/>
        </w:rPr>
        <w:t>papier</w:t>
      </w:r>
      <w:r>
        <w:t xml:space="preserve"> · paper</w:t>
      </w:r>
    </w:p>
    <w:p>
      <w:r>
        <w:t xml:space="preserve">  ● Papero es blanka. — </w:t>
      </w:r>
      <w:r>
        <w:rPr>
          <w:i/>
        </w:rPr>
        <w:t>Le papier est blanc.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papilio</w:t>
      </w:r>
      <w:r>
        <w:t xml:space="preserve"> n. — </w:t>
      </w:r>
      <w:r>
        <w:rPr>
          <w:b/>
        </w:rPr>
        <w:t>papillon</w:t>
      </w:r>
      <w:r>
        <w:t xml:space="preserve"> · butterfly</w:t>
      </w:r>
    </w:p>
    <w:p>
      <w:r>
        <w:t xml:space="preserve">  ● Papilio es eko. — </w:t>
      </w:r>
      <w:r>
        <w:rPr>
          <w:i/>
        </w:rPr>
        <w:t>Le papillon est beau.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para</w:t>
      </w:r>
      <w:r>
        <w:t xml:space="preserve"> n. — </w:t>
      </w:r>
      <w:r>
        <w:rPr>
          <w:b/>
        </w:rPr>
        <w:t>parapluie</w:t>
      </w:r>
      <w:r>
        <w:t xml:space="preserve"> · umbrella</w:t>
      </w:r>
    </w:p>
    <w:p>
      <w:r>
        <w:t xml:space="preserve">  ● Para gaba para. — </w:t>
      </w:r>
      <w:r>
        <w:rPr>
          <w:i/>
        </w:rPr>
        <w:t>Le pare-pluie protège.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para-luka</w:t>
      </w:r>
      <w:r>
        <w:t xml:space="preserve"> adj. — </w:t>
      </w:r>
      <w:r>
        <w:rPr>
          <w:b/>
        </w:rPr>
        <w:t>transparent</w:t>
      </w:r>
      <w:r>
        <w:t xml:space="preserve"> · transparent</w:t>
      </w:r>
    </w:p>
    <w:p>
      <w:r>
        <w:t xml:space="preserve">  ● Seda es para. — </w:t>
      </w:r>
      <w:r>
        <w:rPr>
          <w:i/>
        </w:rPr>
        <w:t>La soie est transparente.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paraga</w:t>
      </w:r>
      <w:r>
        <w:t xml:space="preserve"> n. — </w:t>
      </w:r>
      <w:r>
        <w:rPr>
          <w:b/>
        </w:rPr>
        <w:t>fraise</w:t>
      </w:r>
      <w:r>
        <w:t xml:space="preserve"> · strawberry</w:t>
      </w:r>
    </w:p>
    <w:p>
      <w:r>
        <w:t xml:space="preserve">  ● Praga es duko. — </w:t>
      </w:r>
      <w:r>
        <w:rPr>
          <w:i/>
        </w:rPr>
        <w:t>La fraise est douce.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paragua</w:t>
      </w:r>
      <w:r>
        <w:t xml:space="preserve"> n. — </w:t>
      </w:r>
      <w:r>
        <w:rPr>
          <w:b/>
        </w:rPr>
        <w:t>parapluie</w:t>
      </w:r>
      <w:r>
        <w:t xml:space="preserve"> · umbrella</w:t>
      </w:r>
    </w:p>
    <w:p>
      <w:r>
        <w:t xml:space="preserve">  ● Paragua stopi plua. — </w:t>
      </w:r>
      <w:r>
        <w:rPr>
          <w:i/>
        </w:rPr>
        <w:t>Le parapluie arrête la pluie.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parakasio</w:t>
      </w:r>
      <w:r>
        <w:t xml:space="preserve"> n. — </w:t>
      </w:r>
      <w:r>
        <w:rPr>
          <w:b/>
        </w:rPr>
        <w:t>fraction</w:t>
      </w:r>
      <w:r>
        <w:t xml:space="preserve"> · fraction</w:t>
      </w:r>
    </w:p>
    <w:p>
      <w:r>
        <w:t xml:space="preserve">  ● Me lerne fraksio. — </w:t>
      </w:r>
      <w:r>
        <w:rPr>
          <w:i/>
        </w:rPr>
        <w:t>J'étudie les fractions.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parako</w:t>
      </w:r>
      <w:r>
        <w:t xml:space="preserve"> n. — </w:t>
      </w:r>
      <w:r>
        <w:rPr>
          <w:b/>
        </w:rPr>
        <w:t>partie, fraction</w:t>
      </w:r>
      <w:r>
        <w:t xml:space="preserve"> · part, fraction</w:t>
      </w:r>
    </w:p>
    <w:p>
      <w:r>
        <w:t xml:space="preserve">  ● Me ba un frako. — </w:t>
      </w:r>
      <w:r>
        <w:rPr>
          <w:i/>
        </w:rPr>
        <w:t>J'ai une fraction.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parakua</w:t>
      </w:r>
      <w:r>
        <w:t xml:space="preserve"> n. — </w:t>
      </w:r>
      <w:r>
        <w:rPr>
          <w:b/>
        </w:rPr>
        <w:t>parapluie</w:t>
      </w:r>
      <w:r>
        <w:t xml:space="preserve"> · umbrella</w:t>
      </w:r>
    </w:p>
    <w:p>
      <w:r>
        <w:t xml:space="preserve">  ● Parakua proteki kontre pluno. — </w:t>
      </w:r>
      <w:r>
        <w:rPr>
          <w:i/>
        </w:rPr>
        <w:t>Le parapluie protège contre la pluie.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paralela</w:t>
      </w:r>
      <w:r>
        <w:t xml:space="preserve"> adj. — </w:t>
      </w:r>
      <w:r>
        <w:rPr>
          <w:b/>
        </w:rPr>
        <w:t>parallèle</w:t>
      </w:r>
      <w:r>
        <w:t xml:space="preserve"> · parallel</w:t>
      </w:r>
    </w:p>
    <w:p>
      <w:r>
        <w:t xml:space="preserve">  ● Lini es paralela. — </w:t>
      </w:r>
      <w:r>
        <w:rPr>
          <w:i/>
        </w:rPr>
        <w:t>Les lignes sont parallèles.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parali</w:t>
      </w:r>
      <w:r>
        <w:t xml:space="preserve"> v. — </w:t>
      </w:r>
      <w:r>
        <w:rPr>
          <w:b/>
        </w:rPr>
        <w:t>discuter, parlementer</w:t>
      </w:r>
      <w:r>
        <w:t xml:space="preserve"> · to speak, to discuss (politics)</w:t>
      </w:r>
    </w:p>
    <w:p>
      <w:r>
        <w:t xml:space="preserve">  ● Lira parli galo. — </w:t>
      </w:r>
      <w:r>
        <w:rPr>
          <w:i/>
        </w:rPr>
        <w:t>Le chef parle au citoyen.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paralori</w:t>
      </w:r>
      <w:r>
        <w:t xml:space="preserve"> n. — </w:t>
      </w:r>
      <w:r>
        <w:rPr>
          <w:b/>
        </w:rPr>
        <w:t>parlement</w:t>
      </w:r>
      <w:r>
        <w:t xml:space="preserve"> · parliament</w:t>
      </w:r>
    </w:p>
    <w:p>
      <w:r>
        <w:t xml:space="preserve">  ● Parlori pari lego. — </w:t>
      </w:r>
      <w:r>
        <w:rPr>
          <w:i/>
        </w:rPr>
        <w:t>Le parlement fait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paraparo</w:t>
      </w:r>
      <w:r>
        <w:t xml:space="preserve"> n. — </w:t>
      </w:r>
      <w:r>
        <w:rPr>
          <w:b/>
        </w:rPr>
        <w:t>papillon</w:t>
      </w:r>
      <w:r>
        <w:t xml:space="preserve"> · butterfly</w:t>
      </w:r>
    </w:p>
    <w:p>
      <w:r>
        <w:t xml:space="preserve">  ● Parparo esi eko. — </w:t>
      </w:r>
      <w:r>
        <w:rPr>
          <w:i/>
        </w:rPr>
        <w:t>Le papillon est beau.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paratanero</w:t>
      </w:r>
      <w:r>
        <w:t xml:space="preserve"> n. — </w:t>
      </w:r>
      <w:r>
        <w:rPr>
          <w:b/>
        </w:rPr>
        <w:t>partenaire</w:t>
      </w:r>
      <w:r>
        <w:t xml:space="preserve"> · partner</w:t>
      </w:r>
    </w:p>
    <w:p>
      <w:r>
        <w:t xml:space="preserve">  ● Partenero es mersi. — </w:t>
      </w:r>
      <w:r>
        <w:rPr>
          <w:i/>
        </w:rPr>
        <w:t>Le partenaire est reconnaissant.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parataro</w:t>
      </w:r>
      <w:r>
        <w:t xml:space="preserve"> n. — </w:t>
      </w:r>
      <w:r>
        <w:rPr>
          <w:b/>
        </w:rPr>
        <w:t>frère</w:t>
      </w:r>
      <w:r>
        <w:t xml:space="preserve"> · brother</w:t>
      </w:r>
    </w:p>
    <w:p>
      <w:r>
        <w:t xml:space="preserve">  ● Fratro esi grandi. — </w:t>
      </w:r>
      <w:r>
        <w:rPr>
          <w:i/>
        </w:rPr>
        <w:t>Le frère est grand.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parati</w:t>
      </w:r>
      <w:r>
        <w:t xml:space="preserve"> v. — </w:t>
      </w:r>
      <w:r>
        <w:rPr>
          <w:b/>
        </w:rPr>
        <w:t>diviser</w:t>
      </w:r>
      <w:r>
        <w:t xml:space="preserve"> · to divide</w:t>
      </w:r>
    </w:p>
    <w:p>
      <w:r>
        <w:t xml:space="preserve">  ● Me parti katuo. — </w:t>
      </w:r>
      <w:r>
        <w:rPr>
          <w:i/>
        </w:rPr>
        <w:t>Je divise quatre.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parato</w:t>
      </w:r>
      <w:r>
        <w:t xml:space="preserve"> n. — </w:t>
      </w:r>
      <w:r>
        <w:rPr>
          <w:b/>
        </w:rPr>
        <w:t>frère</w:t>
      </w:r>
      <w:r>
        <w:t xml:space="preserve"> · brother</w:t>
      </w:r>
    </w:p>
    <w:p>
      <w:r>
        <w:t xml:space="preserve">  ● Frato sidi kine. — </w:t>
      </w:r>
      <w:r>
        <w:rPr>
          <w:i/>
        </w:rPr>
        <w:t>Le frère est assis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parederi</w:t>
      </w:r>
      <w:r>
        <w:t xml:space="preserve"> n. — </w:t>
      </w:r>
      <w:r>
        <w:rPr>
          <w:b/>
        </w:rPr>
        <w:t>réfrigérateur</w:t>
      </w:r>
      <w:r>
        <w:t xml:space="preserve"> · fridge</w:t>
      </w:r>
    </w:p>
    <w:p>
      <w:r>
        <w:t xml:space="preserve">  ● Frederi gardi kibo. — </w:t>
      </w:r>
      <w:r>
        <w:rPr>
          <w:i/>
        </w:rPr>
        <w:t>Le frigo garde la nourriture.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pareka</w:t>
      </w:r>
      <w:r>
        <w:t xml:space="preserve"> adj. — </w:t>
      </w:r>
      <w:r>
        <w:rPr>
          <w:b/>
        </w:rPr>
        <w:t>froid (adj)</w:t>
      </w:r>
      <w:r>
        <w:t xml:space="preserve"> · cold</w:t>
      </w:r>
    </w:p>
    <w:p>
      <w:r>
        <w:t xml:space="preserve">  ● Airi es freka. — </w:t>
      </w:r>
      <w:r>
        <w:rPr>
          <w:i/>
        </w:rPr>
        <w:t>L'air est froid.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pareko</w:t>
      </w:r>
      <w:r>
        <w:t xml:space="preserve"> n. — </w:t>
      </w:r>
      <w:r>
        <w:rPr>
          <w:b/>
        </w:rPr>
        <w:t>froid (nom)</w:t>
      </w:r>
      <w:r>
        <w:t xml:space="preserve"> · cold</w:t>
      </w:r>
    </w:p>
    <w:p>
      <w:r>
        <w:t xml:space="preserve">  ● Freko veni nuno. — </w:t>
      </w:r>
      <w:r>
        <w:rPr>
          <w:i/>
        </w:rPr>
        <w:t>Le froid vient maintenant.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parese</w:t>
      </w:r>
      <w:r>
        <w:t xml:space="preserve"> n. — </w:t>
      </w:r>
      <w:r>
        <w:rPr>
          <w:b/>
        </w:rPr>
        <w:t>présent (temps)</w:t>
      </w:r>
      <w:r>
        <w:t xml:space="preserve"> · present</w:t>
      </w:r>
    </w:p>
    <w:p>
      <w:r>
        <w:t xml:space="preserve">  ● Prese es dona. — </w:t>
      </w:r>
      <w:r>
        <w:rPr>
          <w:i/>
        </w:rPr>
        <w:t>Le présent est un don.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pareso</w:t>
      </w:r>
      <w:r>
        <w:t xml:space="preserve"> n. — </w:t>
      </w:r>
      <w:r>
        <w:rPr>
          <w:b/>
        </w:rPr>
        <w:t>présent</w:t>
      </w:r>
      <w:r>
        <w:t xml:space="preserve"> · present</w:t>
      </w:r>
    </w:p>
    <w:p>
      <w:r>
        <w:t xml:space="preserve">  ● preso es doni. — </w:t>
      </w:r>
      <w:r>
        <w:rPr>
          <w:i/>
        </w:rPr>
        <w:t>Le présent est un don.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pareso-aero</w:t>
      </w:r>
      <w:r>
        <w:t xml:space="preserve"> n. — </w:t>
      </w:r>
      <w:r>
        <w:rPr>
          <w:b/>
        </w:rPr>
        <w:t>pression (atmosphérique)</w:t>
      </w:r>
      <w:r>
        <w:t xml:space="preserve"> · pressure (atmospheric)</w:t>
      </w:r>
    </w:p>
    <w:p>
      <w:r>
        <w:t xml:space="preserve">  ● Preso de aero es basa. — </w:t>
      </w:r>
      <w:r>
        <w:rPr>
          <w:i/>
        </w:rPr>
        <w:t>La pression de l'air est basse.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paribata</w:t>
      </w:r>
      <w:r>
        <w:t xml:space="preserve"> adj. — </w:t>
      </w:r>
      <w:r>
        <w:rPr>
          <w:b/>
        </w:rPr>
        <w:t>privé</w:t>
      </w:r>
      <w:r>
        <w:t xml:space="preserve"> · private</w:t>
      </w:r>
    </w:p>
    <w:p>
      <w:r>
        <w:t xml:space="preserve">  ● Domu es pribata. — </w:t>
      </w:r>
      <w:r>
        <w:rPr>
          <w:i/>
        </w:rPr>
        <w:t>La maison est privée.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parigo</w:t>
      </w:r>
      <w:r>
        <w:t xml:space="preserve"> n. — </w:t>
      </w:r>
      <w:r>
        <w:rPr>
          <w:b/>
        </w:rPr>
        <w:t>froid</w:t>
      </w:r>
      <w:r>
        <w:t xml:space="preserve"> · cold</w:t>
      </w:r>
    </w:p>
    <w:p>
      <w:r>
        <w:t xml:space="preserve">  ● Frigo es in la domo. — </w:t>
      </w:r>
      <w:r>
        <w:rPr>
          <w:i/>
        </w:rPr>
        <w:t>Le froid est dans la maison.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parimabera</w:t>
      </w:r>
      <w:r>
        <w:t xml:space="preserve"> n. — </w:t>
      </w:r>
      <w:r>
        <w:rPr>
          <w:b/>
        </w:rPr>
        <w:t>printemps</w:t>
      </w:r>
      <w:r>
        <w:t xml:space="preserve"> · spring (season)</w:t>
      </w:r>
    </w:p>
    <w:p>
      <w:r>
        <w:t xml:space="preserve">  ● Primavera es eko. — </w:t>
      </w:r>
      <w:r>
        <w:rPr>
          <w:i/>
        </w:rPr>
        <w:t>Le printemps est beau.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parimatemi</w:t>
      </w:r>
      <w:r>
        <w:t xml:space="preserve"> n. — </w:t>
      </w:r>
      <w:r>
        <w:rPr>
          <w:b/>
        </w:rPr>
        <w:t>printemps</w:t>
      </w:r>
      <w:r>
        <w:t xml:space="preserve"> · spring</w:t>
      </w:r>
    </w:p>
    <w:p>
      <w:r>
        <w:t xml:space="preserve">  ● primatemi es eko. — </w:t>
      </w:r>
      <w:r>
        <w:rPr>
          <w:i/>
        </w:rPr>
        <w:t>Le printemps est beau.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parimawa</w:t>
      </w:r>
      <w:r>
        <w:t xml:space="preserve"> n. — </w:t>
      </w:r>
      <w:r>
        <w:rPr>
          <w:b/>
        </w:rPr>
        <w:t>printemps</w:t>
      </w:r>
      <w:r>
        <w:t xml:space="preserve"> · spring</w:t>
      </w:r>
    </w:p>
    <w:p>
      <w:r>
        <w:t xml:space="preserve">  ● Primwa doni floro. — </w:t>
      </w:r>
      <w:r>
        <w:rPr>
          <w:i/>
        </w:rPr>
        <w:t>Le printemps donne des fleurs.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parimo</w:t>
      </w:r>
      <w:r>
        <w:t xml:space="preserve"> n. — </w:t>
      </w:r>
      <w:r>
        <w:rPr>
          <w:b/>
        </w:rPr>
        <w:t>printemps</w:t>
      </w:r>
      <w:r>
        <w:t xml:space="preserve"> · spring</w:t>
      </w:r>
    </w:p>
    <w:p>
      <w:r>
        <w:t xml:space="preserve">  ● Primo es bela. — </w:t>
      </w:r>
      <w:r>
        <w:rPr>
          <w:i/>
        </w:rPr>
        <w:t>Le printemps est beau.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parina</w:t>
      </w:r>
      <w:r>
        <w:t xml:space="preserve"> n. — </w:t>
      </w:r>
      <w:r>
        <w:rPr>
          <w:b/>
        </w:rPr>
        <w:t>farine</w:t>
      </w:r>
      <w:r>
        <w:t xml:space="preserve"> · flour</w:t>
      </w:r>
    </w:p>
    <w:p>
      <w:r>
        <w:t xml:space="preserve">  ● Farina kuki pano. — </w:t>
      </w:r>
      <w:r>
        <w:rPr>
          <w:i/>
        </w:rPr>
        <w:t>La farine cuit le pain.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parino</w:t>
      </w:r>
      <w:r>
        <w:t xml:space="preserve"> n. — </w:t>
      </w:r>
      <w:r>
        <w:rPr>
          <w:b/>
        </w:rPr>
        <w:t>parent</w:t>
      </w:r>
      <w:r>
        <w:t xml:space="preserve"> · parent</w:t>
      </w:r>
    </w:p>
    <w:p>
      <w:r>
        <w:t xml:space="preserve">  ● Mi amio parino. — </w:t>
      </w:r>
      <w:r>
        <w:rPr>
          <w:i/>
        </w:rPr>
        <w:t>J'aime mon parent.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parisati</w:t>
      </w:r>
      <w:r>
        <w:t xml:space="preserve"> v. — </w:t>
      </w:r>
      <w:r>
        <w:rPr>
          <w:b/>
        </w:rPr>
        <w:t>prêter</w:t>
      </w:r>
      <w:r>
        <w:t xml:space="preserve"> · to loan, to lend</w:t>
      </w:r>
    </w:p>
    <w:p>
      <w:r>
        <w:t xml:space="preserve">  ● Banko pristi monio. — </w:t>
      </w:r>
      <w:r>
        <w:rPr>
          <w:i/>
        </w:rPr>
        <w:t>La banque prête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pariso</w:t>
      </w:r>
      <w:r>
        <w:t xml:space="preserve"> n. — </w:t>
      </w:r>
      <w:r>
        <w:rPr>
          <w:b/>
        </w:rPr>
        <w:t>prison</w:t>
      </w:r>
      <w:r>
        <w:t xml:space="preserve"> · prison</w:t>
      </w:r>
    </w:p>
    <w:p>
      <w:r>
        <w:t xml:space="preserve">  ● Priso bari krimor. — </w:t>
      </w:r>
      <w:r>
        <w:rPr>
          <w:i/>
        </w:rPr>
        <w:t>La prison enferme le criminel.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parobalemo</w:t>
      </w:r>
      <w:r>
        <w:t xml:space="preserve"> n. — </w:t>
      </w:r>
      <w:r>
        <w:rPr>
          <w:b/>
        </w:rPr>
        <w:t>problème</w:t>
      </w:r>
      <w:r>
        <w:t xml:space="preserve"> · problem</w:t>
      </w:r>
    </w:p>
    <w:p>
      <w:r>
        <w:t xml:space="preserve">  ● Problemo es duru. — </w:t>
      </w:r>
      <w:r>
        <w:rPr>
          <w:i/>
        </w:rPr>
        <w:t>Le problème est dur.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parobi</w:t>
      </w:r>
      <w:r>
        <w:t xml:space="preserve"> v. — </w:t>
      </w:r>
      <w:r>
        <w:rPr>
          <w:b/>
        </w:rPr>
        <w:t>essayer (vêtement)</w:t>
      </w:r>
      <w:r>
        <w:t xml:space="preserve"> · to try on</w:t>
      </w:r>
    </w:p>
    <w:p>
      <w:r>
        <w:t xml:space="preserve">  ● Mi probi sapo. — </w:t>
      </w:r>
      <w:r>
        <w:rPr>
          <w:i/>
        </w:rPr>
        <w:t>J'essaye la chaussure.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parobo</w:t>
      </w:r>
      <w:r>
        <w:t xml:space="preserve"> n. — </w:t>
      </w:r>
      <w:r>
        <w:rPr>
          <w:b/>
        </w:rPr>
        <w:t>preuve</w:t>
      </w:r>
      <w:r>
        <w:t xml:space="preserve"> · evidence, proof</w:t>
      </w:r>
    </w:p>
    <w:p>
      <w:r>
        <w:t xml:space="preserve">  ● Probo yusi krimo. — </w:t>
      </w:r>
      <w:r>
        <w:rPr>
          <w:i/>
        </w:rPr>
        <w:t>La preuve juge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parodukato</w:t>
      </w:r>
      <w:r>
        <w:t xml:space="preserve"> n. — </w:t>
      </w:r>
      <w:r>
        <w:rPr>
          <w:b/>
        </w:rPr>
        <w:t>produit</w:t>
      </w:r>
      <w:r>
        <w:t xml:space="preserve"> · product</w:t>
      </w:r>
    </w:p>
    <w:p>
      <w:r>
        <w:t xml:space="preserve">  ● produkto esu eko. — </w:t>
      </w:r>
      <w:r>
        <w:rPr>
          <w:i/>
        </w:rPr>
        <w:t>Le produit est beau.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paroduki</w:t>
      </w:r>
      <w:r>
        <w:t xml:space="preserve"> v. — </w:t>
      </w:r>
      <w:r>
        <w:rPr>
          <w:b/>
        </w:rPr>
        <w:t>produire</w:t>
      </w:r>
      <w:r>
        <w:t xml:space="preserve"> · to produce</w:t>
      </w:r>
    </w:p>
    <w:p>
      <w:r>
        <w:t xml:space="preserve">  ● mi produki kibu. — </w:t>
      </w:r>
      <w:r>
        <w:rPr>
          <w:i/>
        </w:rPr>
        <w:t>Je produis de la nourriture.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parogarami</w:t>
      </w:r>
      <w:r>
        <w:t xml:space="preserve"> v. — </w:t>
      </w:r>
      <w:r>
        <w:rPr>
          <w:b/>
        </w:rPr>
        <w:t>programmer</w:t>
      </w:r>
      <w:r>
        <w:t xml:space="preserve"> · to program</w:t>
      </w:r>
    </w:p>
    <w:p>
      <w:r>
        <w:t xml:space="preserve">  ● Homi programi roboto. — </w:t>
      </w:r>
      <w:r>
        <w:rPr>
          <w:i/>
        </w:rPr>
        <w:t>L'humain programme le robot.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parogaramo</w:t>
      </w:r>
      <w:r>
        <w:t xml:space="preserve"> n. — </w:t>
      </w:r>
      <w:r>
        <w:rPr>
          <w:b/>
        </w:rPr>
        <w:t>logiciel / programme</w:t>
      </w:r>
      <w:r>
        <w:t xml:space="preserve"> · software / program</w:t>
      </w:r>
    </w:p>
    <w:p>
      <w:r>
        <w:t xml:space="preserve">  ● Programo maki gamo. — </w:t>
      </w:r>
      <w:r>
        <w:rPr>
          <w:i/>
        </w:rPr>
        <w:t>Le programme fait le jeu.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parokasima</w:t>
      </w:r>
      <w:r>
        <w:t xml:space="preserve"> adj. — </w:t>
      </w:r>
      <w:r>
        <w:rPr>
          <w:b/>
        </w:rPr>
        <w:t>proche</w:t>
      </w:r>
      <w:r>
        <w:t xml:space="preserve"> · near</w:t>
      </w:r>
    </w:p>
    <w:p>
      <w:r>
        <w:t xml:space="preserve">  ● Luna es proksima. — </w:t>
      </w:r>
      <w:r>
        <w:rPr>
          <w:i/>
        </w:rPr>
        <w:t>La lune est proche.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paroki</w:t>
      </w:r>
      <w:r>
        <w:t xml:space="preserve"> v. — </w:t>
      </w:r>
      <w:r>
        <w:rPr>
          <w:b/>
        </w:rPr>
        <w:t>protéger</w:t>
      </w:r>
      <w:r>
        <w:t xml:space="preserve"> · to protect</w:t>
      </w:r>
    </w:p>
    <w:p>
      <w:r>
        <w:t xml:space="preserve">  ● Lira proki galo. — </w:t>
      </w:r>
      <w:r>
        <w:rPr>
          <w:i/>
        </w:rPr>
        <w:t>Le chef protège le citoyen.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paroko</w:t>
      </w:r>
      <w:r>
        <w:t xml:space="preserve"> n. — </w:t>
      </w:r>
      <w:r>
        <w:rPr>
          <w:b/>
        </w:rPr>
        <w:t>protection</w:t>
      </w:r>
      <w:r>
        <w:t xml:space="preserve"> · protection</w:t>
      </w:r>
    </w:p>
    <w:p>
      <w:r>
        <w:t xml:space="preserve">  ● Proko esu kosa. — </w:t>
      </w:r>
      <w:r>
        <w:rPr>
          <w:i/>
        </w:rPr>
        <w:t>La protection est une chose.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parolo</w:t>
      </w:r>
      <w:r>
        <w:t xml:space="preserve"> n. — </w:t>
      </w:r>
      <w:r>
        <w:rPr>
          <w:b/>
        </w:rPr>
        <w:t>mot</w:t>
      </w:r>
      <w:r>
        <w:t xml:space="preserve"> · word</w:t>
      </w:r>
    </w:p>
    <w:p>
      <w:r>
        <w:t xml:space="preserve">  ● Mundia es parolo. — </w:t>
      </w:r>
      <w:r>
        <w:rPr>
          <w:i/>
        </w:rPr>
        <w:t>Mundia est une parole.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paroseso</w:t>
      </w:r>
      <w:r>
        <w:t xml:space="preserve"> n. — </w:t>
      </w:r>
      <w:r>
        <w:rPr>
          <w:b/>
        </w:rPr>
        <w:t>processus / procédure</w:t>
      </w:r>
      <w:r>
        <w:t xml:space="preserve"> · process / procedure</w:t>
      </w:r>
    </w:p>
    <w:p>
      <w:r>
        <w:t xml:space="preserve">  ● Proseso diki maki. — </w:t>
      </w:r>
      <w:r>
        <w:rPr>
          <w:i/>
        </w:rPr>
        <w:t>Le processus dit comment faire.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parukato</w:t>
      </w:r>
      <w:r>
        <w:t xml:space="preserve"> n. — </w:t>
      </w:r>
      <w:r>
        <w:rPr>
          <w:b/>
        </w:rPr>
        <w:t>fruit</w:t>
      </w:r>
      <w:r>
        <w:t xml:space="preserve"> · fruit</w:t>
      </w:r>
    </w:p>
    <w:p>
      <w:r>
        <w:t xml:space="preserve">  ● Frukto es dulse. — </w:t>
      </w:r>
      <w:r>
        <w:rPr>
          <w:i/>
        </w:rPr>
        <w:t>Le fruit est doux/sucré.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parukutio</w:t>
      </w:r>
      <w:r>
        <w:t xml:space="preserve"> n. — </w:t>
      </w:r>
      <w:r>
        <w:rPr>
          <w:b/>
        </w:rPr>
        <w:t>fruit</w:t>
      </w:r>
      <w:r>
        <w:t xml:space="preserve"> · fruit</w:t>
      </w:r>
    </w:p>
    <w:p>
      <w:r>
        <w:t xml:space="preserve">  ● Mi amari frukto. — </w:t>
      </w:r>
      <w:r>
        <w:rPr>
          <w:i/>
        </w:rPr>
        <w:t>J'aime les fruits.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pasato</w:t>
      </w:r>
      <w:r>
        <w:t xml:space="preserve"> n. — </w:t>
      </w:r>
      <w:r>
        <w:rPr>
          <w:b/>
        </w:rPr>
        <w:t>passé</w:t>
      </w:r>
      <w:r>
        <w:t xml:space="preserve"> · past</w:t>
      </w:r>
    </w:p>
    <w:p>
      <w:r>
        <w:t xml:space="preserve">  ● Pasto es memori. — </w:t>
      </w:r>
      <w:r>
        <w:rPr>
          <w:i/>
        </w:rPr>
        <w:t>Le passé est souvenir.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pasi</w:t>
      </w:r>
      <w:r>
        <w:t xml:space="preserve"> n. — </w:t>
      </w:r>
      <w:r>
        <w:rPr>
          <w:b/>
        </w:rPr>
        <w:t>paix</w:t>
      </w:r>
      <w:r>
        <w:t xml:space="preserve"> · peace</w:t>
      </w:r>
    </w:p>
    <w:p>
      <w:r>
        <w:t xml:space="preserve">  ● Pasi es eko. — </w:t>
      </w:r>
      <w:r>
        <w:rPr>
          <w:i/>
        </w:rPr>
        <w:t>La paix est belle.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pasitakoanimalakat</w:t>
      </w:r>
      <w:r>
        <w:t xml:space="preserve"> n. — </w:t>
      </w:r>
      <w:r>
        <w:rPr>
          <w:b/>
        </w:rPr>
        <w:t>perroquet bird long talk</w:t>
      </w:r>
      <w:r>
        <w:t xml:space="preserve"> · parrot</w:t>
      </w:r>
    </w:p>
    <w:p>
      <w:r>
        <w:t xml:space="preserve">  ● Psitako parli komi homi. — </w:t>
      </w:r>
      <w:r>
        <w:rPr>
          <w:i/>
        </w:rPr>
        <w:t>Le perroquet parle comme l'humain.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paso</w:t>
      </w:r>
      <w:r>
        <w:t xml:space="preserve"> n. — </w:t>
      </w:r>
      <w:r>
        <w:rPr>
          <w:b/>
        </w:rPr>
        <w:t>passé</w:t>
      </w:r>
      <w:r>
        <w:t xml:space="preserve"> · past</w:t>
      </w:r>
    </w:p>
    <w:p>
      <w:r>
        <w:t xml:space="preserve">  ● pasi es pini. — </w:t>
      </w:r>
      <w:r>
        <w:rPr>
          <w:i/>
        </w:rPr>
        <w:t>Le passé est fini.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pasolo</w:t>
      </w:r>
      <w:r>
        <w:t xml:space="preserve"> n. — </w:t>
      </w:r>
      <w:r>
        <w:rPr>
          <w:b/>
        </w:rPr>
        <w:t>haricot</w:t>
      </w:r>
      <w:r>
        <w:t xml:space="preserve"> · bean</w:t>
      </w:r>
    </w:p>
    <w:p>
      <w:r>
        <w:t xml:space="preserve">  ● Pasolo es berda. — </w:t>
      </w:r>
      <w:r>
        <w:rPr>
          <w:i/>
        </w:rPr>
        <w:t>Le haricot est vert.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patalo</w:t>
      </w:r>
      <w:r>
        <w:t xml:space="preserve"> n. — </w:t>
      </w:r>
      <w:r>
        <w:rPr>
          <w:b/>
        </w:rPr>
        <w:t>pantalon</w:t>
      </w:r>
      <w:r>
        <w:t xml:space="preserve"> · pants</w:t>
      </w:r>
    </w:p>
    <w:p>
      <w:r>
        <w:t xml:space="preserve">  ● Patalo es blua. — </w:t>
      </w:r>
      <w:r>
        <w:rPr>
          <w:i/>
        </w:rPr>
        <w:t>Le pantalon est bleu.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pataro</w:t>
      </w:r>
      <w:r>
        <w:t xml:space="preserve"> n. — </w:t>
      </w:r>
      <w:r>
        <w:rPr>
          <w:b/>
        </w:rPr>
        <w:t>père</w:t>
      </w:r>
      <w:r>
        <w:t xml:space="preserve"> · father</w:t>
      </w:r>
    </w:p>
    <w:p>
      <w:r>
        <w:t xml:space="preserve">  ● Patro labori kine. — </w:t>
      </w:r>
      <w:r>
        <w:rPr>
          <w:i/>
        </w:rPr>
        <w:t>Le père travaille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pato</w:t>
      </w:r>
      <w:r>
        <w:t xml:space="preserve"> n. — </w:t>
      </w:r>
      <w:r>
        <w:rPr>
          <w:b/>
        </w:rPr>
        <w:t>partie, part</w:t>
      </w:r>
      <w:r>
        <w:t xml:space="preserve"> · part, section</w:t>
      </w:r>
    </w:p>
    <w:p>
      <w:r>
        <w:t xml:space="preserve">  ● Pato es pika. — </w:t>
      </w:r>
      <w:r>
        <w:rPr>
          <w:i/>
        </w:rPr>
        <w:t>La partie est petite.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payi</w:t>
      </w:r>
      <w:r>
        <w:t xml:space="preserve"> v. — </w:t>
      </w:r>
      <w:r>
        <w:rPr>
          <w:b/>
        </w:rPr>
        <w:t>payer</w:t>
      </w:r>
      <w:r>
        <w:t xml:space="preserve"> · to pay</w:t>
      </w:r>
    </w:p>
    <w:p>
      <w:r>
        <w:t xml:space="preserve">  ● mi payi preso. — </w:t>
      </w:r>
      <w:r>
        <w:rPr>
          <w:i/>
        </w:rPr>
        <w:t>Je paie le prix.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pebaro</w:t>
      </w:r>
      <w:r>
        <w:t xml:space="preserve"> n. — </w:t>
      </w:r>
      <w:r>
        <w:rPr>
          <w:b/>
        </w:rPr>
        <w:t>fièvre</w:t>
      </w:r>
      <w:r>
        <w:t xml:space="preserve"> · fever</w:t>
      </w:r>
    </w:p>
    <w:p>
      <w:r>
        <w:t xml:space="preserve">  ● Pebro es alta. — </w:t>
      </w:r>
      <w:r>
        <w:rPr>
          <w:i/>
        </w:rPr>
        <w:t>La fièvre est haute.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pebaruo</w:t>
      </w:r>
      <w:r>
        <w:t xml:space="preserve"> n. — </w:t>
      </w:r>
      <w:r>
        <w:rPr>
          <w:b/>
        </w:rPr>
        <w:t>février</w:t>
      </w:r>
      <w:r>
        <w:t xml:space="preserve"> · February</w:t>
      </w:r>
    </w:p>
    <w:p>
      <w:r>
        <w:t xml:space="preserve">  ● Pebruo es meso dua. — </w:t>
      </w:r>
      <w:r>
        <w:rPr>
          <w:i/>
        </w:rPr>
        <w:t>Février est le deuxième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pedagogia</w:t>
      </w:r>
      <w:r>
        <w:t xml:space="preserve"> n. — </w:t>
      </w:r>
      <w:r>
        <w:rPr>
          <w:b/>
        </w:rPr>
        <w:t>pédagogie</w:t>
      </w:r>
      <w:r>
        <w:t xml:space="preserve"> · pedagogy</w:t>
      </w:r>
    </w:p>
    <w:p>
      <w:r>
        <w:t xml:space="preserve">  ● Pedagogia es arta. — </w:t>
      </w:r>
      <w:r>
        <w:rPr>
          <w:i/>
        </w:rPr>
        <w:t>La pédagogie est un art.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pedo</w:t>
      </w:r>
      <w:r>
        <w:t xml:space="preserve"> n. — </w:t>
      </w:r>
      <w:r>
        <w:rPr>
          <w:b/>
        </w:rPr>
        <w:t>pied</w:t>
      </w:r>
      <w:r>
        <w:t xml:space="preserve"> · foot</w:t>
      </w:r>
    </w:p>
    <w:p>
      <w:r>
        <w:t xml:space="preserve">  ● Pedo stansi ye loko. — </w:t>
      </w:r>
      <w:r>
        <w:rPr>
          <w:i/>
        </w:rPr>
        <w:t>Le pied se tient sur place.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peisayo</w:t>
      </w:r>
      <w:r>
        <w:t xml:space="preserve"> n. — </w:t>
      </w:r>
      <w:r>
        <w:rPr>
          <w:b/>
        </w:rPr>
        <w:t>paysage</w:t>
      </w:r>
      <w:r>
        <w:t xml:space="preserve"> · landscape</w:t>
      </w:r>
    </w:p>
    <w:p>
      <w:r>
        <w:t xml:space="preserve">  ● Peisayo es mola eko. — </w:t>
      </w:r>
      <w:r>
        <w:rPr>
          <w:i/>
        </w:rPr>
        <w:t>Le paysage est très beau.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pekatino</w:t>
      </w:r>
      <w:r>
        <w:t xml:space="preserve"> n. — </w:t>
      </w:r>
      <w:r>
        <w:rPr>
          <w:b/>
        </w:rPr>
        <w:t>peigne</w:t>
      </w:r>
      <w:r>
        <w:t xml:space="preserve"> · comb</w:t>
      </w:r>
    </w:p>
    <w:p>
      <w:r>
        <w:t xml:space="preserve">  ● Mi usa pektino. — </w:t>
      </w:r>
      <w:r>
        <w:rPr>
          <w:i/>
        </w:rPr>
        <w:t>J'utilise un peigne.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pekuror</w:t>
      </w:r>
      <w:r>
        <w:t xml:space="preserve"> n. — </w:t>
      </w:r>
      <w:r>
        <w:rPr>
          <w:b/>
        </w:rPr>
        <w:t>berger</w:t>
      </w:r>
      <w:r>
        <w:t xml:space="preserve"> · shepherd</w:t>
      </w:r>
    </w:p>
    <w:p>
      <w:r>
        <w:t xml:space="preserve">  ● Pekuror gardi pekuro. — </w:t>
      </w:r>
      <w:r>
        <w:rPr>
          <w:i/>
        </w:rPr>
        <w:t>Le berger garde le troupeau.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pelikaso</w:t>
      </w:r>
      <w:r>
        <w:t xml:space="preserve"> n. — </w:t>
      </w:r>
      <w:r>
        <w:rPr>
          <w:b/>
        </w:rPr>
        <w:t>fougère</w:t>
      </w:r>
      <w:r>
        <w:t xml:space="preserve"> · fern</w:t>
      </w:r>
    </w:p>
    <w:p>
      <w:r>
        <w:t xml:space="preserve">  ● Pelikso gresi in umbra. — </w:t>
      </w:r>
      <w:r>
        <w:rPr>
          <w:i/>
        </w:rPr>
        <w:t>La fougère grandit à l'ombre.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pelo</w:t>
      </w:r>
      <w:r>
        <w:t xml:space="preserve"> n. — </w:t>
      </w:r>
      <w:r>
        <w:rPr>
          <w:b/>
        </w:rPr>
        <w:t>cheveu, poil</w:t>
      </w:r>
      <w:r>
        <w:t xml:space="preserve"> · hair</w:t>
      </w:r>
    </w:p>
    <w:p>
      <w:r>
        <w:t xml:space="preserve">  ● Li poli siyo kapo pelo. — </w:t>
      </w:r>
      <w:r>
        <w:rPr>
          <w:i/>
        </w:rPr>
        <w:t>Il coupe les cheveux de la tête.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pelor</w:t>
      </w:r>
      <w:r>
        <w:t xml:space="preserve"> n. — </w:t>
      </w:r>
      <w:r>
        <w:rPr>
          <w:b/>
        </w:rPr>
        <w:t>coiffeur, barbier</w:t>
      </w:r>
      <w:r>
        <w:t xml:space="preserve"> · barber, hairdresser</w:t>
      </w:r>
    </w:p>
    <w:p>
      <w:r>
        <w:t xml:space="preserve">  ● Pelor kati pelo. — </w:t>
      </w:r>
      <w:r>
        <w:rPr>
          <w:i/>
        </w:rPr>
        <w:t>Le coiffeur coupe les cheveux.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pemino</w:t>
      </w:r>
      <w:r>
        <w:t xml:space="preserve"> n. — </w:t>
      </w:r>
      <w:r>
        <w:rPr>
          <w:b/>
        </w:rPr>
        <w:t>femme</w:t>
      </w:r>
      <w:r>
        <w:t xml:space="preserve"> · woman</w:t>
      </w:r>
    </w:p>
    <w:p>
      <w:r>
        <w:t xml:space="preserve">  ● Femino esi eko. — </w:t>
      </w:r>
      <w:r>
        <w:rPr>
          <w:i/>
        </w:rPr>
        <w:t>La femme est belle.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penasi</w:t>
      </w:r>
      <w:r>
        <w:t xml:space="preserve"> v. — </w:t>
      </w:r>
      <w:r>
        <w:rPr>
          <w:b/>
        </w:rPr>
        <w:t>penser/réfléchir</w:t>
      </w:r>
      <w:r>
        <w:t xml:space="preserve"> · to think/reflect</w:t>
      </w:r>
    </w:p>
    <w:p>
      <w:r>
        <w:t xml:space="preserve">  ● Me pensi luso. — </w:t>
      </w:r>
      <w:r>
        <w:rPr>
          <w:i/>
        </w:rPr>
        <w:t>Je pense à la leçon.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penati</w:t>
      </w:r>
      <w:r>
        <w:t xml:space="preserve"> v. — </w:t>
      </w:r>
      <w:r>
        <w:rPr>
          <w:b/>
        </w:rPr>
        <w:t>peindre</w:t>
      </w:r>
      <w:r>
        <w:t xml:space="preserve"> · to paint</w:t>
      </w:r>
    </w:p>
    <w:p>
      <w:r>
        <w:t xml:space="preserve">  ● Mariya penti floro. — </w:t>
      </w:r>
      <w:r>
        <w:rPr>
          <w:i/>
        </w:rPr>
        <w:t>Maria peint une fleur.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penatulo</w:t>
      </w:r>
      <w:r>
        <w:t xml:space="preserve"> n. — </w:t>
      </w:r>
      <w:r>
        <w:rPr>
          <w:b/>
        </w:rPr>
        <w:t>pinceau</w:t>
      </w:r>
      <w:r>
        <w:t xml:space="preserve"> · brush (paint)</w:t>
      </w:r>
    </w:p>
    <w:p>
      <w:r>
        <w:t xml:space="preserve">  ● Penti-ulo es mela. — </w:t>
      </w:r>
      <w:r>
        <w:rPr>
          <w:i/>
        </w:rPr>
        <w:t>Le pinceau est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penesataro</w:t>
      </w:r>
      <w:r>
        <w:t xml:space="preserve"> n. — </w:t>
      </w:r>
      <w:r>
        <w:rPr>
          <w:b/>
        </w:rPr>
        <w:t>fenêtre</w:t>
      </w:r>
      <w:r>
        <w:t xml:space="preserve"> · window</w:t>
      </w:r>
    </w:p>
    <w:p>
      <w:r>
        <w:t xml:space="preserve">  ● Mira per fenestro. — </w:t>
      </w:r>
      <w:r>
        <w:rPr>
          <w:i/>
        </w:rPr>
        <w:t>Regarde par la fenêtre.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peninasula</w:t>
      </w:r>
      <w:r>
        <w:t xml:space="preserve"> n. — </w:t>
      </w:r>
      <w:r>
        <w:rPr>
          <w:b/>
        </w:rPr>
        <w:t>péninsule, presqu'île</w:t>
      </w:r>
      <w:r>
        <w:t xml:space="preserve"> · peninsula</w:t>
      </w:r>
    </w:p>
    <w:p>
      <w:r>
        <w:t xml:space="preserve">  ● Peninsula bordi maru. — </w:t>
      </w:r>
      <w:r>
        <w:rPr>
          <w:i/>
        </w:rPr>
        <w:t>La péninsule borde la mer.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peninasulo</w:t>
      </w:r>
      <w:r>
        <w:t xml:space="preserve"> n. — </w:t>
      </w:r>
      <w:r>
        <w:rPr>
          <w:b/>
        </w:rPr>
        <w:t>péninsule</w:t>
      </w:r>
      <w:r>
        <w:t xml:space="preserve"> · peninsula</w:t>
      </w:r>
    </w:p>
    <w:p>
      <w:r>
        <w:t xml:space="preserve">  ● Peninsulo es aka oseano. — </w:t>
      </w:r>
      <w:r>
        <w:rPr>
          <w:i/>
        </w:rPr>
        <w:t>La péninsule est près de l'océan.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pepa</w:t>
      </w:r>
      <w:r>
        <w:t xml:space="preserve"> n. — </w:t>
      </w:r>
      <w:r>
        <w:rPr>
          <w:b/>
        </w:rPr>
        <w:t>poivre</w:t>
      </w:r>
      <w:r>
        <w:t xml:space="preserve"> · pepper (spice)</w:t>
      </w:r>
    </w:p>
    <w:p>
      <w:r>
        <w:t xml:space="preserve">  ● Pepa es pika. — </w:t>
      </w:r>
      <w:r>
        <w:rPr>
          <w:i/>
        </w:rPr>
        <w:t>Le poivre est piquant.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peradi</w:t>
      </w:r>
      <w:r>
        <w:t xml:space="preserve"> v. — </w:t>
      </w:r>
      <w:r>
        <w:rPr>
          <w:b/>
        </w:rPr>
        <w:t>perdre</w:t>
      </w:r>
      <w:r>
        <w:t xml:space="preserve"> · to lose (money)</w:t>
      </w:r>
    </w:p>
    <w:p>
      <w:r>
        <w:t xml:space="preserve">  ● Mi perdi monio. — </w:t>
      </w:r>
      <w:r>
        <w:rPr>
          <w:i/>
        </w:rPr>
        <w:t>Je perds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perado</w:t>
      </w:r>
      <w:r>
        <w:t xml:space="preserve"> n. — </w:t>
      </w:r>
      <w:r>
        <w:rPr>
          <w:b/>
        </w:rPr>
        <w:t>perte</w:t>
      </w:r>
      <w:r>
        <w:t xml:space="preserve"> · loss</w:t>
      </w:r>
    </w:p>
    <w:p>
      <w:r>
        <w:t xml:space="preserve">  ● Perdo esi dolo. — </w:t>
      </w:r>
      <w:r>
        <w:rPr>
          <w:i/>
        </w:rPr>
        <w:t>La perte est une douleur.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peralo</w:t>
      </w:r>
      <w:r>
        <w:t xml:space="preserve"> n. — </w:t>
      </w:r>
      <w:r>
        <w:rPr>
          <w:b/>
        </w:rPr>
        <w:t>perle</w:t>
      </w:r>
      <w:r>
        <w:t xml:space="preserve"> · pearl</w:t>
      </w:r>
    </w:p>
    <w:p>
      <w:r>
        <w:t xml:space="preserve">  ● perlo esi in akua. — </w:t>
      </w:r>
      <w:r>
        <w:rPr>
          <w:i/>
        </w:rPr>
        <w:t>La perle est dans l'eau.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pereo</w:t>
      </w:r>
      <w:r>
        <w:t xml:space="preserve"> n. — </w:t>
      </w:r>
      <w:r>
        <w:rPr>
          <w:b/>
        </w:rPr>
        <w:t>fer</w:t>
      </w:r>
      <w:r>
        <w:t xml:space="preserve"> · iron</w:t>
      </w:r>
    </w:p>
    <w:p>
      <w:r>
        <w:t xml:space="preserve">  ● piro faki fereo. — </w:t>
      </w:r>
      <w:r>
        <w:rPr>
          <w:i/>
        </w:rPr>
        <w:t>Le feu transforme le fer.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perior</w:t>
      </w:r>
      <w:r>
        <w:t xml:space="preserve"> n. — </w:t>
      </w:r>
      <w:r>
        <w:rPr>
          <w:b/>
        </w:rPr>
        <w:t>forgeron</w:t>
      </w:r>
      <w:r>
        <w:t xml:space="preserve"> · blacksmith</w:t>
      </w:r>
    </w:p>
    <w:p>
      <w:r>
        <w:t xml:space="preserve">  ● Ferior labori ferio. — </w:t>
      </w:r>
      <w:r>
        <w:rPr>
          <w:i/>
        </w:rPr>
        <w:t>Le forgeron travaille le fer.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pero</w:t>
      </w:r>
      <w:r>
        <w:t xml:space="preserve"> n. — </w:t>
      </w:r>
      <w:r>
        <w:rPr>
          <w:b/>
        </w:rPr>
        <w:t>fer</w:t>
      </w:r>
      <w:r>
        <w:t xml:space="preserve"> · iron</w:t>
      </w:r>
    </w:p>
    <w:p>
      <w:r>
        <w:t xml:space="preserve">  ● Me usi fero. — </w:t>
      </w:r>
      <w:r>
        <w:rPr>
          <w:i/>
        </w:rPr>
        <w:t>J'utilise du fer.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petala</w:t>
      </w:r>
      <w:r>
        <w:t xml:space="preserve"> n. — </w:t>
      </w:r>
      <w:r>
        <w:rPr>
          <w:b/>
        </w:rPr>
        <w:t>pétale</w:t>
      </w:r>
      <w:r>
        <w:t xml:space="preserve"> · petal</w:t>
      </w:r>
    </w:p>
    <w:p>
      <w:r>
        <w:t xml:space="preserve">  ● petala es eko. — </w:t>
      </w:r>
      <w:r>
        <w:rPr>
          <w:i/>
        </w:rPr>
        <w:t>Le pétale est beau.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petalo</w:t>
      </w:r>
      <w:r>
        <w:t xml:space="preserve"> n. — </w:t>
      </w:r>
      <w:r>
        <w:rPr>
          <w:b/>
        </w:rPr>
        <w:t>pétale</w:t>
      </w:r>
      <w:r>
        <w:t xml:space="preserve"> · petal</w:t>
      </w:r>
    </w:p>
    <w:p>
      <w:r>
        <w:t xml:space="preserve">  ● Petalo es de pinka koloro. — </w:t>
      </w:r>
      <w:r>
        <w:rPr>
          <w:i/>
        </w:rPr>
        <w:t>Le pétale est de couleur rose.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petaro</w:t>
      </w:r>
      <w:r>
        <w:t xml:space="preserve"> n. — </w:t>
      </w:r>
      <w:r>
        <w:rPr>
          <w:b/>
        </w:rPr>
        <w:t>pierre</w:t>
      </w:r>
      <w:r>
        <w:t xml:space="preserve"> · stone</w:t>
      </w:r>
    </w:p>
    <w:p>
      <w:r>
        <w:t xml:space="preserve">  ● Petro kadi in rio. — </w:t>
      </w:r>
      <w:r>
        <w:rPr>
          <w:i/>
        </w:rPr>
        <w:t>La pierre tombe dans la rivière.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petaroleo</w:t>
      </w:r>
      <w:r>
        <w:t xml:space="preserve"> n. — </w:t>
      </w:r>
      <w:r>
        <w:rPr>
          <w:b/>
        </w:rPr>
        <w:t>pétrole</w:t>
      </w:r>
      <w:r>
        <w:t xml:space="preserve"> · petroleum</w:t>
      </w:r>
    </w:p>
    <w:p>
      <w:r>
        <w:t xml:space="preserve">  ● Petroleo es neri. — </w:t>
      </w:r>
      <w:r>
        <w:rPr>
          <w:i/>
        </w:rPr>
        <w:t>Le pétrole est noir.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petarolo</w:t>
      </w:r>
      <w:r>
        <w:t xml:space="preserve"> n. — </w:t>
      </w:r>
      <w:r>
        <w:rPr>
          <w:b/>
        </w:rPr>
        <w:t>pétrole</w:t>
      </w:r>
      <w:r>
        <w:t xml:space="preserve"> · oil</w:t>
      </w:r>
    </w:p>
    <w:p>
      <w:r>
        <w:t xml:space="preserve">  ● petrolo doni mobi. — </w:t>
      </w:r>
      <w:r>
        <w:rPr>
          <w:i/>
        </w:rPr>
        <w:t>Le pétrole donne le mouvement.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peto</w:t>
      </w:r>
      <w:r>
        <w:t xml:space="preserve"> n. — </w:t>
      </w:r>
      <w:r>
        <w:rPr>
          <w:b/>
        </w:rPr>
        <w:t>poitrine, torse</w:t>
      </w:r>
      <w:r>
        <w:t xml:space="preserve"> · chest</w:t>
      </w:r>
    </w:p>
    <w:p>
      <w:r>
        <w:t xml:space="preserve">  ● Peto konteni koro. — </w:t>
      </w:r>
      <w:r>
        <w:rPr>
          <w:i/>
        </w:rPr>
        <w:t>La poitrine contient le cœur.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peyo</w:t>
      </w:r>
      <w:r>
        <w:t xml:space="preserve"> n. — </w:t>
      </w:r>
      <w:r>
        <w:rPr>
          <w:b/>
        </w:rPr>
        <w:t>argent</w:t>
      </w:r>
      <w:r>
        <w:t xml:space="preserve"> · money</w:t>
      </w:r>
    </w:p>
    <w:p>
      <w:r>
        <w:t xml:space="preserve">  ● mi doni peyo. — </w:t>
      </w:r>
      <w:r>
        <w:rPr>
          <w:i/>
        </w:rPr>
        <w:t>Je donne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piano</w:t>
      </w:r>
      <w:r>
        <w:t xml:space="preserve"> n. — </w:t>
      </w:r>
      <w:r>
        <w:rPr>
          <w:b/>
        </w:rPr>
        <w:t>piano</w:t>
      </w:r>
      <w:r>
        <w:t xml:space="preserve"> · piano</w:t>
      </w:r>
    </w:p>
    <w:p>
      <w:r>
        <w:t xml:space="preserve">  ● Piano es nigro. — </w:t>
      </w:r>
      <w:r>
        <w:rPr>
          <w:i/>
        </w:rPr>
        <w:t>Le piano est noir.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pianopiyano</w:t>
      </w:r>
      <w:r>
        <w:t xml:space="preserve"> n. — </w:t>
      </w:r>
      <w:r>
        <w:rPr>
          <w:b/>
        </w:rPr>
        <w:t>piano</w:t>
      </w:r>
      <w:r>
        <w:t xml:space="preserve"> · piano</w:t>
      </w:r>
    </w:p>
    <w:p>
      <w:r>
        <w:t xml:space="preserve">  ● Piano es nega. — </w:t>
      </w:r>
      <w:r>
        <w:rPr>
          <w:i/>
        </w:rPr>
        <w:t>Le piano est noir.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pietaro</w:t>
      </w:r>
      <w:r>
        <w:t xml:space="preserve"> n. — </w:t>
      </w:r>
      <w:r>
        <w:rPr>
          <w:b/>
        </w:rPr>
        <w:t>pierre</w:t>
      </w:r>
      <w:r>
        <w:t xml:space="preserve"> · stone</w:t>
      </w:r>
    </w:p>
    <w:p>
      <w:r>
        <w:t xml:space="preserve">  ● Pietro es dura. — </w:t>
      </w:r>
      <w:r>
        <w:rPr>
          <w:i/>
        </w:rPr>
        <w:t>La pierre est dure.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pika</w:t>
      </w:r>
      <w:r>
        <w:t xml:space="preserve"> adj. — </w:t>
      </w:r>
      <w:r>
        <w:rPr>
          <w:b/>
        </w:rPr>
        <w:t>peu, petit nombre de</w:t>
      </w:r>
      <w:r>
        <w:t xml:space="preserve"> · few, little</w:t>
      </w:r>
    </w:p>
    <w:p>
      <w:r>
        <w:t xml:space="preserve">  ● Li ba pika mela. — </w:t>
      </w:r>
      <w:r>
        <w:rPr>
          <w:i/>
        </w:rPr>
        <w:t>Il a peu de pommes.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pikato</w:t>
      </w:r>
      <w:r>
        <w:t xml:space="preserve"> n. — </w:t>
      </w:r>
      <w:r>
        <w:rPr>
          <w:b/>
        </w:rPr>
        <w:t>image / tableau</w:t>
      </w:r>
      <w:r>
        <w:t xml:space="preserve"> · image / picture</w:t>
      </w:r>
    </w:p>
    <w:p>
      <w:r>
        <w:t xml:space="preserve">  ● Pikto es super muro. — </w:t>
      </w:r>
      <w:r>
        <w:rPr>
          <w:i/>
        </w:rPr>
        <w:t>L'image est sur le mur.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piko</w:t>
      </w:r>
      <w:r>
        <w:t xml:space="preserve"> n. — </w:t>
      </w:r>
      <w:r>
        <w:rPr>
          <w:b/>
        </w:rPr>
        <w:t>pic, sommet</w:t>
      </w:r>
      <w:r>
        <w:t xml:space="preserve"> · peak</w:t>
      </w:r>
    </w:p>
    <w:p>
      <w:r>
        <w:t xml:space="preserve">  ● Piko es mola kima. — </w:t>
      </w:r>
      <w:r>
        <w:rPr>
          <w:i/>
        </w:rPr>
        <w:t>Le pic est très haut.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pila</w:t>
      </w:r>
      <w:r>
        <w:t xml:space="preserve"> n. — </w:t>
      </w:r>
      <w:r>
        <w:rPr>
          <w:b/>
        </w:rPr>
        <w:t>fille (descendante)</w:t>
      </w:r>
      <w:r>
        <w:t xml:space="preserve"> · daughter</w:t>
      </w:r>
    </w:p>
    <w:p>
      <w:r>
        <w:t xml:space="preserve">  ● Pila kanti belo. — </w:t>
      </w:r>
      <w:r>
        <w:rPr>
          <w:i/>
        </w:rPr>
        <w:t>La fille chante magnifiquement.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pilamo</w:t>
      </w:r>
      <w:r>
        <w:t xml:space="preserve"> n. — </w:t>
      </w:r>
      <w:r>
        <w:rPr>
          <w:b/>
        </w:rPr>
        <w:t>film</w:t>
      </w:r>
      <w:r>
        <w:t xml:space="preserve"> · film</w:t>
      </w:r>
    </w:p>
    <w:p>
      <w:r>
        <w:t xml:space="preserve">  ● Filmo es longa. — </w:t>
      </w:r>
      <w:r>
        <w:rPr>
          <w:i/>
        </w:rPr>
        <w:t>Le film est long.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pilayo</w:t>
      </w:r>
      <w:r>
        <w:t xml:space="preserve"> n. — </w:t>
      </w:r>
      <w:r>
        <w:rPr>
          <w:b/>
        </w:rPr>
        <w:t>enfant (filial)</w:t>
      </w:r>
      <w:r>
        <w:t xml:space="preserve"> · son/daughter</w:t>
      </w:r>
    </w:p>
    <w:p>
      <w:r>
        <w:t xml:space="preserve">  ● Filyo lusi lo. — </w:t>
      </w:r>
      <w:r>
        <w:rPr>
          <w:i/>
        </w:rPr>
        <w:t>L'enfant (fils/fille) joue là-bas.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pilika</w:t>
      </w:r>
      <w:r>
        <w:t xml:space="preserve"> n. — </w:t>
      </w:r>
      <w:r>
        <w:rPr>
          <w:b/>
        </w:rPr>
        <w:t>fougère</w:t>
      </w:r>
      <w:r>
        <w:t xml:space="preserve"> · fern</w:t>
      </w:r>
    </w:p>
    <w:p>
      <w:r>
        <w:t xml:space="preserve">  ● filika amo umbra. — </w:t>
      </w:r>
      <w:r>
        <w:rPr>
          <w:i/>
        </w:rPr>
        <w:t>La fougère aime l'ombre.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pilo</w:t>
      </w:r>
      <w:r>
        <w:t xml:space="preserve"> n. — </w:t>
      </w:r>
      <w:r>
        <w:rPr>
          <w:b/>
        </w:rPr>
        <w:t>fils</w:t>
      </w:r>
      <w:r>
        <w:t xml:space="preserve"> · son</w:t>
      </w:r>
    </w:p>
    <w:p>
      <w:r>
        <w:t xml:space="preserve">  ● Meo pilo es bona. — </w:t>
      </w:r>
      <w:r>
        <w:rPr>
          <w:i/>
        </w:rPr>
        <w:t>Mon fils est bon.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pinaginoanimalakat</w:t>
      </w:r>
      <w:r>
        <w:t xml:space="preserve"> n. — </w:t>
      </w:r>
      <w:r>
        <w:rPr>
          <w:b/>
        </w:rPr>
        <w:t>manchot/pingouin head bird</w:t>
      </w:r>
      <w:r>
        <w:t xml:space="preserve"> · penguin</w:t>
      </w:r>
    </w:p>
    <w:p>
      <w:r>
        <w:t xml:space="preserve">  ● Pingino nati in pusa. — </w:t>
      </w:r>
      <w:r>
        <w:rPr>
          <w:i/>
        </w:rPr>
        <w:t>Le manchot nage dans le froid.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pinakaulo</w:t>
      </w:r>
      <w:r>
        <w:t xml:space="preserve"> n. — </w:t>
      </w:r>
      <w:r>
        <w:rPr>
          <w:b/>
        </w:rPr>
        <w:t>peinture (objet)</w:t>
      </w:r>
      <w:r>
        <w:t xml:space="preserve"> · painting</w:t>
      </w:r>
    </w:p>
    <w:p>
      <w:r>
        <w:t xml:space="preserve">  ● Pinkaulo es eko. — </w:t>
      </w:r>
      <w:r>
        <w:rPr>
          <w:i/>
        </w:rPr>
        <w:t>Le tableau est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pinaki</w:t>
      </w:r>
      <w:r>
        <w:t xml:space="preserve"> v. — </w:t>
      </w:r>
      <w:r>
        <w:rPr>
          <w:b/>
        </w:rPr>
        <w:t>peindre</w:t>
      </w:r>
      <w:r>
        <w:t xml:space="preserve"> · to paint</w:t>
      </w:r>
    </w:p>
    <w:p>
      <w:r>
        <w:t xml:space="preserve">  ● Li pinki floro. — </w:t>
      </w:r>
      <w:r>
        <w:rPr>
          <w:i/>
        </w:rPr>
        <w:t>Il peint une fleur.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pinakor</w:t>
      </w:r>
      <w:r>
        <w:t xml:space="preserve"> n. — </w:t>
      </w:r>
      <w:r>
        <w:rPr>
          <w:b/>
        </w:rPr>
        <w:t>peintre</w:t>
      </w:r>
      <w:r>
        <w:t xml:space="preserve"> · painter</w:t>
      </w:r>
    </w:p>
    <w:p>
      <w:r>
        <w:t xml:space="preserve">  ● Pinkor uti ruro. — </w:t>
      </w:r>
      <w:r>
        <w:rPr>
          <w:i/>
        </w:rPr>
        <w:t>Le peintre utilise du rouge.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pinanaso</w:t>
      </w:r>
      <w:r>
        <w:t xml:space="preserve"> n. — </w:t>
      </w:r>
      <w:r>
        <w:rPr>
          <w:b/>
        </w:rPr>
        <w:t>finance</w:t>
      </w:r>
      <w:r>
        <w:t xml:space="preserve"> · finance</w:t>
      </w:r>
    </w:p>
    <w:p>
      <w:r>
        <w:t xml:space="preserve">  ● Banko leri pinanso. — </w:t>
      </w:r>
      <w:r>
        <w:rPr>
          <w:i/>
        </w:rPr>
        <w:t>La banque gère la finance.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pinator</w:t>
      </w:r>
      <w:r>
        <w:t xml:space="preserve"> n. — </w:t>
      </w:r>
      <w:r>
        <w:rPr>
          <w:b/>
        </w:rPr>
        <w:t>peintre</w:t>
      </w:r>
      <w:r>
        <w:t xml:space="preserve"> · painter</w:t>
      </w:r>
    </w:p>
    <w:p>
      <w:r>
        <w:t xml:space="preserve">  ● Pintor pinti muro. — </w:t>
      </w:r>
      <w:r>
        <w:rPr>
          <w:i/>
        </w:rPr>
        <w:t>Le peintre peint le mur.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pini</w:t>
      </w:r>
      <w:r>
        <w:t xml:space="preserve"> v. — </w:t>
      </w:r>
      <w:r>
        <w:rPr>
          <w:b/>
        </w:rPr>
        <w:t>finir / terminer</w:t>
      </w:r>
      <w:r>
        <w:t xml:space="preserve"> · to end</w:t>
      </w:r>
    </w:p>
    <w:p>
      <w:r>
        <w:t xml:space="preserve">  ● Me fini laboro. — </w:t>
      </w:r>
      <w:r>
        <w:rPr>
          <w:i/>
        </w:rPr>
        <w:t>Je finis le travail.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pino</w:t>
      </w:r>
      <w:r>
        <w:t xml:space="preserve"> n. — </w:t>
      </w:r>
      <w:r>
        <w:rPr>
          <w:b/>
        </w:rPr>
        <w:t>pin</w:t>
      </w:r>
      <w:r>
        <w:t xml:space="preserve"> · pine tree</w:t>
      </w:r>
    </w:p>
    <w:p>
      <w:r>
        <w:t xml:space="preserve">  ● Pino es berda in ierno. — </w:t>
      </w:r>
      <w:r>
        <w:rPr>
          <w:i/>
        </w:rPr>
        <w:t>Le pin est vert en hiver.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pipiro</w:t>
      </w:r>
      <w:r>
        <w:t xml:space="preserve"> n. — </w:t>
      </w:r>
      <w:r>
        <w:rPr>
          <w:b/>
        </w:rPr>
        <w:t>poivre</w:t>
      </w:r>
      <w:r>
        <w:t xml:space="preserve"> · pepper</w:t>
      </w:r>
    </w:p>
    <w:p>
      <w:r>
        <w:t xml:space="preserve">  ● Pipro es kantea. — </w:t>
      </w:r>
      <w:r>
        <w:rPr>
          <w:i/>
        </w:rPr>
        <w:t>Le poivre est piquant.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pirama</w:t>
      </w:r>
      <w:r>
        <w:t xml:space="preserve"> n. — </w:t>
      </w:r>
      <w:r>
        <w:rPr>
          <w:b/>
        </w:rPr>
        <w:t>entreprise</w:t>
      </w:r>
      <w:r>
        <w:t xml:space="preserve"> · company, firm</w:t>
      </w:r>
    </w:p>
    <w:p>
      <w:r>
        <w:t xml:space="preserve">  ● firma produki loto. — </w:t>
      </w:r>
      <w:r>
        <w:rPr>
          <w:i/>
        </w:rPr>
        <w:t>L'entreprise produit des voitures.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piramido</w:t>
      </w:r>
      <w:r>
        <w:t xml:space="preserve"> n. — </w:t>
      </w:r>
      <w:r>
        <w:rPr>
          <w:b/>
        </w:rPr>
        <w:t>pyramide</w:t>
      </w:r>
      <w:r>
        <w:t xml:space="preserve"> · pyramid</w:t>
      </w:r>
    </w:p>
    <w:p>
      <w:r>
        <w:t xml:space="preserve">  ● Piramido es grandi. — </w:t>
      </w:r>
      <w:r>
        <w:rPr>
          <w:i/>
        </w:rPr>
        <w:t>La pyramide est grande.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pisakitor</w:t>
      </w:r>
      <w:r>
        <w:t xml:space="preserve"> n. — </w:t>
      </w:r>
      <w:r>
        <w:rPr>
          <w:b/>
        </w:rPr>
        <w:t>pêcheur</w:t>
      </w:r>
      <w:r>
        <w:t xml:space="preserve"> · fisher</w:t>
      </w:r>
    </w:p>
    <w:p>
      <w:r>
        <w:t xml:space="preserve">  ● Piskitor kapto pisko. — </w:t>
      </w:r>
      <w:r>
        <w:rPr>
          <w:i/>
        </w:rPr>
        <w:t>Le pêcheur attrape un poisson.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pisakor</w:t>
      </w:r>
      <w:r>
        <w:t xml:space="preserve"> n. — </w:t>
      </w:r>
      <w:r>
        <w:rPr>
          <w:b/>
        </w:rPr>
        <w:t>pêcheur</w:t>
      </w:r>
      <w:r>
        <w:t xml:space="preserve"> · fisherman</w:t>
      </w:r>
    </w:p>
    <w:p>
      <w:r>
        <w:t xml:space="preserve">  ● Piskor piskansi pisko. — </w:t>
      </w:r>
      <w:r>
        <w:rPr>
          <w:i/>
        </w:rPr>
        <w:t>Le pêcheur attrape le poisson.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pisika</w:t>
      </w:r>
      <w:r>
        <w:t xml:space="preserve"> n. — </w:t>
      </w:r>
      <w:r>
        <w:rPr>
          <w:b/>
        </w:rPr>
        <w:t>physique</w:t>
      </w:r>
      <w:r>
        <w:t xml:space="preserve"> · physics</w:t>
      </w:r>
    </w:p>
    <w:p>
      <w:r>
        <w:t xml:space="preserve">  ● Pisika luki tera. — </w:t>
      </w:r>
      <w:r>
        <w:rPr>
          <w:i/>
        </w:rPr>
        <w:t>La physique regarde la Terre.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pisiko</w:t>
      </w:r>
      <w:r>
        <w:t xml:space="preserve"> n. — </w:t>
      </w:r>
      <w:r>
        <w:rPr>
          <w:b/>
        </w:rPr>
        <w:t>poisson</w:t>
      </w:r>
      <w:r>
        <w:t xml:space="preserve"> · fish</w:t>
      </w:r>
    </w:p>
    <w:p>
      <w:r>
        <w:t xml:space="preserve">  ● Pisko nati. — </w:t>
      </w:r>
      <w:r>
        <w:rPr>
          <w:i/>
        </w:rPr>
        <w:t>Le poisson nage.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piso</w:t>
      </w:r>
      <w:r>
        <w:t xml:space="preserve"> n. — </w:t>
      </w:r>
      <w:r>
        <w:rPr>
          <w:b/>
        </w:rPr>
        <w:t>poisson</w:t>
      </w:r>
      <w:r>
        <w:t xml:space="preserve"> · fish</w:t>
      </w:r>
    </w:p>
    <w:p>
      <w:r>
        <w:t xml:space="preserve">  ● Piso nami in akua. — </w:t>
      </w:r>
      <w:r>
        <w:rPr>
          <w:i/>
        </w:rPr>
        <w:t>Le poisson nage dans l'eau.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pobira</w:t>
      </w:r>
      <w:r>
        <w:t xml:space="preserve"> adj. — </w:t>
      </w:r>
      <w:r>
        <w:rPr>
          <w:b/>
        </w:rPr>
        <w:t>pauvre</w:t>
      </w:r>
      <w:r>
        <w:t xml:space="preserve"> · poor</w:t>
      </w:r>
    </w:p>
    <w:p>
      <w:r>
        <w:t xml:space="preserve">  ● Pobira homi labori. — </w:t>
      </w:r>
      <w:r>
        <w:rPr>
          <w:i/>
        </w:rPr>
        <w:t>L'homme pauvre travaille.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pobirita</w:t>
      </w:r>
      <w:r>
        <w:t xml:space="preserve"> n. — </w:t>
      </w:r>
      <w:r>
        <w:rPr>
          <w:b/>
        </w:rPr>
        <w:t>pauvreté</w:t>
      </w:r>
      <w:r>
        <w:t xml:space="preserve"> · poverty</w:t>
      </w:r>
    </w:p>
    <w:p>
      <w:r>
        <w:t xml:space="preserve">  ● Mundi fini pobirita. — </w:t>
      </w:r>
      <w:r>
        <w:rPr>
          <w:i/>
        </w:rPr>
        <w:t>Le monde finit la pauvreté.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poemo</w:t>
      </w:r>
      <w:r>
        <w:t xml:space="preserve"> n. — </w:t>
      </w:r>
      <w:r>
        <w:rPr>
          <w:b/>
        </w:rPr>
        <w:t>poème</w:t>
      </w:r>
      <w:r>
        <w:t xml:space="preserve"> · poem</w:t>
      </w:r>
    </w:p>
    <w:p>
      <w:r>
        <w:t xml:space="preserve">  ● Poemo es eko. — </w:t>
      </w:r>
      <w:r>
        <w:rPr>
          <w:i/>
        </w:rPr>
        <w:t>Le poème est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poetulo</w:t>
      </w:r>
      <w:r>
        <w:t xml:space="preserve"> n. — </w:t>
      </w:r>
      <w:r>
        <w:rPr>
          <w:b/>
        </w:rPr>
        <w:t>poète</w:t>
      </w:r>
      <w:r>
        <w:t xml:space="preserve"> · poet</w:t>
      </w:r>
    </w:p>
    <w:p>
      <w:r>
        <w:t xml:space="preserve">  ● Poetulo skribi musiko. — </w:t>
      </w:r>
      <w:r>
        <w:rPr>
          <w:i/>
        </w:rPr>
        <w:t>Le poète écrit de la musique.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poimorapoemor</w:t>
      </w:r>
      <w:r>
        <w:t xml:space="preserve"> n. — </w:t>
      </w:r>
      <w:r>
        <w:rPr>
          <w:b/>
        </w:rPr>
        <w:t>poète</w:t>
      </w:r>
      <w:r>
        <w:t xml:space="preserve"> · poet</w:t>
      </w:r>
    </w:p>
    <w:p>
      <w:r>
        <w:t xml:space="preserve">  ● Poimor ami luno. — </w:t>
      </w:r>
      <w:r>
        <w:rPr>
          <w:i/>
        </w:rPr>
        <w:t>Le poète aime la lune.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poko</w:t>
      </w:r>
      <w:r>
        <w:t xml:space="preserve"> n. — </w:t>
      </w:r>
      <w:r>
        <w:rPr>
          <w:b/>
        </w:rPr>
        <w:t>poche</w:t>
      </w:r>
      <w:r>
        <w:t xml:space="preserve"> · pocket</w:t>
      </w:r>
    </w:p>
    <w:p>
      <w:r>
        <w:t xml:space="preserve">  ● Mi kipi mono in poko. — </w:t>
      </w:r>
      <w:r>
        <w:rPr>
          <w:i/>
        </w:rPr>
        <w:t>Je garde l'argent dans la poche.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poko-boso</w:t>
      </w:r>
      <w:r>
        <w:t xml:space="preserve"> n. — </w:t>
      </w:r>
      <w:r>
        <w:rPr>
          <w:b/>
        </w:rPr>
        <w:t>portefeuille</w:t>
      </w:r>
      <w:r>
        <w:t xml:space="preserve"> · wallet</w:t>
      </w:r>
    </w:p>
    <w:p>
      <w:r>
        <w:t xml:space="preserve">  ● Poko-boso kipi kardo. — </w:t>
      </w:r>
      <w:r>
        <w:rPr>
          <w:i/>
        </w:rPr>
        <w:t>Le portefeuille garde les cartes.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pola</w:t>
      </w:r>
      <w:r>
        <w:t xml:space="preserve"> n. — </w:t>
      </w:r>
      <w:r>
        <w:rPr>
          <w:b/>
        </w:rPr>
        <w:t>pomme</w:t>
      </w:r>
      <w:r>
        <w:t xml:space="preserve"> · apple</w:t>
      </w:r>
    </w:p>
    <w:p>
      <w:r>
        <w:t xml:space="preserve">  ● Me mansi pola. — </w:t>
      </w:r>
      <w:r>
        <w:rPr>
          <w:i/>
        </w:rPr>
        <w:t>Je mange une pomme.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polabo</w:t>
      </w:r>
      <w:r>
        <w:t xml:space="preserve"> n. — </w:t>
      </w:r>
      <w:r>
        <w:rPr>
          <w:b/>
        </w:rPr>
        <w:t>poussière</w:t>
      </w:r>
      <w:r>
        <w:t xml:space="preserve"> · dust</w:t>
      </w:r>
    </w:p>
    <w:p>
      <w:r>
        <w:t xml:space="preserve">  ● Polbo es in aero. — </w:t>
      </w:r>
      <w:r>
        <w:rPr>
          <w:i/>
        </w:rPr>
        <w:t>La poussière est dans l'air.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polawo</w:t>
      </w:r>
      <w:r>
        <w:t xml:space="preserve"> n. — </w:t>
      </w:r>
      <w:r>
        <w:rPr>
          <w:b/>
        </w:rPr>
        <w:t>poussière</w:t>
      </w:r>
      <w:r>
        <w:t xml:space="preserve"> · dust</w:t>
      </w:r>
    </w:p>
    <w:p>
      <w:r>
        <w:t xml:space="preserve">  ● Polwo es in spaso. — </w:t>
      </w:r>
      <w:r>
        <w:rPr>
          <w:i/>
        </w:rPr>
        <w:t>La poussière est dans l'espace.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poleno</w:t>
      </w:r>
      <w:r>
        <w:t xml:space="preserve"> n. — </w:t>
      </w:r>
      <w:r>
        <w:rPr>
          <w:b/>
        </w:rPr>
        <w:t>pollen</w:t>
      </w:r>
      <w:r>
        <w:t xml:space="preserve"> · pollen</w:t>
      </w:r>
    </w:p>
    <w:p>
      <w:r>
        <w:t xml:space="preserve">  ● Poleno bolli in aire. — </w:t>
      </w:r>
      <w:r>
        <w:rPr>
          <w:i/>
        </w:rPr>
        <w:t>Le pollen vole dans l'air.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polio</w:t>
      </w:r>
      <w:r>
        <w:t xml:space="preserve"> n. — </w:t>
      </w:r>
      <w:r>
        <w:rPr>
          <w:b/>
        </w:rPr>
        <w:t>feuille</w:t>
      </w:r>
      <w:r>
        <w:t xml:space="preserve"> · leaf</w:t>
      </w:r>
    </w:p>
    <w:p>
      <w:r>
        <w:t xml:space="preserve">  ● Folio es berda. — </w:t>
      </w:r>
      <w:r>
        <w:rPr>
          <w:i/>
        </w:rPr>
        <w:t>La feuille est verte.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polisior</w:t>
      </w:r>
      <w:r>
        <w:t xml:space="preserve"> n. — </w:t>
      </w:r>
      <w:r>
        <w:rPr>
          <w:b/>
        </w:rPr>
        <w:t>policier</w:t>
      </w:r>
      <w:r>
        <w:t xml:space="preserve"> · police officer</w:t>
      </w:r>
    </w:p>
    <w:p>
      <w:r>
        <w:t xml:space="preserve">  ● Polisior kapi milior. — </w:t>
      </w:r>
      <w:r>
        <w:rPr>
          <w:i/>
        </w:rPr>
        <w:t>Le policier attrape le criminel.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polisitor</w:t>
      </w:r>
      <w:r>
        <w:t xml:space="preserve"> n. — </w:t>
      </w:r>
      <w:r>
        <w:rPr>
          <w:b/>
        </w:rPr>
        <w:t>policier</w:t>
      </w:r>
      <w:r>
        <w:t xml:space="preserve"> · policeman</w:t>
      </w:r>
    </w:p>
    <w:p>
      <w:r>
        <w:t xml:space="preserve">  ● Polisitor proteki urbo. — </w:t>
      </w:r>
      <w:r>
        <w:rPr>
          <w:i/>
        </w:rPr>
        <w:t>Le policier protège la ville.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poliso</w:t>
      </w:r>
      <w:r>
        <w:t xml:space="preserve"> n. — </w:t>
      </w:r>
      <w:r>
        <w:rPr>
          <w:b/>
        </w:rPr>
        <w:t>police</w:t>
      </w:r>
      <w:r>
        <w:t xml:space="preserve"> · police</w:t>
      </w:r>
    </w:p>
    <w:p>
      <w:r>
        <w:t xml:space="preserve">  ● Poliso gardi urbo. — </w:t>
      </w:r>
      <w:r>
        <w:rPr>
          <w:i/>
        </w:rPr>
        <w:t>La police garde la ville.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polito</w:t>
      </w:r>
      <w:r>
        <w:t xml:space="preserve"> n. — </w:t>
      </w:r>
      <w:r>
        <w:rPr>
          <w:b/>
        </w:rPr>
        <w:t>politique (concept)</w:t>
      </w:r>
      <w:r>
        <w:t xml:space="preserve"> · politics</w:t>
      </w:r>
    </w:p>
    <w:p>
      <w:r>
        <w:t xml:space="preserve">  ● Polito es ligo. — </w:t>
      </w:r>
      <w:r>
        <w:rPr>
          <w:i/>
        </w:rPr>
        <w:t>La politique est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politor</w:t>
      </w:r>
      <w:r>
        <w:t xml:space="preserve"> n. — </w:t>
      </w:r>
      <w:r>
        <w:rPr>
          <w:b/>
        </w:rPr>
        <w:t>politicien</w:t>
      </w:r>
      <w:r>
        <w:t xml:space="preserve"> · politician</w:t>
      </w:r>
    </w:p>
    <w:p>
      <w:r>
        <w:t xml:space="preserve">  ● Politor pali lano. — </w:t>
      </w:r>
      <w:r>
        <w:rPr>
          <w:i/>
        </w:rPr>
        <w:t>Le politicien protège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polo</w:t>
      </w:r>
      <w:r>
        <w:t xml:space="preserve"> n. — </w:t>
      </w:r>
      <w:r>
        <w:rPr>
          <w:b/>
        </w:rPr>
        <w:t>pôle (terrestre)</w:t>
      </w:r>
      <w:r>
        <w:t xml:space="preserve"> · pole (north/south)</w:t>
      </w:r>
    </w:p>
    <w:p>
      <w:r>
        <w:t xml:space="preserve">  ● Polo es glasia. — </w:t>
      </w:r>
      <w:r>
        <w:rPr>
          <w:i/>
        </w:rPr>
        <w:t>Le pôle est glacé.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poloto</w:t>
      </w:r>
      <w:r>
        <w:t xml:space="preserve"> n. — </w:t>
      </w:r>
      <w:r>
        <w:rPr>
          <w:b/>
        </w:rPr>
        <w:t>politique</w:t>
      </w:r>
      <w:r>
        <w:t xml:space="preserve"> · policy, politics</w:t>
      </w:r>
    </w:p>
    <w:p>
      <w:r>
        <w:t xml:space="preserve">  ● Poloti esu yamo. — </w:t>
      </w:r>
      <w:r>
        <w:rPr>
          <w:i/>
        </w:rPr>
        <w:t>La politique est le chemin.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poma-arabori</w:t>
      </w:r>
      <w:r>
        <w:t xml:space="preserve"> n. — </w:t>
      </w:r>
      <w:r>
        <w:rPr>
          <w:b/>
        </w:rPr>
        <w:t>pommier</w:t>
      </w:r>
      <w:r>
        <w:t xml:space="preserve"> · apple tree</w:t>
      </w:r>
    </w:p>
    <w:p>
      <w:r>
        <w:t xml:space="preserve">  ● poma-arbori dona poma. — </w:t>
      </w:r>
      <w:r>
        <w:rPr>
          <w:i/>
        </w:rPr>
        <w:t>Le pommier donne des pommes.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pomao</w:t>
      </w:r>
      <w:r>
        <w:t xml:space="preserve"> n. — </w:t>
      </w:r>
      <w:r>
        <w:rPr>
          <w:b/>
        </w:rPr>
        <w:t>pomme</w:t>
      </w:r>
      <w:r>
        <w:t xml:space="preserve"> · apple</w:t>
      </w:r>
    </w:p>
    <w:p>
      <w:r>
        <w:t xml:space="preserve">  ● Poma es rubea. — </w:t>
      </w:r>
      <w:r>
        <w:rPr>
          <w:i/>
        </w:rPr>
        <w:t>La pomme est rouge.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porako</w:t>
      </w:r>
      <w:r>
        <w:t xml:space="preserve"> n. — </w:t>
      </w:r>
      <w:r>
        <w:rPr>
          <w:b/>
        </w:rPr>
        <w:t>force / puissance</w:t>
      </w:r>
      <w:r>
        <w:t xml:space="preserve"> · strength / force</w:t>
      </w:r>
    </w:p>
    <w:p>
      <w:r>
        <w:t xml:space="preserve">  ● Korpo bezi porko. — </w:t>
      </w:r>
      <w:r>
        <w:rPr>
          <w:i/>
        </w:rPr>
        <w:t>Le corps a besoin de force.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porameti</w:t>
      </w:r>
      <w:r>
        <w:t xml:space="preserve"> v. — </w:t>
      </w:r>
      <w:r>
        <w:rPr>
          <w:b/>
        </w:rPr>
        <w:t>promettre</w:t>
      </w:r>
      <w:r>
        <w:t xml:space="preserve"> · to promise</w:t>
      </w:r>
    </w:p>
    <w:p>
      <w:r>
        <w:t xml:space="preserve">  ● Me pormeti bono. — </w:t>
      </w:r>
      <w:r>
        <w:rPr>
          <w:i/>
        </w:rPr>
        <w:t>Je promets du bien.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porameto</w:t>
      </w:r>
      <w:r>
        <w:t xml:space="preserve"> n. — </w:t>
      </w:r>
      <w:r>
        <w:rPr>
          <w:b/>
        </w:rPr>
        <w:t>promesse</w:t>
      </w:r>
      <w:r>
        <w:t xml:space="preserve"> · promise</w:t>
      </w:r>
    </w:p>
    <w:p>
      <w:r>
        <w:t xml:space="preserve">  ● Pormeto es sakra. — </w:t>
      </w:r>
      <w:r>
        <w:rPr>
          <w:i/>
        </w:rPr>
        <w:t>La promesse est sacrée.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poramiko</w:t>
      </w:r>
      <w:r>
        <w:t xml:space="preserve"> n. — </w:t>
      </w:r>
      <w:r>
        <w:rPr>
          <w:b/>
        </w:rPr>
        <w:t>fourmi</w:t>
      </w:r>
      <w:r>
        <w:t xml:space="preserve"> · ant</w:t>
      </w:r>
    </w:p>
    <w:p>
      <w:r>
        <w:t xml:space="preserve">  ● Formiko labori loto. — </w:t>
      </w:r>
      <w:r>
        <w:rPr>
          <w:i/>
        </w:rPr>
        <w:t>La fourmi travaille beaucoup.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poramo</w:t>
      </w:r>
      <w:r>
        <w:t xml:space="preserve"> n. — </w:t>
      </w:r>
      <w:r>
        <w:rPr>
          <w:b/>
        </w:rPr>
        <w:t>forme</w:t>
      </w:r>
      <w:r>
        <w:t xml:space="preserve"> · form, shape</w:t>
      </w:r>
    </w:p>
    <w:p>
      <w:r>
        <w:t xml:space="preserve">  ● Formo es eko. — </w:t>
      </w:r>
      <w:r>
        <w:rPr>
          <w:i/>
        </w:rPr>
        <w:t>La forme est belle.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poramula</w:t>
      </w:r>
      <w:r>
        <w:t xml:space="preserve"> n. — </w:t>
      </w:r>
      <w:r>
        <w:rPr>
          <w:b/>
        </w:rPr>
        <w:t>formule</w:t>
      </w:r>
      <w:r>
        <w:t xml:space="preserve"> · formula</w:t>
      </w:r>
    </w:p>
    <w:p>
      <w:r>
        <w:t xml:space="preserve">  ● Formula es kompleka. — </w:t>
      </w:r>
      <w:r>
        <w:rPr>
          <w:i/>
        </w:rPr>
        <w:t>La formule est complexe.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porano</w:t>
      </w:r>
      <w:r>
        <w:t xml:space="preserve"> n. — </w:t>
      </w:r>
      <w:r>
        <w:rPr>
          <w:b/>
        </w:rPr>
        <w:t>four, fourneau</w:t>
      </w:r>
      <w:r>
        <w:t xml:space="preserve"> · oven, stove</w:t>
      </w:r>
    </w:p>
    <w:p>
      <w:r>
        <w:t xml:space="preserve">  ● Forno es kalda. — </w:t>
      </w:r>
      <w:r>
        <w:rPr>
          <w:i/>
        </w:rPr>
        <w:t>Le four est chaud.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porati</w:t>
      </w:r>
      <w:r>
        <w:t xml:space="preserve"> v. — </w:t>
      </w:r>
      <w:r>
        <w:rPr>
          <w:b/>
        </w:rPr>
        <w:t>porter (vêtement)</w:t>
      </w:r>
      <w:r>
        <w:t xml:space="preserve"> · to wear (clothes)</w:t>
      </w:r>
    </w:p>
    <w:p>
      <w:r>
        <w:t xml:space="preserve">  ● Me porti robo. — </w:t>
      </w:r>
      <w:r>
        <w:rPr>
          <w:i/>
        </w:rPr>
        <w:t>Je porte une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porato</w:t>
      </w:r>
      <w:r>
        <w:t xml:space="preserve"> n. — </w:t>
      </w:r>
      <w:r>
        <w:rPr>
          <w:b/>
        </w:rPr>
        <w:t>porte</w:t>
      </w:r>
      <w:r>
        <w:t xml:space="preserve"> · door</w:t>
      </w:r>
    </w:p>
    <w:p>
      <w:r>
        <w:t xml:space="preserve">  ● Lu opni porto. — </w:t>
      </w:r>
      <w:r>
        <w:rPr>
          <w:i/>
        </w:rPr>
        <w:t>Il ouvre la porte.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poratopolio</w:t>
      </w:r>
      <w:r>
        <w:t xml:space="preserve"> n. — </w:t>
      </w:r>
      <w:r>
        <w:rPr>
          <w:b/>
        </w:rPr>
        <w:t>portefeuille</w:t>
      </w:r>
      <w:r>
        <w:t xml:space="preserve"> · wallet</w:t>
      </w:r>
    </w:p>
    <w:p>
      <w:r>
        <w:t xml:space="preserve">  ● Portofolio es plena. — </w:t>
      </w:r>
      <w:r>
        <w:rPr>
          <w:i/>
        </w:rPr>
        <w:t>Le portefeuille est plein.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poso-suno</w:t>
      </w:r>
      <w:r>
        <w:t xml:space="preserve"> n. — </w:t>
      </w:r>
      <w:r>
        <w:rPr>
          <w:b/>
        </w:rPr>
        <w:t>coucher de soleil</w:t>
      </w:r>
      <w:r>
        <w:t xml:space="preserve"> · sunset</w:t>
      </w:r>
    </w:p>
    <w:p>
      <w:r>
        <w:t xml:space="preserve">  ● Poso-suno es reda. — </w:t>
      </w:r>
      <w:r>
        <w:rPr>
          <w:i/>
        </w:rPr>
        <w:t>Le coucher de soleil est rouge.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potero</w:t>
      </w:r>
      <w:r>
        <w:t xml:space="preserve"> n. — </w:t>
      </w:r>
      <w:r>
        <w:rPr>
          <w:b/>
        </w:rPr>
        <w:t>pouvoir</w:t>
      </w:r>
      <w:r>
        <w:t xml:space="preserve"> · power (political)</w:t>
      </w:r>
    </w:p>
    <w:p>
      <w:r>
        <w:t xml:space="preserve">  ● Potero es duto. — </w:t>
      </w:r>
      <w:r>
        <w:rPr>
          <w:i/>
        </w:rPr>
        <w:t>Le pouvoir est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poto</w:t>
      </w:r>
      <w:r>
        <w:t xml:space="preserve"> n. — </w:t>
      </w:r>
      <w:r>
        <w:rPr>
          <w:b/>
        </w:rPr>
        <w:t>pouvoir</w:t>
      </w:r>
      <w:r>
        <w:t xml:space="preserve"> · power</w:t>
      </w:r>
    </w:p>
    <w:p>
      <w:r>
        <w:t xml:space="preserve">  ● Lira ari poto. — </w:t>
      </w:r>
      <w:r>
        <w:rPr>
          <w:i/>
        </w:rPr>
        <w:t>Le chef a le pouvoir.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pototor</w:t>
      </w:r>
      <w:r>
        <w:t xml:space="preserve"> n. — </w:t>
      </w:r>
      <w:r>
        <w:rPr>
          <w:b/>
        </w:rPr>
        <w:t>photographe</w:t>
      </w:r>
      <w:r>
        <w:t xml:space="preserve"> · photographer</w:t>
      </w:r>
    </w:p>
    <w:p>
      <w:r>
        <w:t xml:space="preserve">  ● Fototor paki foto. — </w:t>
      </w:r>
      <w:r>
        <w:rPr>
          <w:i/>
        </w:rPr>
        <w:t>Le photographe fait une photo.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poyolo</w:t>
      </w:r>
      <w:r>
        <w:t xml:space="preserve"> n. — </w:t>
      </w:r>
      <w:r>
        <w:rPr>
          <w:b/>
        </w:rPr>
        <w:t>poêle, marmite, pot</w:t>
      </w:r>
      <w:r>
        <w:t xml:space="preserve"> · pot, pan</w:t>
      </w:r>
    </w:p>
    <w:p>
      <w:r>
        <w:t xml:space="preserve">  ● Me kuki in poyolo. — </w:t>
      </w:r>
      <w:r>
        <w:rPr>
          <w:i/>
        </w:rPr>
        <w:t>Je cuisine dans une poêle/marmite.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pubalika</w:t>
      </w:r>
      <w:r>
        <w:t xml:space="preserve"> adj. — </w:t>
      </w:r>
      <w:r>
        <w:rPr>
          <w:b/>
        </w:rPr>
        <w:t>public</w:t>
      </w:r>
      <w:r>
        <w:t xml:space="preserve"> · public</w:t>
      </w:r>
    </w:p>
    <w:p>
      <w:r>
        <w:t xml:space="preserve">  ● Lano es publika. — </w:t>
      </w:r>
      <w:r>
        <w:rPr>
          <w:i/>
        </w:rPr>
        <w:t>L'état est public.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pugitor</w:t>
      </w:r>
      <w:r>
        <w:t xml:space="preserve"> n. — </w:t>
      </w:r>
      <w:r>
        <w:rPr>
          <w:b/>
        </w:rPr>
        <w:t>pompier</w:t>
      </w:r>
      <w:r>
        <w:t xml:space="preserve"> · fireman</w:t>
      </w:r>
    </w:p>
    <w:p>
      <w:r>
        <w:t xml:space="preserve">  ● Pugitor stopi igni. — </w:t>
      </w:r>
      <w:r>
        <w:rPr>
          <w:i/>
        </w:rPr>
        <w:t>Le pompier arrête le feu.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pukosatopor</w:t>
      </w:r>
      <w:r>
        <w:t xml:space="preserve"> n. — </w:t>
      </w:r>
      <w:r>
        <w:rPr>
          <w:b/>
        </w:rPr>
        <w:t>pompier</w:t>
      </w:r>
      <w:r>
        <w:t xml:space="preserve"> · firefighter</w:t>
      </w:r>
    </w:p>
    <w:p>
      <w:r>
        <w:t xml:space="preserve">  ● Pukostopor stopi puko. — </w:t>
      </w:r>
      <w:r>
        <w:rPr>
          <w:i/>
        </w:rPr>
        <w:t>Le pompier arrête le feu.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pulagi</w:t>
      </w:r>
      <w:r>
        <w:t xml:space="preserve"> v. — </w:t>
      </w:r>
      <w:r>
        <w:rPr>
          <w:b/>
        </w:rPr>
        <w:t>briller</w:t>
      </w:r>
      <w:r>
        <w:t xml:space="preserve"> · to shine</w:t>
      </w:r>
    </w:p>
    <w:p>
      <w:r>
        <w:t xml:space="preserve">  ● Suno fulgi kalu. — </w:t>
      </w:r>
      <w:r>
        <w:rPr>
          <w:i/>
        </w:rPr>
        <w:t>Le soleil brille chaudement.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pulago</w:t>
      </w:r>
      <w:r>
        <w:t xml:space="preserve"> n. — </w:t>
      </w:r>
      <w:r>
        <w:rPr>
          <w:b/>
        </w:rPr>
        <w:t>éclair</w:t>
      </w:r>
      <w:r>
        <w:t xml:space="preserve"> · lightning</w:t>
      </w:r>
    </w:p>
    <w:p>
      <w:r>
        <w:t xml:space="preserve">  ● Lumo fulgi rasi. — </w:t>
      </w:r>
      <w:r>
        <w:rPr>
          <w:i/>
        </w:rPr>
        <w:t>L'éclair brille vite.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pulamo</w:t>
      </w:r>
      <w:r>
        <w:t xml:space="preserve"> n. — </w:t>
      </w:r>
      <w:r>
        <w:rPr>
          <w:b/>
        </w:rPr>
        <w:t>poumon</w:t>
      </w:r>
      <w:r>
        <w:t xml:space="preserve"> · lung</w:t>
      </w:r>
    </w:p>
    <w:p>
      <w:r>
        <w:t xml:space="preserve">  ● Pulmo prani aero. — </w:t>
      </w:r>
      <w:r>
        <w:rPr>
          <w:i/>
        </w:rPr>
        <w:t>Le poumon prend de l'air.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puli</w:t>
      </w:r>
      <w:r>
        <w:t xml:space="preserve"> adj. — </w:t>
      </w:r>
      <w:r>
        <w:rPr>
          <w:b/>
        </w:rPr>
        <w:t>beaucoup, nombreux</w:t>
      </w:r>
      <w:r>
        <w:t xml:space="preserve"> · many, much</w:t>
      </w:r>
    </w:p>
    <w:p>
      <w:r>
        <w:t xml:space="preserve">  ● Puli nuro es posi. — </w:t>
      </w:r>
      <w:r>
        <w:rPr>
          <w:i/>
        </w:rPr>
        <w:t>Beaucoup de nombres sont ici.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pulo</w:t>
      </w:r>
      <w:r>
        <w:t xml:space="preserve"> n. — </w:t>
      </w:r>
      <w:r>
        <w:rPr>
          <w:b/>
        </w:rPr>
        <w:t>poulet</w:t>
      </w:r>
      <w:r>
        <w:t xml:space="preserve"> · chicken</w:t>
      </w:r>
    </w:p>
    <w:p>
      <w:r>
        <w:t xml:space="preserve">  ● Galo lanti ogo. — </w:t>
      </w:r>
      <w:r>
        <w:rPr>
          <w:i/>
        </w:rPr>
        <w:t>Le poulet pond un œuf.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pumo</w:t>
      </w:r>
      <w:r>
        <w:t xml:space="preserve"> n. — </w:t>
      </w:r>
      <w:r>
        <w:rPr>
          <w:b/>
        </w:rPr>
        <w:t>fumée</w:t>
      </w:r>
      <w:r>
        <w:t xml:space="preserve"> · smoke</w:t>
      </w:r>
    </w:p>
    <w:p>
      <w:r>
        <w:t xml:space="preserve">  ● fumo piki pika. — </w:t>
      </w:r>
      <w:r>
        <w:rPr>
          <w:i/>
        </w:rPr>
        <w:t>La fumée monte vite.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punagi</w:t>
      </w:r>
      <w:r>
        <w:t xml:space="preserve"> n. — </w:t>
      </w:r>
      <w:r>
        <w:rPr>
          <w:b/>
        </w:rPr>
        <w:t>champignon</w:t>
      </w:r>
      <w:r>
        <w:t xml:space="preserve"> · mushroom</w:t>
      </w:r>
    </w:p>
    <w:p>
      <w:r>
        <w:t xml:space="preserve">  ● Fungi es sabrosa. — </w:t>
      </w:r>
      <w:r>
        <w:rPr>
          <w:i/>
        </w:rPr>
        <w:t>Le champignon est savoureux.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punago</w:t>
      </w:r>
      <w:r>
        <w:t xml:space="preserve"> n. — </w:t>
      </w:r>
      <w:r>
        <w:rPr>
          <w:b/>
        </w:rPr>
        <w:t>champignon</w:t>
      </w:r>
      <w:r>
        <w:t xml:space="preserve"> · mushroom</w:t>
      </w:r>
    </w:p>
    <w:p>
      <w:r>
        <w:t xml:space="preserve">  ● fungo es su arbori. — </w:t>
      </w:r>
      <w:r>
        <w:rPr>
          <w:i/>
        </w:rPr>
        <w:t>Le champignon est sous l'arbre.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punato</w:t>
      </w:r>
      <w:r>
        <w:t xml:space="preserve"> n. — </w:t>
      </w:r>
      <w:r>
        <w:rPr>
          <w:b/>
        </w:rPr>
        <w:t>point</w:t>
      </w:r>
      <w:r>
        <w:t xml:space="preserve"> · point, dot</w:t>
      </w:r>
    </w:p>
    <w:p>
      <w:r>
        <w:t xml:space="preserve">  ● Punto es pika. — </w:t>
      </w:r>
      <w:r>
        <w:rPr>
          <w:i/>
        </w:rPr>
        <w:t>Le point est petit.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puni</w:t>
      </w:r>
      <w:r>
        <w:t xml:space="preserve"> v. — </w:t>
      </w:r>
      <w:r>
        <w:rPr>
          <w:b/>
        </w:rPr>
        <w:t>punir</w:t>
      </w:r>
      <w:r>
        <w:t xml:space="preserve"> · to punish</w:t>
      </w:r>
    </w:p>
    <w:p>
      <w:r>
        <w:t xml:space="preserve">  ● Yudi puni kalo. — </w:t>
      </w:r>
      <w:r>
        <w:rPr>
          <w:i/>
        </w:rPr>
        <w:t>Le juge punit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punito</w:t>
      </w:r>
      <w:r>
        <w:t xml:space="preserve"> n. — </w:t>
      </w:r>
      <w:r>
        <w:rPr>
          <w:b/>
        </w:rPr>
        <w:t>punition, peine</w:t>
      </w:r>
      <w:r>
        <w:t xml:space="preserve"> · punishment</w:t>
      </w:r>
    </w:p>
    <w:p>
      <w:r>
        <w:t xml:space="preserve">  ● Punito es ligo. — </w:t>
      </w:r>
      <w:r>
        <w:rPr>
          <w:i/>
        </w:rPr>
        <w:t>La punition est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puno</w:t>
      </w:r>
      <w:r>
        <w:t xml:space="preserve"> n. — </w:t>
      </w:r>
      <w:r>
        <w:rPr>
          <w:b/>
        </w:rPr>
        <w:t>punition</w:t>
      </w:r>
      <w:r>
        <w:t xml:space="preserve"> · punishment</w:t>
      </w:r>
    </w:p>
    <w:p>
      <w:r>
        <w:t xml:space="preserve">  ● Puno duno lero. — </w:t>
      </w:r>
      <w:r>
        <w:rPr>
          <w:i/>
        </w:rPr>
        <w:t>La punition donne une leçon.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pura</w:t>
      </w:r>
      <w:r>
        <w:t xml:space="preserve"> adj. — </w:t>
      </w:r>
      <w:r>
        <w:rPr>
          <w:b/>
        </w:rPr>
        <w:t>pauvre</w:t>
      </w:r>
      <w:r>
        <w:t xml:space="preserve"> · poor</w:t>
      </w:r>
    </w:p>
    <w:p>
      <w:r>
        <w:t xml:space="preserve">  ● un homi pura. — </w:t>
      </w:r>
      <w:r>
        <w:rPr>
          <w:i/>
        </w:rPr>
        <w:t>Un homme pauvre.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purior</w:t>
      </w:r>
      <w:r>
        <w:t xml:space="preserve"> n. — </w:t>
      </w:r>
      <w:r>
        <w:rPr>
          <w:b/>
        </w:rPr>
        <w:t>nettoyeur, agent d'entretien</w:t>
      </w:r>
      <w:r>
        <w:t xml:space="preserve"> · cleaner</w:t>
      </w:r>
    </w:p>
    <w:p>
      <w:r>
        <w:t xml:space="preserve">  ● Purior puri muro. — </w:t>
      </w:r>
      <w:r>
        <w:rPr>
          <w:i/>
        </w:rPr>
        <w:t>Le nettoyeur nettoie le mur.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purita</w:t>
      </w:r>
      <w:r>
        <w:t xml:space="preserve"> n. — </w:t>
      </w:r>
      <w:r>
        <w:rPr>
          <w:b/>
        </w:rPr>
        <w:t>pauvreté</w:t>
      </w:r>
      <w:r>
        <w:t xml:space="preserve"> · poverty</w:t>
      </w:r>
    </w:p>
    <w:p>
      <w:r>
        <w:t xml:space="preserve">  ● purita esu mali. — </w:t>
      </w:r>
      <w:r>
        <w:rPr>
          <w:i/>
        </w:rPr>
        <w:t>La pauvreté est mauvaise.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puturo</w:t>
      </w:r>
      <w:r>
        <w:t xml:space="preserve"> n. — </w:t>
      </w:r>
      <w:r>
        <w:rPr>
          <w:b/>
        </w:rPr>
        <w:t>futur</w:t>
      </w:r>
      <w:r>
        <w:t xml:space="preserve"> · future</w:t>
      </w:r>
    </w:p>
    <w:p>
      <w:r>
        <w:t xml:space="preserve">  ● Futuro es ne-saki. — </w:t>
      </w:r>
      <w:r>
        <w:rPr>
          <w:i/>
        </w:rPr>
        <w:t>Le futur est inconnu.</w:t>
      </w:r>
    </w:p>
    <w:p>
      <w:r>
        <w:rPr>
          <w:color w:val="888888"/>
          <w:sz w:val="16"/>
        </w:rPr>
        <w:t xml:space="preserve">  [temps calendrier]</w:t>
      </w:r>
    </w:p>
    <w:p>
      <w:r>
        <w:br w:type="page"/>
      </w:r>
    </w:p>
    <w:p>
      <w:pPr>
        <w:pStyle w:val="Heading1"/>
        <w:jc w:val="center"/>
      </w:pPr>
      <w:r>
        <w:t>R</w:t>
      </w:r>
    </w:p>
    <w:p>
      <w:r>
        <w:rPr>
          <w:b/>
        </w:rPr>
        <w:t>radika</w:t>
      </w:r>
      <w:r>
        <w:t xml:space="preserve"> n. — </w:t>
      </w:r>
      <w:r>
        <w:rPr>
          <w:b/>
        </w:rPr>
        <w:t>racine</w:t>
      </w:r>
      <w:r>
        <w:t xml:space="preserve"> · root</w:t>
      </w:r>
    </w:p>
    <w:p>
      <w:r>
        <w:t xml:space="preserve">  ● radika es su tera. — </w:t>
      </w:r>
      <w:r>
        <w:rPr>
          <w:i/>
        </w:rPr>
        <w:t>La racine est sous la terre.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radiko</w:t>
      </w:r>
      <w:r>
        <w:t xml:space="preserve"> n. — </w:t>
      </w:r>
      <w:r>
        <w:rPr>
          <w:b/>
        </w:rPr>
        <w:t>racine</w:t>
      </w:r>
      <w:r>
        <w:t xml:space="preserve"> · root</w:t>
      </w:r>
    </w:p>
    <w:p>
      <w:r>
        <w:t xml:space="preserve">  ● Radiko es in tera. — </w:t>
      </w:r>
      <w:r>
        <w:rPr>
          <w:i/>
        </w:rPr>
        <w:t>La racine est dans la terre.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radio</w:t>
      </w:r>
      <w:r>
        <w:t xml:space="preserve"> n. — </w:t>
      </w:r>
      <w:r>
        <w:rPr>
          <w:b/>
        </w:rPr>
        <w:t>radio</w:t>
      </w:r>
      <w:r>
        <w:t xml:space="preserve"> · radio</w:t>
      </w:r>
    </w:p>
    <w:p>
      <w:r>
        <w:t xml:space="preserve">  ● Radio kanti musiko. — </w:t>
      </w:r>
      <w:r>
        <w:rPr>
          <w:i/>
        </w:rPr>
        <w:t>La radio chante de la musique.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raketo</w:t>
      </w:r>
      <w:r>
        <w:t xml:space="preserve"> n. — </w:t>
      </w:r>
      <w:r>
        <w:rPr>
          <w:b/>
        </w:rPr>
        <w:t>fusée/roquette</w:t>
      </w:r>
      <w:r>
        <w:t xml:space="preserve"> · rocket</w:t>
      </w:r>
    </w:p>
    <w:p>
      <w:r>
        <w:t xml:space="preserve">  ● Raketo flayi. — </w:t>
      </w:r>
      <w:r>
        <w:rPr>
          <w:i/>
        </w:rPr>
        <w:t>La fusée vole.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rakonato</w:t>
      </w:r>
      <w:r>
        <w:t xml:space="preserve"> n. — </w:t>
      </w:r>
      <w:r>
        <w:rPr>
          <w:b/>
        </w:rPr>
        <w:t>histoire / conte</w:t>
      </w:r>
      <w:r>
        <w:t xml:space="preserve"> · story / tale</w:t>
      </w:r>
    </w:p>
    <w:p>
      <w:r>
        <w:t xml:space="preserve">  ● Mami kanti rakonto. — </w:t>
      </w:r>
      <w:r>
        <w:rPr>
          <w:i/>
        </w:rPr>
        <w:t>Maman chante un conte.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ramo</w:t>
      </w:r>
      <w:r>
        <w:t xml:space="preserve"> n. — </w:t>
      </w:r>
      <w:r>
        <w:rPr>
          <w:b/>
        </w:rPr>
        <w:t>branche</w:t>
      </w:r>
      <w:r>
        <w:t xml:space="preserve"> · branch</w:t>
      </w:r>
    </w:p>
    <w:p>
      <w:r>
        <w:t xml:space="preserve">  ● Ramo tene folio. — </w:t>
      </w:r>
      <w:r>
        <w:rPr>
          <w:i/>
        </w:rPr>
        <w:t>La branche tient la feuille.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rana</w:t>
      </w:r>
      <w:r>
        <w:t xml:space="preserve"> n. — </w:t>
      </w:r>
      <w:r>
        <w:rPr>
          <w:b/>
        </w:rPr>
        <w:t>grenouille</w:t>
      </w:r>
      <w:r>
        <w:t xml:space="preserve"> · frog</w:t>
      </w:r>
    </w:p>
    <w:p>
      <w:r>
        <w:t xml:space="preserve">  ● Rana salti in akua. — </w:t>
      </w:r>
      <w:r>
        <w:rPr>
          <w:i/>
        </w:rPr>
        <w:t>La grenouille saute dans l'eau.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ranateo</w:t>
      </w:r>
      <w:r>
        <w:t xml:space="preserve"> n. — </w:t>
      </w:r>
      <w:r>
        <w:rPr>
          <w:b/>
        </w:rPr>
        <w:t>étagère, rayon</w:t>
      </w:r>
      <w:r>
        <w:t xml:space="preserve"> · shelf</w:t>
      </w:r>
    </w:p>
    <w:p>
      <w:r>
        <w:t xml:space="preserve">  ● Libro es sur ranteo. — </w:t>
      </w:r>
      <w:r>
        <w:rPr>
          <w:i/>
        </w:rPr>
        <w:t>Le livre est sur l'étagère.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rano</w:t>
      </w:r>
      <w:r>
        <w:t xml:space="preserve"> n. — </w:t>
      </w:r>
      <w:r>
        <w:rPr>
          <w:b/>
        </w:rPr>
        <w:t>grenouille head</w:t>
      </w:r>
      <w:r>
        <w:t xml:space="preserve"> · frog</w:t>
      </w:r>
    </w:p>
    <w:p>
      <w:r>
        <w:t xml:space="preserve">  ● Rano sali in akua. — </w:t>
      </w:r>
      <w:r>
        <w:rPr>
          <w:i/>
        </w:rPr>
        <w:t>La grenouille saute dans l'eau.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rapa</w:t>
      </w:r>
      <w:r>
        <w:t xml:space="preserve"> n. — </w:t>
      </w:r>
      <w:r>
        <w:rPr>
          <w:b/>
        </w:rPr>
        <w:t>rafale</w:t>
      </w:r>
      <w:r>
        <w:t xml:space="preserve"> · wind gust</w:t>
      </w:r>
    </w:p>
    <w:p>
      <w:r>
        <w:t xml:space="preserve">  ● Rapa mubi arbori. — </w:t>
      </w:r>
      <w:r>
        <w:rPr>
          <w:i/>
        </w:rPr>
        <w:t>La rafale fait bouger les arbres.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ratoanimalakat</w:t>
      </w:r>
      <w:r>
        <w:t xml:space="preserve"> n. — </w:t>
      </w:r>
      <w:r>
        <w:rPr>
          <w:b/>
        </w:rPr>
        <w:t>rat animal head small meat</w:t>
      </w:r>
      <w:r>
        <w:t xml:space="preserve"> · rat</w:t>
      </w:r>
    </w:p>
    <w:p>
      <w:r>
        <w:t xml:space="preserve">  ● Rato mangi pane. — </w:t>
      </w:r>
      <w:r>
        <w:rPr>
          <w:i/>
        </w:rPr>
        <w:t>Le rat mange du pain.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rayo</w:t>
      </w:r>
      <w:r>
        <w:t xml:space="preserve"> n. — </w:t>
      </w:r>
      <w:r>
        <w:rPr>
          <w:b/>
        </w:rPr>
        <w:t>rayon</w:t>
      </w:r>
      <w:r>
        <w:t xml:space="preserve"> · ray / beam</w:t>
      </w:r>
    </w:p>
    <w:p>
      <w:r>
        <w:t xml:space="preserve">  ● Luma-rayo es asero. — </w:t>
      </w:r>
      <w:r>
        <w:rPr>
          <w:i/>
        </w:rPr>
        <w:t>Le rayon de lumière est d'acier (laser).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rayo-tono</w:t>
      </w:r>
      <w:r>
        <w:t xml:space="preserve"> n. — </w:t>
      </w:r>
      <w:r>
        <w:rPr>
          <w:b/>
        </w:rPr>
        <w:t>foudre</w:t>
      </w:r>
      <w:r>
        <w:t xml:space="preserve"> · lightning bolt (thunderbolt)</w:t>
      </w:r>
    </w:p>
    <w:p>
      <w:r>
        <w:t xml:space="preserve">  ● Rayo de tono ladi. — </w:t>
      </w:r>
      <w:r>
        <w:rPr>
          <w:i/>
        </w:rPr>
        <w:t>Le foudre tombe.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regaloulo</w:t>
      </w:r>
      <w:r>
        <w:t xml:space="preserve"> n. — </w:t>
      </w:r>
      <w:r>
        <w:rPr>
          <w:b/>
        </w:rPr>
        <w:t>règle (outil)</w:t>
      </w:r>
      <w:r>
        <w:t xml:space="preserve"> · ruler</w:t>
      </w:r>
    </w:p>
    <w:p>
      <w:r>
        <w:t xml:space="preserve">  ● Reglo es drata. — </w:t>
      </w:r>
      <w:r>
        <w:rPr>
          <w:i/>
        </w:rPr>
        <w:t>La règle est droite.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regio</w:t>
      </w:r>
      <w:r>
        <w:t xml:space="preserve"> n. — </w:t>
      </w:r>
      <w:r>
        <w:rPr>
          <w:b/>
        </w:rPr>
        <w:t>région</w:t>
      </w:r>
      <w:r>
        <w:t xml:space="preserve"> · region</w:t>
      </w:r>
    </w:p>
    <w:p>
      <w:r>
        <w:t xml:space="preserve">  ● Regio es grandi. — </w:t>
      </w:r>
      <w:r>
        <w:rPr>
          <w:i/>
        </w:rPr>
        <w:t>La région est grande.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regulo</w:t>
      </w:r>
      <w:r>
        <w:t xml:space="preserve"> n. — </w:t>
      </w:r>
      <w:r>
        <w:rPr>
          <w:b/>
        </w:rPr>
        <w:t>règle (outil)</w:t>
      </w:r>
      <w:r>
        <w:t xml:space="preserve"> · ruler (tool)</w:t>
      </w:r>
    </w:p>
    <w:p>
      <w:r>
        <w:t xml:space="preserve">  ● Regulo mersi lini. — </w:t>
      </w:r>
      <w:r>
        <w:rPr>
          <w:i/>
        </w:rPr>
        <w:t>La règle aide pour les lignes.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rekata</w:t>
      </w:r>
      <w:r>
        <w:t xml:space="preserve"> adj. — </w:t>
      </w:r>
      <w:r>
        <w:rPr>
          <w:b/>
        </w:rPr>
        <w:t>droit, rectiligne</w:t>
      </w:r>
      <w:r>
        <w:t xml:space="preserve"> · straight</w:t>
      </w:r>
    </w:p>
    <w:p>
      <w:r>
        <w:t xml:space="preserve">  ● Lini es rekta. — </w:t>
      </w:r>
      <w:r>
        <w:rPr>
          <w:i/>
        </w:rPr>
        <w:t>La ligne est droite.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relato</w:t>
      </w:r>
      <w:r>
        <w:t xml:space="preserve"> n. — </w:t>
      </w:r>
      <w:r>
        <w:rPr>
          <w:b/>
        </w:rPr>
        <w:t>relation</w:t>
      </w:r>
      <w:r>
        <w:t xml:space="preserve"> · relation</w:t>
      </w:r>
    </w:p>
    <w:p>
      <w:r>
        <w:t xml:space="preserve">  ● Relato es forte. — </w:t>
      </w:r>
      <w:r>
        <w:rPr>
          <w:i/>
        </w:rPr>
        <w:t>La relation est forte.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relo</w:t>
      </w:r>
      <w:r>
        <w:t xml:space="preserve"> n. — </w:t>
      </w:r>
      <w:r>
        <w:rPr>
          <w:b/>
        </w:rPr>
        <w:t>montre</w:t>
      </w:r>
      <w:r>
        <w:t xml:space="preserve"> · watch (time)</w:t>
      </w:r>
    </w:p>
    <w:p>
      <w:r>
        <w:t xml:space="preserve">  ● Relo diki temo. — </w:t>
      </w:r>
      <w:r>
        <w:rPr>
          <w:i/>
        </w:rPr>
        <w:t>La montre indique le temps.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renakonati</w:t>
      </w:r>
      <w:r>
        <w:t xml:space="preserve"> v. — </w:t>
      </w:r>
      <w:r>
        <w:rPr>
          <w:b/>
        </w:rPr>
        <w:t>rencontrer</w:t>
      </w:r>
      <w:r>
        <w:t xml:space="preserve"> · to meet</w:t>
      </w:r>
    </w:p>
    <w:p>
      <w:r>
        <w:t xml:space="preserve">  ● Me bidi lo. — </w:t>
      </w:r>
      <w:r>
        <w:rPr>
          <w:i/>
        </w:rPr>
        <w:t>Je le vois (rencontre).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renakonato</w:t>
      </w:r>
      <w:r>
        <w:t xml:space="preserve"> n. — </w:t>
      </w:r>
      <w:r>
        <w:rPr>
          <w:b/>
        </w:rPr>
        <w:t>rencontre / rendez-vous</w:t>
      </w:r>
      <w:r>
        <w:t xml:space="preserve"> · meeting</w:t>
      </w:r>
    </w:p>
    <w:p>
      <w:r>
        <w:t xml:space="preserve">  ● Renkonto esi nun. — </w:t>
      </w:r>
      <w:r>
        <w:rPr>
          <w:i/>
        </w:rPr>
        <w:t>La rencontre est maintenant.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repuko</w:t>
      </w:r>
      <w:r>
        <w:t xml:space="preserve"> n. — </w:t>
      </w:r>
      <w:r>
        <w:rPr>
          <w:b/>
        </w:rPr>
        <w:t>république</w:t>
      </w:r>
      <w:r>
        <w:t xml:space="preserve"> · republic</w:t>
      </w:r>
    </w:p>
    <w:p>
      <w:r>
        <w:t xml:space="preserve">  ● Repuko ari lego. — </w:t>
      </w:r>
      <w:r>
        <w:rPr>
          <w:i/>
        </w:rPr>
        <w:t>La république a une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resapekati</w:t>
      </w:r>
      <w:r>
        <w:t xml:space="preserve"> v. — </w:t>
      </w:r>
      <w:r>
        <w:rPr>
          <w:b/>
        </w:rPr>
        <w:t>respecter</w:t>
      </w:r>
      <w:r>
        <w:t xml:space="preserve"> · to respect</w:t>
      </w:r>
    </w:p>
    <w:p>
      <w:r>
        <w:t xml:space="preserve">  ● Me respekti patro. — </w:t>
      </w:r>
      <w:r>
        <w:rPr>
          <w:i/>
        </w:rPr>
        <w:t>Je respecte le père.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resapekato</w:t>
      </w:r>
      <w:r>
        <w:t xml:space="preserve"> n. — </w:t>
      </w:r>
      <w:r>
        <w:rPr>
          <w:b/>
        </w:rPr>
        <w:t>respect</w:t>
      </w:r>
      <w:r>
        <w:t xml:space="preserve"> · respect</w:t>
      </w:r>
    </w:p>
    <w:p>
      <w:r>
        <w:t xml:space="preserve">  ● Respekto es beli. — </w:t>
      </w:r>
      <w:r>
        <w:rPr>
          <w:i/>
        </w:rPr>
        <w:t>Le respect est beau.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resapi</w:t>
      </w:r>
      <w:r>
        <w:t xml:space="preserve"> v. — </w:t>
      </w:r>
      <w:r>
        <w:rPr>
          <w:b/>
        </w:rPr>
        <w:t>respirer</w:t>
      </w:r>
      <w:r>
        <w:t xml:space="preserve"> · to breathe</w:t>
      </w:r>
    </w:p>
    <w:p>
      <w:r>
        <w:t xml:space="preserve">  ● Mi respi pura ayro. — </w:t>
      </w:r>
      <w:r>
        <w:rPr>
          <w:i/>
        </w:rPr>
        <w:t>Je respire de l'air pur.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resapiro</w:t>
      </w:r>
      <w:r>
        <w:t xml:space="preserve"> n. — </w:t>
      </w:r>
      <w:r>
        <w:rPr>
          <w:b/>
        </w:rPr>
        <w:t>respiration, souffle</w:t>
      </w:r>
      <w:r>
        <w:t xml:space="preserve"> · breath</w:t>
      </w:r>
    </w:p>
    <w:p>
      <w:r>
        <w:t xml:space="preserve">  ● Mina respiro es lenti. — </w:t>
      </w:r>
      <w:r>
        <w:rPr>
          <w:i/>
        </w:rPr>
        <w:t>Ma respiration est lente.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resaponadi</w:t>
      </w:r>
      <w:r>
        <w:t xml:space="preserve"> v. — </w:t>
      </w:r>
      <w:r>
        <w:rPr>
          <w:b/>
        </w:rPr>
        <w:t>répondre</w:t>
      </w:r>
      <w:r>
        <w:t xml:space="preserve"> · to answer</w:t>
      </w:r>
    </w:p>
    <w:p>
      <w:r>
        <w:t xml:space="preserve">  ● Li respondi a me. — </w:t>
      </w:r>
      <w:r>
        <w:rPr>
          <w:i/>
        </w:rPr>
        <w:t>Il me répond.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resaponasa</w:t>
      </w:r>
      <w:r>
        <w:t xml:space="preserve"> n. — </w:t>
      </w:r>
      <w:r>
        <w:rPr>
          <w:b/>
        </w:rPr>
        <w:t>réponse</w:t>
      </w:r>
      <w:r>
        <w:t xml:space="preserve"> · answer</w:t>
      </w:r>
    </w:p>
    <w:p>
      <w:r>
        <w:t xml:space="preserve">  ● Responsa es biba. — </w:t>
      </w:r>
      <w:r>
        <w:rPr>
          <w:i/>
        </w:rPr>
        <w:t>La réponse est rapide.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resaponasi</w:t>
      </w:r>
      <w:r>
        <w:t xml:space="preserve"> v. — </w:t>
      </w:r>
      <w:r>
        <w:rPr>
          <w:b/>
        </w:rPr>
        <w:t>répondre</w:t>
      </w:r>
      <w:r>
        <w:t xml:space="preserve"> · to answer</w:t>
      </w:r>
    </w:p>
    <w:p>
      <w:r>
        <w:t xml:space="preserve">  ● Responsi tu. — </w:t>
      </w:r>
      <w:r>
        <w:rPr>
          <w:i/>
        </w:rPr>
        <w:t>Réponds-tu.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resino</w:t>
      </w:r>
      <w:r>
        <w:t xml:space="preserve"> n. — </w:t>
      </w:r>
      <w:r>
        <w:rPr>
          <w:b/>
        </w:rPr>
        <w:t>résine</w:t>
      </w:r>
      <w:r>
        <w:t xml:space="preserve"> · resin</w:t>
      </w:r>
    </w:p>
    <w:p>
      <w:r>
        <w:t xml:space="preserve">  ● Resino es kolea. — </w:t>
      </w:r>
      <w:r>
        <w:rPr>
          <w:i/>
        </w:rPr>
        <w:t>La résine est collante.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resulato</w:t>
      </w:r>
      <w:r>
        <w:t xml:space="preserve"> n. — </w:t>
      </w:r>
      <w:r>
        <w:rPr>
          <w:b/>
        </w:rPr>
        <w:t>résultat</w:t>
      </w:r>
      <w:r>
        <w:t xml:space="preserve"> · result</w:t>
      </w:r>
    </w:p>
    <w:p>
      <w:r>
        <w:t xml:space="preserve">  ● Resulto es kora. — </w:t>
      </w:r>
      <w:r>
        <w:rPr>
          <w:i/>
        </w:rPr>
        <w:t>Le résultat est correct.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resuraso</w:t>
      </w:r>
      <w:r>
        <w:t xml:space="preserve"> n. — </w:t>
      </w:r>
      <w:r>
        <w:rPr>
          <w:b/>
        </w:rPr>
        <w:t>ressource</w:t>
      </w:r>
      <w:r>
        <w:t xml:space="preserve"> · resource</w:t>
      </w:r>
    </w:p>
    <w:p>
      <w:r>
        <w:t xml:space="preserve">  ● Resurso esi poko. — </w:t>
      </w:r>
      <w:r>
        <w:rPr>
          <w:i/>
        </w:rPr>
        <w:t>La ressource est rare.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reyi</w:t>
      </w:r>
      <w:r>
        <w:t xml:space="preserve"> v. — </w:t>
      </w:r>
      <w:r>
        <w:rPr>
          <w:b/>
        </w:rPr>
        <w:t>gouverner, régner</w:t>
      </w:r>
      <w:r>
        <w:t xml:space="preserve"> · to govern, to rule</w:t>
      </w:r>
    </w:p>
    <w:p>
      <w:r>
        <w:t xml:space="preserve">  ● Mundo reyi lano. — </w:t>
      </w:r>
      <w:r>
        <w:rPr>
          <w:i/>
        </w:rPr>
        <w:t>Le monde gouverne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reyita</w:t>
      </w:r>
      <w:r>
        <w:t xml:space="preserve"> n. — </w:t>
      </w:r>
      <w:r>
        <w:rPr>
          <w:b/>
        </w:rPr>
        <w:t>gouvernement</w:t>
      </w:r>
      <w:r>
        <w:t xml:space="preserve"> · government</w:t>
      </w:r>
    </w:p>
    <w:p>
      <w:r>
        <w:t xml:space="preserve">  ● Reyita leri ligo. — </w:t>
      </w:r>
      <w:r>
        <w:rPr>
          <w:i/>
        </w:rPr>
        <w:t>Le gouvernement enseigne la loi.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riba</w:t>
      </w:r>
      <w:r>
        <w:t xml:space="preserve"> n. — </w:t>
      </w:r>
      <w:r>
        <w:rPr>
          <w:b/>
        </w:rPr>
        <w:t>rive, rivage</w:t>
      </w:r>
      <w:r>
        <w:t xml:space="preserve"> · shore</w:t>
      </w:r>
    </w:p>
    <w:p>
      <w:r>
        <w:t xml:space="preserve">  ● Riba es lina de rio. — </w:t>
      </w:r>
      <w:r>
        <w:rPr>
          <w:i/>
        </w:rPr>
        <w:t>La rive est la ligne de la rivière.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ribo</w:t>
      </w:r>
      <w:r>
        <w:t xml:space="preserve"> n. — </w:t>
      </w:r>
      <w:r>
        <w:rPr>
          <w:b/>
        </w:rPr>
        <w:t>rivière, fleuve</w:t>
      </w:r>
      <w:r>
        <w:t xml:space="preserve"> · river</w:t>
      </w:r>
    </w:p>
    <w:p>
      <w:r>
        <w:t xml:space="preserve">  ● Ribo flui rapida. — </w:t>
      </w:r>
      <w:r>
        <w:rPr>
          <w:i/>
        </w:rPr>
        <w:t>La rivière coule vite.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rika</w:t>
      </w:r>
      <w:r>
        <w:t xml:space="preserve"> adj. — </w:t>
      </w:r>
      <w:r>
        <w:rPr>
          <w:b/>
        </w:rPr>
        <w:t>riche</w:t>
      </w:r>
      <w:r>
        <w:t xml:space="preserve"> · rich</w:t>
      </w:r>
    </w:p>
    <w:p>
      <w:r>
        <w:t xml:space="preserve">  ● Pulo rika bebi bino. — </w:t>
      </w:r>
      <w:r>
        <w:rPr>
          <w:i/>
        </w:rPr>
        <w:t>Le peuple riche boit du vin.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rikita</w:t>
      </w:r>
      <w:r>
        <w:t xml:space="preserve"> n. — </w:t>
      </w:r>
      <w:r>
        <w:rPr>
          <w:b/>
        </w:rPr>
        <w:t>richesse</w:t>
      </w:r>
      <w:r>
        <w:t xml:space="preserve"> · wealth</w:t>
      </w:r>
    </w:p>
    <w:p>
      <w:r>
        <w:t xml:space="preserve">  ● Rikita esi bono. — </w:t>
      </w:r>
      <w:r>
        <w:rPr>
          <w:i/>
        </w:rPr>
        <w:t>La richesse est bonne.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rio</w:t>
      </w:r>
      <w:r>
        <w:t xml:space="preserve"> n. — </w:t>
      </w:r>
      <w:r>
        <w:rPr>
          <w:b/>
        </w:rPr>
        <w:t>fleuve, rivière</w:t>
      </w:r>
      <w:r>
        <w:t xml:space="preserve"> · river</w:t>
      </w:r>
    </w:p>
    <w:p>
      <w:r>
        <w:t xml:space="preserve">  ● Rio flui rapidi. — </w:t>
      </w:r>
      <w:r>
        <w:rPr>
          <w:i/>
        </w:rPr>
        <w:t>Le fleuve coule vite.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risa</w:t>
      </w:r>
      <w:r>
        <w:t xml:space="preserve"> adj. — </w:t>
      </w:r>
      <w:r>
        <w:rPr>
          <w:b/>
        </w:rPr>
        <w:t>riche</w:t>
      </w:r>
      <w:r>
        <w:t xml:space="preserve"> · rich</w:t>
      </w:r>
    </w:p>
    <w:p>
      <w:r>
        <w:t xml:space="preserve">  ● un homi risha. — </w:t>
      </w:r>
      <w:r>
        <w:rPr>
          <w:i/>
        </w:rPr>
        <w:t>Un homme riche.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risibi</w:t>
      </w:r>
      <w:r>
        <w:t xml:space="preserve"> v. — </w:t>
      </w:r>
      <w:r>
        <w:rPr>
          <w:b/>
        </w:rPr>
        <w:t>recevoir</w:t>
      </w:r>
      <w:r>
        <w:t xml:space="preserve"> · to receive</w:t>
      </w:r>
    </w:p>
    <w:p>
      <w:r>
        <w:t xml:space="preserve">  ● Me risibi sinyo. — </w:t>
      </w:r>
      <w:r>
        <w:rPr>
          <w:i/>
        </w:rPr>
        <w:t>Je reçois un signal.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risita</w:t>
      </w:r>
      <w:r>
        <w:t xml:space="preserve"> n. — </w:t>
      </w:r>
      <w:r>
        <w:rPr>
          <w:b/>
        </w:rPr>
        <w:t>richesse</w:t>
      </w:r>
      <w:r>
        <w:t xml:space="preserve"> · wealth</w:t>
      </w:r>
    </w:p>
    <w:p>
      <w:r>
        <w:t xml:space="preserve">  ● mi habi rishita. — </w:t>
      </w:r>
      <w:r>
        <w:rPr>
          <w:i/>
        </w:rPr>
        <w:t>J'ai de la richesse.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riso</w:t>
      </w:r>
      <w:r>
        <w:t xml:space="preserve"> n. — </w:t>
      </w:r>
      <w:r>
        <w:rPr>
          <w:b/>
        </w:rPr>
        <w:t>riz</w:t>
      </w:r>
      <w:r>
        <w:t xml:space="preserve"> · rice</w:t>
      </w:r>
    </w:p>
    <w:p>
      <w:r>
        <w:t xml:space="preserve">  ● Me kuki riso. — </w:t>
      </w:r>
      <w:r>
        <w:rPr>
          <w:i/>
        </w:rPr>
        <w:t>Je cuis du riz.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ritamo</w:t>
      </w:r>
      <w:r>
        <w:t xml:space="preserve"> n. — </w:t>
      </w:r>
      <w:r>
        <w:rPr>
          <w:b/>
        </w:rPr>
        <w:t>rythme</w:t>
      </w:r>
      <w:r>
        <w:t xml:space="preserve"> · rhythm / beat</w:t>
      </w:r>
    </w:p>
    <w:p>
      <w:r>
        <w:t xml:space="preserve">  ● Ritmo es rapido. — </w:t>
      </w:r>
      <w:r>
        <w:rPr>
          <w:i/>
        </w:rPr>
        <w:t>Le rythme est rapide.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ritimoritumo</w:t>
      </w:r>
      <w:r>
        <w:t xml:space="preserve"> n. — </w:t>
      </w:r>
      <w:r>
        <w:rPr>
          <w:b/>
        </w:rPr>
        <w:t>rythme</w:t>
      </w:r>
      <w:r>
        <w:t xml:space="preserve"> · rhythm</w:t>
      </w:r>
    </w:p>
    <w:p>
      <w:r>
        <w:t xml:space="preserve">  ● Ritmo es pika. (ritimo) — </w:t>
      </w:r>
      <w:r>
        <w:rPr>
          <w:i/>
        </w:rPr>
        <w:t>Le rythme est rapide.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riwulo</w:t>
      </w:r>
      <w:r>
        <w:t xml:space="preserve"> n. — </w:t>
      </w:r>
      <w:r>
        <w:rPr>
          <w:b/>
        </w:rPr>
        <w:t>ruisseau</w:t>
      </w:r>
      <w:r>
        <w:t xml:space="preserve"> · stream</w:t>
      </w:r>
    </w:p>
    <w:p>
      <w:r>
        <w:t xml:space="preserve">  ● Riwulo kanti. — </w:t>
      </w:r>
      <w:r>
        <w:rPr>
          <w:i/>
        </w:rPr>
        <w:t>Le ruisseau chante.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robo</w:t>
      </w:r>
      <w:r>
        <w:t xml:space="preserve"> n. — </w:t>
      </w:r>
      <w:r>
        <w:rPr>
          <w:b/>
        </w:rPr>
        <w:t>robe</w:t>
      </w:r>
      <w:r>
        <w:t xml:space="preserve"> · dress</w:t>
      </w:r>
    </w:p>
    <w:p>
      <w:r>
        <w:t xml:space="preserve">  ● Tu ami robo. — </w:t>
      </w:r>
      <w:r>
        <w:rPr>
          <w:i/>
        </w:rPr>
        <w:t>Tu aimes la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roboto</w:t>
      </w:r>
      <w:r>
        <w:t xml:space="preserve"> n. — </w:t>
      </w:r>
      <w:r>
        <w:rPr>
          <w:b/>
        </w:rPr>
        <w:t>robot</w:t>
      </w:r>
      <w:r>
        <w:t xml:space="preserve"> · robot</w:t>
      </w:r>
    </w:p>
    <w:p>
      <w:r>
        <w:t xml:space="preserve">  ● Roboto labori no-dormi. — </w:t>
      </w:r>
      <w:r>
        <w:rPr>
          <w:i/>
        </w:rPr>
        <w:t>Le robot travaille sans dormir.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robur</w:t>
      </w:r>
      <w:r>
        <w:t xml:space="preserve"> n. — </w:t>
      </w:r>
      <w:r>
        <w:rPr>
          <w:b/>
        </w:rPr>
        <w:t>chêne</w:t>
      </w:r>
      <w:r>
        <w:t xml:space="preserve"> · oak tree</w:t>
      </w:r>
    </w:p>
    <w:p>
      <w:r>
        <w:t xml:space="preserve">  ● robur es grandi. — </w:t>
      </w:r>
      <w:r>
        <w:rPr>
          <w:i/>
        </w:rPr>
        <w:t>Le chêne est grand.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roburo</w:t>
      </w:r>
      <w:r>
        <w:t xml:space="preserve"> n. — </w:t>
      </w:r>
      <w:r>
        <w:rPr>
          <w:b/>
        </w:rPr>
        <w:t>chêne villageois</w:t>
      </w:r>
      <w:r>
        <w:t xml:space="preserve"> · oak tree</w:t>
      </w:r>
    </w:p>
    <w:p>
      <w:r>
        <w:t xml:space="preserve">  ● Roburo es bela dendro. — </w:t>
      </w:r>
      <w:r>
        <w:rPr>
          <w:i/>
        </w:rPr>
        <w:t>Le chêne est un bel arbre.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roketi</w:t>
      </w:r>
      <w:r>
        <w:t xml:space="preserve"> n. — </w:t>
      </w:r>
      <w:r>
        <w:rPr>
          <w:b/>
        </w:rPr>
        <w:t>fusée / roquette</w:t>
      </w:r>
      <w:r>
        <w:t xml:space="preserve"> · rocket</w:t>
      </w:r>
    </w:p>
    <w:p>
      <w:r>
        <w:t xml:space="preserve">  ● Roketi iti kosmo. — </w:t>
      </w:r>
      <w:r>
        <w:rPr>
          <w:i/>
        </w:rPr>
        <w:t>La fusée va dans l'espace.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roketoesakala</w:t>
      </w:r>
      <w:r>
        <w:t xml:space="preserve"> n. — </w:t>
      </w:r>
      <w:r>
        <w:rPr>
          <w:b/>
        </w:rPr>
        <w:t>fusée</w:t>
      </w:r>
      <w:r>
        <w:t xml:space="preserve"> · rocket</w:t>
      </w:r>
    </w:p>
    <w:p>
      <w:r>
        <w:t xml:space="preserve">  ● Roketo puyi tu luno. — </w:t>
      </w:r>
      <w:r>
        <w:rPr>
          <w:i/>
        </w:rPr>
        <w:t>La fusée part vers la lune.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roko</w:t>
      </w:r>
      <w:r>
        <w:t xml:space="preserve"> n. — </w:t>
      </w:r>
      <w:r>
        <w:rPr>
          <w:b/>
        </w:rPr>
        <w:t>rocher, roche</w:t>
      </w:r>
      <w:r>
        <w:t xml:space="preserve"> · rock</w:t>
      </w:r>
    </w:p>
    <w:p>
      <w:r>
        <w:t xml:space="preserve">  ● Roko es dura. — </w:t>
      </w:r>
      <w:r>
        <w:rPr>
          <w:i/>
        </w:rPr>
        <w:t>Le rocher est dur.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romanoi</w:t>
      </w:r>
      <w:r>
        <w:t xml:space="preserve"> n. — </w:t>
      </w:r>
      <w:r>
        <w:rPr>
          <w:b/>
        </w:rPr>
        <w:t>roman</w:t>
      </w:r>
      <w:r>
        <w:t xml:space="preserve"> · novel</w:t>
      </w:r>
    </w:p>
    <w:p>
      <w:r>
        <w:t xml:space="preserve">  ● Romano es longo. — </w:t>
      </w:r>
      <w:r>
        <w:rPr>
          <w:i/>
        </w:rPr>
        <w:t>Le roman est long.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ronado</w:t>
      </w:r>
      <w:r>
        <w:t xml:space="preserve"> n. — </w:t>
      </w:r>
      <w:r>
        <w:rPr>
          <w:b/>
        </w:rPr>
        <w:t>cercle</w:t>
      </w:r>
      <w:r>
        <w:t xml:space="preserve"> · circle</w:t>
      </w:r>
    </w:p>
    <w:p>
      <w:r>
        <w:t xml:space="preserve">  ● Rondo es runda. — </w:t>
      </w:r>
      <w:r>
        <w:rPr>
          <w:i/>
        </w:rPr>
        <w:t>Le cercle est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ropo</w:t>
      </w:r>
      <w:r>
        <w:t xml:space="preserve"> n. — </w:t>
      </w:r>
      <w:r>
        <w:rPr>
          <w:b/>
        </w:rPr>
        <w:t>robe</w:t>
      </w:r>
      <w:r>
        <w:t xml:space="preserve"> · dress</w:t>
      </w:r>
    </w:p>
    <w:p>
      <w:r>
        <w:t xml:space="preserve">  ● Sia gaba rofo. — </w:t>
      </w:r>
      <w:r>
        <w:rPr>
          <w:i/>
        </w:rPr>
        <w:t>Elle porte une robe.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rosa</w:t>
      </w:r>
      <w:r>
        <w:t xml:space="preserve"> n. — </w:t>
      </w:r>
      <w:r>
        <w:rPr>
          <w:b/>
        </w:rPr>
        <w:t>rose</w:t>
      </w:r>
      <w:r>
        <w:t xml:space="preserve"> · rose</w:t>
      </w:r>
    </w:p>
    <w:p>
      <w:r>
        <w:t xml:space="preserve">  ● Rosa olfakti bone. — </w:t>
      </w:r>
      <w:r>
        <w:rPr>
          <w:i/>
        </w:rPr>
        <w:t>La rose sent bon.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roso</w:t>
      </w:r>
      <w:r>
        <w:t xml:space="preserve"> n. — </w:t>
      </w:r>
      <w:r>
        <w:rPr>
          <w:b/>
        </w:rPr>
        <w:t>rosée</w:t>
      </w:r>
      <w:r>
        <w:t xml:space="preserve"> · dew</w:t>
      </w:r>
    </w:p>
    <w:p>
      <w:r>
        <w:t xml:space="preserve">  ● Roso lusi sur herbo. — </w:t>
      </w:r>
      <w:r>
        <w:rPr>
          <w:i/>
        </w:rPr>
        <w:t>La rosée brille sur l'herbe.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rotoi</w:t>
      </w:r>
      <w:r>
        <w:t xml:space="preserve"> n. — </w:t>
      </w:r>
      <w:r>
        <w:rPr>
          <w:b/>
        </w:rPr>
        <w:t>cercle / ronde</w:t>
      </w:r>
      <w:r>
        <w:t xml:space="preserve"> · circle (dance/art)</w:t>
      </w:r>
    </w:p>
    <w:p>
      <w:r>
        <w:t xml:space="preserve">  ● Danso-roto es grandi. — </w:t>
      </w:r>
      <w:r>
        <w:rPr>
          <w:i/>
        </w:rPr>
        <w:t>Le cercle de danse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rubino</w:t>
      </w:r>
      <w:r>
        <w:t xml:space="preserve"> n. — </w:t>
      </w:r>
      <w:r>
        <w:rPr>
          <w:b/>
        </w:rPr>
        <w:t>rubis villageois</w:t>
      </w:r>
      <w:r>
        <w:t xml:space="preserve"> · ruby</w:t>
      </w:r>
    </w:p>
    <w:p>
      <w:r>
        <w:t xml:space="preserve">  ● Rubino es rupa. — </w:t>
      </w:r>
      <w:r>
        <w:rPr>
          <w:i/>
        </w:rPr>
        <w:t>Le rubis est rouge.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runada</w:t>
      </w:r>
      <w:r>
        <w:t xml:space="preserve"> adj. — </w:t>
      </w:r>
      <w:r>
        <w:rPr>
          <w:b/>
        </w:rPr>
        <w:t>rond, circulaire</w:t>
      </w:r>
      <w:r>
        <w:t xml:space="preserve"> · round, circular</w:t>
      </w:r>
    </w:p>
    <w:p>
      <w:r>
        <w:t xml:space="preserve">  ● Suno es runda. — </w:t>
      </w:r>
      <w:r>
        <w:rPr>
          <w:i/>
        </w:rPr>
        <w:t>Le soleil est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ruroruyo-ruro</w:t>
      </w:r>
      <w:r>
        <w:t xml:space="preserve"> n. — </w:t>
      </w:r>
      <w:r>
        <w:rPr>
          <w:b/>
        </w:rPr>
        <w:t>rouge</w:t>
      </w:r>
      <w:r>
        <w:t xml:space="preserve"> · red</w:t>
      </w:r>
    </w:p>
    <w:p>
      <w:r>
        <w:t xml:space="preserve">  ● Ruro es koloro de sango. — </w:t>
      </w:r>
      <w:r>
        <w:rPr>
          <w:i/>
        </w:rPr>
        <w:t>Le rouge est la couleur du sang. (ruro)</w:t>
      </w:r>
    </w:p>
    <w:p>
      <w:r>
        <w:rPr>
          <w:color w:val="888888"/>
          <w:sz w:val="16"/>
        </w:rPr>
        <w:t xml:space="preserve">  [arts]</w:t>
      </w:r>
    </w:p>
    <w:p>
      <w:r>
        <w:br w:type="page"/>
      </w:r>
    </w:p>
    <w:p>
      <w:pPr>
        <w:pStyle w:val="Heading1"/>
        <w:jc w:val="center"/>
      </w:pPr>
      <w:r>
        <w:t>S</w:t>
      </w:r>
    </w:p>
    <w:p>
      <w:r>
        <w:rPr>
          <w:b/>
        </w:rPr>
        <w:t>sabeki</w:t>
      </w:r>
      <w:r>
        <w:t xml:space="preserve"> v. — </w:t>
      </w:r>
      <w:r>
        <w:rPr>
          <w:b/>
        </w:rPr>
        <w:t>se réveiller</w:t>
      </w:r>
      <w:r>
        <w:t xml:space="preserve"> · to wake up / alert</w:t>
      </w:r>
    </w:p>
    <w:p>
      <w:r>
        <w:t xml:space="preserve">  ● Mi sveki tempe. — </w:t>
      </w:r>
      <w:r>
        <w:rPr>
          <w:i/>
        </w:rPr>
        <w:t>Je me réveille à temps.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sabi</w:t>
      </w:r>
      <w:r>
        <w:t xml:space="preserve"> v. — </w:t>
      </w:r>
      <w:r>
        <w:rPr>
          <w:b/>
        </w:rPr>
        <w:t>économiser</w:t>
      </w:r>
      <w:r>
        <w:t xml:space="preserve"> · to save (money)</w:t>
      </w:r>
    </w:p>
    <w:p>
      <w:r>
        <w:t xml:space="preserve">  ● mi sabi peyo. — </w:t>
      </w:r>
      <w:r>
        <w:rPr>
          <w:i/>
        </w:rPr>
        <w:t>J'économise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sabita</w:t>
      </w:r>
      <w:r>
        <w:t xml:space="preserve"> n. — </w:t>
      </w:r>
      <w:r>
        <w:rPr>
          <w:b/>
        </w:rPr>
        <w:t>savoir (abstrait)</w:t>
      </w:r>
      <w:r>
        <w:t xml:space="preserve"> · knowledge</w:t>
      </w:r>
    </w:p>
    <w:p>
      <w:r>
        <w:t xml:space="preserve">  ● Sabita es poero. — </w:t>
      </w:r>
      <w:r>
        <w:rPr>
          <w:i/>
        </w:rPr>
        <w:t>La connaissance est un pouvoir.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sabo</w:t>
      </w:r>
      <w:r>
        <w:t xml:space="preserve"> n. — </w:t>
      </w:r>
      <w:r>
        <w:rPr>
          <w:b/>
        </w:rPr>
        <w:t>économies</w:t>
      </w:r>
      <w:r>
        <w:t xml:space="preserve"> · savings</w:t>
      </w:r>
    </w:p>
    <w:p>
      <w:r>
        <w:t xml:space="preserve">  ● mi habi sabo. — </w:t>
      </w:r>
      <w:r>
        <w:rPr>
          <w:i/>
        </w:rPr>
        <w:t>J'ai des économies.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sabono</w:t>
      </w:r>
      <w:r>
        <w:t xml:space="preserve"> n. — </w:t>
      </w:r>
      <w:r>
        <w:rPr>
          <w:b/>
        </w:rPr>
        <w:t>savon</w:t>
      </w:r>
      <w:r>
        <w:t xml:space="preserve"> · soap</w:t>
      </w:r>
    </w:p>
    <w:p>
      <w:r>
        <w:t xml:space="preserve">  ● Sabono lavi manu. — </w:t>
      </w:r>
      <w:r>
        <w:rPr>
          <w:i/>
        </w:rPr>
        <w:t>Le savon lave les mains.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sabulo</w:t>
      </w:r>
      <w:r>
        <w:t xml:space="preserve"> n. — </w:t>
      </w:r>
      <w:r>
        <w:rPr>
          <w:b/>
        </w:rPr>
        <w:t>sable</w:t>
      </w:r>
      <w:r>
        <w:t xml:space="preserve"> · sand</w:t>
      </w:r>
    </w:p>
    <w:p>
      <w:r>
        <w:t xml:space="preserve">  ● Sabulo esu in playa. — </w:t>
      </w:r>
      <w:r>
        <w:rPr>
          <w:i/>
        </w:rPr>
        <w:t>Le sable est sur la plage.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sakalo</w:t>
      </w:r>
      <w:r>
        <w:t xml:space="preserve"> n. — </w:t>
      </w:r>
      <w:r>
        <w:rPr>
          <w:b/>
        </w:rPr>
        <w:t>échelle</w:t>
      </w:r>
      <w:r>
        <w:t xml:space="preserve"> · ladder</w:t>
      </w:r>
    </w:p>
    <w:p>
      <w:r>
        <w:t xml:space="preserve">  ● Skalo es longo. — </w:t>
      </w:r>
      <w:r>
        <w:rPr>
          <w:i/>
        </w:rPr>
        <w:t>L'échelle est longue.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sakareno</w:t>
      </w:r>
      <w:r>
        <w:t xml:space="preserve"> n. — </w:t>
      </w:r>
      <w:r>
        <w:rPr>
          <w:b/>
        </w:rPr>
        <w:t>écran</w:t>
      </w:r>
      <w:r>
        <w:t xml:space="preserve"> · screen</w:t>
      </w:r>
    </w:p>
    <w:p>
      <w:r>
        <w:t xml:space="preserve">  ● Skreno es grandi. — </w:t>
      </w:r>
      <w:r>
        <w:rPr>
          <w:i/>
        </w:rPr>
        <w:t>L'écran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sakaribi</w:t>
      </w:r>
      <w:r>
        <w:t xml:space="preserve"> v. — </w:t>
      </w:r>
      <w:r>
        <w:rPr>
          <w:b/>
        </w:rPr>
        <w:t>écrire</w:t>
      </w:r>
      <w:r>
        <w:t xml:space="preserve"> · to write</w:t>
      </w:r>
    </w:p>
    <w:p>
      <w:r>
        <w:t xml:space="preserve">  ● Me skribi numo. — </w:t>
      </w:r>
      <w:r>
        <w:rPr>
          <w:i/>
        </w:rPr>
        <w:t>J'écris un nombre.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sakaribisukaribi</w:t>
      </w:r>
      <w:r>
        <w:t xml:space="preserve"> v. — </w:t>
      </w:r>
      <w:r>
        <w:rPr>
          <w:b/>
        </w:rPr>
        <w:t>écrire</w:t>
      </w:r>
      <w:r>
        <w:t xml:space="preserve"> · to write</w:t>
      </w:r>
    </w:p>
    <w:p>
      <w:r>
        <w:t xml:space="preserve">  ● Mi skribi letero. — </w:t>
      </w:r>
      <w:r>
        <w:rPr>
          <w:i/>
        </w:rPr>
        <w:t>J'écris une lettre.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sakaribitor</w:t>
      </w:r>
      <w:r>
        <w:t xml:space="preserve"> n. — </w:t>
      </w:r>
      <w:r>
        <w:rPr>
          <w:b/>
        </w:rPr>
        <w:t>écrivain</w:t>
      </w:r>
      <w:r>
        <w:t xml:space="preserve"> · writer</w:t>
      </w:r>
    </w:p>
    <w:p>
      <w:r>
        <w:t xml:space="preserve">  ● Skribitor skribi libro. — </w:t>
      </w:r>
      <w:r>
        <w:rPr>
          <w:i/>
        </w:rPr>
        <w:t>L'écrivain écrit un livre.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sakaribor</w:t>
      </w:r>
      <w:r>
        <w:t xml:space="preserve"> n. — </w:t>
      </w:r>
      <w:r>
        <w:rPr>
          <w:b/>
        </w:rPr>
        <w:t>écrivain</w:t>
      </w:r>
      <w:r>
        <w:t xml:space="preserve"> · writer</w:t>
      </w:r>
    </w:p>
    <w:p>
      <w:r>
        <w:t xml:space="preserve">  ● Skribor skribi libro. — </w:t>
      </w:r>
      <w:r>
        <w:rPr>
          <w:i/>
        </w:rPr>
        <w:t>L'écrivain écrit un livre.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sakaribulo</w:t>
      </w:r>
      <w:r>
        <w:t xml:space="preserve"> n. — </w:t>
      </w:r>
      <w:r>
        <w:rPr>
          <w:b/>
        </w:rPr>
        <w:t>stylo / crayon</w:t>
      </w:r>
      <w:r>
        <w:t xml:space="preserve"> · pencil / pen</w:t>
      </w:r>
    </w:p>
    <w:p>
      <w:r>
        <w:t xml:space="preserve">  ● Skribulo es sur tablo. — </w:t>
      </w:r>
      <w:r>
        <w:rPr>
          <w:i/>
        </w:rPr>
        <w:t>Le stylo est sur la table.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sakarimo</w:t>
      </w:r>
      <w:r>
        <w:t xml:space="preserve"> n. — </w:t>
      </w:r>
      <w:r>
        <w:rPr>
          <w:b/>
        </w:rPr>
        <w:t>écran</w:t>
      </w:r>
      <w:r>
        <w:t xml:space="preserve"> · screen</w:t>
      </w:r>
    </w:p>
    <w:p>
      <w:r>
        <w:t xml:space="preserve">  ● Skrimo luki piki. — </w:t>
      </w:r>
      <w:r>
        <w:rPr>
          <w:i/>
        </w:rPr>
        <w:t>L'écran a l'air petit.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sakarino</w:t>
      </w:r>
      <w:r>
        <w:t xml:space="preserve"> n. — </w:t>
      </w:r>
      <w:r>
        <w:rPr>
          <w:b/>
        </w:rPr>
        <w:t>écran</w:t>
      </w:r>
      <w:r>
        <w:t xml:space="preserve"> · screen, monitor</w:t>
      </w:r>
    </w:p>
    <w:p>
      <w:r>
        <w:t xml:space="preserve">  ● Skrino montri piko. — </w:t>
      </w:r>
      <w:r>
        <w:rPr>
          <w:i/>
        </w:rPr>
        <w:t>L'écran montre l'image.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sakeleto</w:t>
      </w:r>
      <w:r>
        <w:t xml:space="preserve"> n. — </w:t>
      </w:r>
      <w:r>
        <w:rPr>
          <w:b/>
        </w:rPr>
        <w:t>squelette</w:t>
      </w:r>
      <w:r>
        <w:t xml:space="preserve"> · skeleton</w:t>
      </w:r>
    </w:p>
    <w:p>
      <w:r>
        <w:t xml:space="preserve">  ● Skeleto es baze de korpo. — </w:t>
      </w:r>
      <w:r>
        <w:rPr>
          <w:i/>
        </w:rPr>
        <w:t>Le squelette est la base du corps.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sakenoi</w:t>
      </w:r>
      <w:r>
        <w:t xml:space="preserve"> n. — </w:t>
      </w:r>
      <w:r>
        <w:rPr>
          <w:b/>
        </w:rPr>
        <w:t>scène</w:t>
      </w:r>
      <w:r>
        <w:t xml:space="preserve"> · stage / scene</w:t>
      </w:r>
    </w:p>
    <w:p>
      <w:r>
        <w:t xml:space="preserve">  ● Sceno es lumo. — </w:t>
      </w:r>
      <w:r>
        <w:rPr>
          <w:i/>
        </w:rPr>
        <w:t>La scène est lumineuse.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sakiuroanimalakat</w:t>
      </w:r>
      <w:r>
        <w:t xml:space="preserve"> n. — </w:t>
      </w:r>
      <w:r>
        <w:rPr>
          <w:b/>
        </w:rPr>
        <w:t>écureuil animal tree target</w:t>
      </w:r>
      <w:r>
        <w:t xml:space="preserve"> · squirrel</w:t>
      </w:r>
    </w:p>
    <w:p>
      <w:r>
        <w:t xml:space="preserve">  ● Skiuro mangi nuko. — </w:t>
      </w:r>
      <w:r>
        <w:rPr>
          <w:i/>
        </w:rPr>
        <w:t>L'écureuil mange une noix.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sako</w:t>
      </w:r>
      <w:r>
        <w:t xml:space="preserve"> n. — </w:t>
      </w:r>
      <w:r>
        <w:rPr>
          <w:b/>
        </w:rPr>
        <w:t>sac</w:t>
      </w:r>
      <w:r>
        <w:t xml:space="preserve"> · bag</w:t>
      </w:r>
    </w:p>
    <w:p>
      <w:r>
        <w:t xml:space="preserve">  ● Sako es peza. — </w:t>
      </w:r>
      <w:r>
        <w:rPr>
          <w:i/>
        </w:rPr>
        <w:t>Le sac est pesant.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sakol-salono</w:t>
      </w:r>
      <w:r>
        <w:t xml:space="preserve"> n. — </w:t>
      </w:r>
      <w:r>
        <w:rPr>
          <w:b/>
        </w:rPr>
        <w:t>salle de classe</w:t>
      </w:r>
      <w:r>
        <w:t xml:space="preserve"> · classroom</w:t>
      </w:r>
    </w:p>
    <w:p>
      <w:r>
        <w:t xml:space="preserve">  ● Salono es lumo. — </w:t>
      </w:r>
      <w:r>
        <w:rPr>
          <w:i/>
        </w:rPr>
        <w:t>La salle est lumineuse.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sakola</w:t>
      </w:r>
      <w:r>
        <w:t xml:space="preserve"> n. — </w:t>
      </w:r>
      <w:r>
        <w:rPr>
          <w:b/>
        </w:rPr>
        <w:t>école</w:t>
      </w:r>
      <w:r>
        <w:t xml:space="preserve"> · school</w:t>
      </w:r>
    </w:p>
    <w:p>
      <w:r>
        <w:t xml:space="preserve">  ● Mi i skola. — </w:t>
      </w:r>
      <w:r>
        <w:rPr>
          <w:i/>
        </w:rPr>
        <w:t>Je vais à l'école.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sakolo</w:t>
      </w:r>
      <w:r>
        <w:t xml:space="preserve"> n. — </w:t>
      </w:r>
      <w:r>
        <w:rPr>
          <w:b/>
        </w:rPr>
        <w:t>école</w:t>
      </w:r>
      <w:r>
        <w:t xml:space="preserve"> · school</w:t>
      </w:r>
    </w:p>
    <w:p>
      <w:r>
        <w:t xml:space="preserve">  ● Me iri a skolo. — </w:t>
      </w:r>
      <w:r>
        <w:rPr>
          <w:i/>
        </w:rPr>
        <w:t>Je vais à l'école.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sakopulo</w:t>
      </w:r>
      <w:r>
        <w:t xml:space="preserve"> n. — </w:t>
      </w:r>
      <w:r>
        <w:rPr>
          <w:b/>
        </w:rPr>
        <w:t>balai</w:t>
      </w:r>
      <w:r>
        <w:t xml:space="preserve"> · broom</w:t>
      </w:r>
    </w:p>
    <w:p>
      <w:r>
        <w:t xml:space="preserve">  ● Me purgi per skopulo. — </w:t>
      </w:r>
      <w:r>
        <w:rPr>
          <w:i/>
        </w:rPr>
        <w:t>Je nettoie avec un balai (instrument).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sakorapioanimalakat</w:t>
      </w:r>
      <w:r>
        <w:t xml:space="preserve"> n. — </w:t>
      </w:r>
      <w:r>
        <w:rPr>
          <w:b/>
        </w:rPr>
        <w:t>scorpion animal head poison insect</w:t>
      </w:r>
      <w:r>
        <w:t xml:space="preserve"> · scorpion</w:t>
      </w:r>
    </w:p>
    <w:p>
      <w:r>
        <w:t xml:space="preserve">  ● Skorpio esi pika. — </w:t>
      </w:r>
      <w:r>
        <w:rPr>
          <w:i/>
        </w:rPr>
        <w:t>Le scorpion est dangereux.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sakulo</w:t>
      </w:r>
      <w:r>
        <w:t xml:space="preserve"> n. — </w:t>
      </w:r>
      <w:r>
        <w:rPr>
          <w:b/>
        </w:rPr>
        <w:t>sac à dos</w:t>
      </w:r>
      <w:r>
        <w:t xml:space="preserve"> · bag/backpack</w:t>
      </w:r>
    </w:p>
    <w:p>
      <w:r>
        <w:t xml:space="preserve">  ● Sakulo barti libro. — </w:t>
      </w:r>
      <w:r>
        <w:rPr>
          <w:i/>
        </w:rPr>
        <w:t>Le sac porte le livre.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sala-eri</w:t>
      </w:r>
      <w:r>
        <w:t xml:space="preserve"> n. — </w:t>
      </w:r>
      <w:r>
        <w:rPr>
          <w:b/>
        </w:rPr>
        <w:t>salle de classe</w:t>
      </w:r>
      <w:r>
        <w:t xml:space="preserve"> · classroom</w:t>
      </w:r>
    </w:p>
    <w:p>
      <w:r>
        <w:t xml:space="preserve">  ● Sala es grandi. — </w:t>
      </w:r>
      <w:r>
        <w:rPr>
          <w:i/>
        </w:rPr>
        <w:t>La salle est grande.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salaro</w:t>
      </w:r>
      <w:r>
        <w:t xml:space="preserve"> n. — </w:t>
      </w:r>
      <w:r>
        <w:rPr>
          <w:b/>
        </w:rPr>
        <w:t>salaire</w:t>
      </w:r>
      <w:r>
        <w:t xml:space="preserve"> · salary</w:t>
      </w:r>
    </w:p>
    <w:p>
      <w:r>
        <w:t xml:space="preserve">  ● Me labi salaro. — </w:t>
      </w:r>
      <w:r>
        <w:rPr>
          <w:i/>
        </w:rPr>
        <w:t>Je gagne un salaire.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saliko</w:t>
      </w:r>
      <w:r>
        <w:t xml:space="preserve"> n. — </w:t>
      </w:r>
      <w:r>
        <w:rPr>
          <w:b/>
        </w:rPr>
        <w:t>saule</w:t>
      </w:r>
      <w:r>
        <w:t xml:space="preserve"> · willow tree</w:t>
      </w:r>
    </w:p>
    <w:p>
      <w:r>
        <w:t xml:space="preserve">  ● Saliko es prope akua. — </w:t>
      </w:r>
      <w:r>
        <w:rPr>
          <w:i/>
        </w:rPr>
        <w:t>Le saule est près de l'eau.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salo</w:t>
      </w:r>
      <w:r>
        <w:t xml:space="preserve"> n. — </w:t>
      </w:r>
      <w:r>
        <w:rPr>
          <w:b/>
        </w:rPr>
        <w:t>sel</w:t>
      </w:r>
      <w:r>
        <w:t xml:space="preserve"> · salt</w:t>
      </w:r>
    </w:p>
    <w:p>
      <w:r>
        <w:t xml:space="preserve">  ● Salo es in pani. — </w:t>
      </w:r>
      <w:r>
        <w:rPr>
          <w:i/>
        </w:rPr>
        <w:t>Le sel est dans le pain.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salua</w:t>
      </w:r>
      <w:r>
        <w:t xml:space="preserve"> n. — </w:t>
      </w:r>
      <w:r>
        <w:rPr>
          <w:b/>
        </w:rPr>
        <w:t>santé</w:t>
      </w:r>
      <w:r>
        <w:t xml:space="preserve"> · health</w:t>
      </w:r>
    </w:p>
    <w:p>
      <w:r>
        <w:t xml:space="preserve">  ● Mi ama mina salua. — </w:t>
      </w:r>
      <w:r>
        <w:rPr>
          <w:i/>
        </w:rPr>
        <w:t>J'aime ma santé.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</w:t>
      </w:r>
      <w:r>
        <w:t xml:space="preserve"> adj. — </w:t>
      </w:r>
      <w:r>
        <w:rPr>
          <w:b/>
        </w:rPr>
        <w:t>sain, en bonne santé</w:t>
      </w:r>
      <w:r>
        <w:t xml:space="preserve"> · healthy</w:t>
      </w:r>
    </w:p>
    <w:p>
      <w:r>
        <w:t xml:space="preserve">  ● Sana homi ridi. — </w:t>
      </w:r>
      <w:r>
        <w:rPr>
          <w:i/>
        </w:rPr>
        <w:t>L'homme sain rit.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sanagi</w:t>
      </w:r>
      <w:r>
        <w:t xml:space="preserve"> v. — </w:t>
      </w:r>
      <w:r>
        <w:rPr>
          <w:b/>
        </w:rPr>
        <w:t>saigner</w:t>
      </w:r>
      <w:r>
        <w:t xml:space="preserve"> · to bleed</w:t>
      </w:r>
    </w:p>
    <w:p>
      <w:r>
        <w:t xml:space="preserve">  ● Mano sangi dika. — </w:t>
      </w:r>
      <w:r>
        <w:rPr>
          <w:i/>
        </w:rPr>
        <w:t>La main saigne beaucoup.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sanago</w:t>
      </w:r>
      <w:r>
        <w:t xml:space="preserve"> n. — </w:t>
      </w:r>
      <w:r>
        <w:rPr>
          <w:b/>
        </w:rPr>
        <w:t>sang</w:t>
      </w:r>
      <w:r>
        <w:t xml:space="preserve"> · blood</w:t>
      </w:r>
    </w:p>
    <w:p>
      <w:r>
        <w:t xml:space="preserve">  ● Sango flui in bino. — </w:t>
      </w:r>
      <w:r>
        <w:rPr>
          <w:i/>
        </w:rPr>
        <w:t>Le sang coule dans la veine.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sanagui</w:t>
      </w:r>
      <w:r>
        <w:t xml:space="preserve"> n. — </w:t>
      </w:r>
      <w:r>
        <w:rPr>
          <w:b/>
        </w:rPr>
        <w:t>sang</w:t>
      </w:r>
      <w:r>
        <w:t xml:space="preserve"> · blood</w:t>
      </w:r>
    </w:p>
    <w:p>
      <w:r>
        <w:t xml:space="preserve">  ● sangui flui in kurpo. — </w:t>
      </w:r>
      <w:r>
        <w:rPr>
          <w:i/>
        </w:rPr>
        <w:t>Le sang coule dans le corps.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sanati</w:t>
      </w:r>
      <w:r>
        <w:t xml:space="preserve"> adj. — </w:t>
      </w:r>
      <w:r>
        <w:rPr>
          <w:b/>
        </w:rPr>
        <w:t>sain / en santé</w:t>
      </w:r>
      <w:r>
        <w:t xml:space="preserve"> · healthy / sane</w:t>
      </w:r>
    </w:p>
    <w:p>
      <w:r>
        <w:t xml:space="preserve">  ● Tu es santi. — </w:t>
      </w:r>
      <w:r>
        <w:rPr>
          <w:i/>
        </w:rPr>
        <w:t>Tu es en bonne santé.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sanator</w:t>
      </w:r>
      <w:r>
        <w:t xml:space="preserve"> n. — </w:t>
      </w:r>
      <w:r>
        <w:rPr>
          <w:b/>
        </w:rPr>
        <w:t>prêtre</w:t>
      </w:r>
      <w:r>
        <w:t xml:space="preserve"> · priest</w:t>
      </w:r>
    </w:p>
    <w:p>
      <w:r>
        <w:t xml:space="preserve">  ● Santor preki pio. — </w:t>
      </w:r>
      <w:r>
        <w:rPr>
          <w:i/>
        </w:rPr>
        <w:t>Le prêtre prie avec piété.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saniperior</w:t>
      </w:r>
      <w:r>
        <w:t xml:space="preserve"> n. — </w:t>
      </w:r>
      <w:r>
        <w:rPr>
          <w:b/>
        </w:rPr>
        <w:t>infirmier</w:t>
      </w:r>
      <w:r>
        <w:t xml:space="preserve"> · nurse</w:t>
      </w:r>
    </w:p>
    <w:p>
      <w:r>
        <w:t xml:space="preserve">  ● Saniperior supi dokto. — </w:t>
      </w:r>
      <w:r>
        <w:rPr>
          <w:i/>
        </w:rPr>
        <w:t>L'infirmier aide le docteur.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sanitor</w:t>
      </w:r>
      <w:r>
        <w:t xml:space="preserve"> n. — </w:t>
      </w:r>
      <w:r>
        <w:rPr>
          <w:b/>
        </w:rPr>
        <w:t>infirmier</w:t>
      </w:r>
      <w:r>
        <w:t xml:space="preserve"> · nurse</w:t>
      </w:r>
    </w:p>
    <w:p>
      <w:r>
        <w:t xml:space="preserve">  ● Sanitor helpi doktor. — </w:t>
      </w:r>
      <w:r>
        <w:rPr>
          <w:i/>
        </w:rPr>
        <w:t>L'infirmier aide le docteur.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sano</w:t>
      </w:r>
      <w:r>
        <w:t xml:space="preserve"> n. — </w:t>
      </w:r>
      <w:r>
        <w:rPr>
          <w:b/>
        </w:rPr>
        <w:t>santé</w:t>
      </w:r>
      <w:r>
        <w:t xml:space="preserve"> · health</w:t>
      </w:r>
    </w:p>
    <w:p>
      <w:r>
        <w:t xml:space="preserve">  ● Sano es grando tresoro. — </w:t>
      </w:r>
      <w:r>
        <w:rPr>
          <w:i/>
        </w:rPr>
        <w:t>La santé est un grand trésor.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sano-eri</w:t>
      </w:r>
      <w:r>
        <w:t xml:space="preserve"> n. — </w:t>
      </w:r>
      <w:r>
        <w:rPr>
          <w:b/>
        </w:rPr>
        <w:t>hôpital</w:t>
      </w:r>
      <w:r>
        <w:t xml:space="preserve"> · hospital / clinic</w:t>
      </w:r>
    </w:p>
    <w:p>
      <w:r>
        <w:t xml:space="preserve">  ● Sano-eri es grandi. — </w:t>
      </w:r>
      <w:r>
        <w:rPr>
          <w:i/>
        </w:rPr>
        <w:t>L'hôpital est grand.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sanoanimalakat</w:t>
      </w:r>
      <w:r>
        <w:t xml:space="preserve"> n. — </w:t>
      </w:r>
      <w:r>
        <w:rPr>
          <w:b/>
        </w:rPr>
        <w:t>cygne bird head</w:t>
      </w:r>
      <w:r>
        <w:t xml:space="preserve"> · swan</w:t>
      </w:r>
    </w:p>
    <w:p>
      <w:r>
        <w:t xml:space="preserve">  ● Sano esi blanka birdo. — </w:t>
      </w:r>
      <w:r>
        <w:rPr>
          <w:i/>
        </w:rPr>
        <w:t>Le cygne est un oiseau blanc.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sapa</w:t>
      </w:r>
      <w:r>
        <w:t xml:space="preserve"> n. — </w:t>
      </w:r>
      <w:r>
        <w:rPr>
          <w:b/>
        </w:rPr>
        <w:t>sève</w:t>
      </w:r>
      <w:r>
        <w:t xml:space="preserve"> · sap</w:t>
      </w:r>
    </w:p>
    <w:p>
      <w:r>
        <w:t xml:space="preserve">  ● sapa flui in trunko. — </w:t>
      </w:r>
      <w:r>
        <w:rPr>
          <w:i/>
        </w:rPr>
        <w:t>La sève coule dans le tronc.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sapalo</w:t>
      </w:r>
      <w:r>
        <w:t xml:space="preserve"> n. — </w:t>
      </w:r>
      <w:r>
        <w:rPr>
          <w:b/>
        </w:rPr>
        <w:t>épaule</w:t>
      </w:r>
      <w:r>
        <w:t xml:space="preserve"> · shoulder</w:t>
      </w:r>
    </w:p>
    <w:p>
      <w:r>
        <w:t xml:space="preserve">  ● Mi porta sako sur spalo. — </w:t>
      </w:r>
      <w:r>
        <w:rPr>
          <w:i/>
        </w:rPr>
        <w:t>Je porte un sac sur l'épaule.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saparami</w:t>
      </w:r>
      <w:r>
        <w:t xml:space="preserve"> v. — </w:t>
      </w:r>
      <w:r>
        <w:rPr>
          <w:b/>
        </w:rPr>
        <w:t>épargner, économiser</w:t>
      </w:r>
      <w:r>
        <w:t xml:space="preserve"> · to save (money)</w:t>
      </w:r>
    </w:p>
    <w:p>
      <w:r>
        <w:t xml:space="preserve">  ● Me sparmi monio. — </w:t>
      </w:r>
      <w:r>
        <w:rPr>
          <w:i/>
        </w:rPr>
        <w:t>J'économise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sapasio</w:t>
      </w:r>
      <w:r>
        <w:t xml:space="preserve"> n. — </w:t>
      </w:r>
      <w:r>
        <w:rPr>
          <w:b/>
        </w:rPr>
        <w:t>espace (sidéral)</w:t>
      </w:r>
      <w:r>
        <w:t xml:space="preserve"> · space</w:t>
      </w:r>
    </w:p>
    <w:p>
      <w:r>
        <w:t xml:space="preserve">  ● Spasio es suni. — </w:t>
      </w:r>
      <w:r>
        <w:rPr>
          <w:i/>
        </w:rPr>
        <w:t>L'espace est infini.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sapasior</w:t>
      </w:r>
      <w:r>
        <w:t xml:space="preserve"> n. — </w:t>
      </w:r>
      <w:r>
        <w:rPr>
          <w:b/>
        </w:rPr>
        <w:t>astronaute</w:t>
      </w:r>
      <w:r>
        <w:t xml:space="preserve"> · astronaut</w:t>
      </w:r>
    </w:p>
    <w:p>
      <w:r>
        <w:t xml:space="preserve">  ● Spasior mubi in spasio. — </w:t>
      </w:r>
      <w:r>
        <w:rPr>
          <w:i/>
        </w:rPr>
        <w:t>L'astronaute bouge dans l'espace.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sapaso</w:t>
      </w:r>
      <w:r>
        <w:t xml:space="preserve"> n. — </w:t>
      </w:r>
      <w:r>
        <w:rPr>
          <w:b/>
        </w:rPr>
        <w:t>espace (cosmos)</w:t>
      </w:r>
      <w:r>
        <w:t xml:space="preserve"> · space</w:t>
      </w:r>
    </w:p>
    <w:p>
      <w:r>
        <w:t xml:space="preserve">  ● Spaso es grandi. — </w:t>
      </w:r>
      <w:r>
        <w:rPr>
          <w:i/>
        </w:rPr>
        <w:t>L'espace est grand.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sapato</w:t>
      </w:r>
      <w:r>
        <w:t xml:space="preserve"> n. — </w:t>
      </w:r>
      <w:r>
        <w:rPr>
          <w:b/>
        </w:rPr>
        <w:t>chaussure</w:t>
      </w:r>
      <w:r>
        <w:t xml:space="preserve"> · shoe</w:t>
      </w:r>
    </w:p>
    <w:p>
      <w:r>
        <w:t xml:space="preserve">  ● Mi porti sapato. — </w:t>
      </w:r>
      <w:r>
        <w:rPr>
          <w:i/>
        </w:rPr>
        <w:t>Je porte une chaussure.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sapator</w:t>
      </w:r>
      <w:r>
        <w:t xml:space="preserve"> n. — </w:t>
      </w:r>
      <w:r>
        <w:rPr>
          <w:b/>
        </w:rPr>
        <w:t>cordonnier</w:t>
      </w:r>
      <w:r>
        <w:t xml:space="preserve"> · shoemaker</w:t>
      </w:r>
    </w:p>
    <w:p>
      <w:r>
        <w:t xml:space="preserve">  ● Sapator parari sapato. — </w:t>
      </w:r>
      <w:r>
        <w:rPr>
          <w:i/>
        </w:rPr>
        <w:t>Le cordonnier répare la chaussure.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sapeko</w:t>
      </w:r>
      <w:r>
        <w:t xml:space="preserve"> n. — </w:t>
      </w:r>
      <w:r>
        <w:rPr>
          <w:b/>
        </w:rPr>
        <w:t>miroir</w:t>
      </w:r>
      <w:r>
        <w:t xml:space="preserve"> · mirror</w:t>
      </w:r>
    </w:p>
    <w:p>
      <w:r>
        <w:t xml:space="preserve">  ● Speko montri faso. — </w:t>
      </w:r>
      <w:r>
        <w:rPr>
          <w:i/>
        </w:rPr>
        <w:t>Le miroir montre le visage.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sapekulo</w:t>
      </w:r>
      <w:r>
        <w:t xml:space="preserve"> n. — </w:t>
      </w:r>
      <w:r>
        <w:rPr>
          <w:b/>
        </w:rPr>
        <w:t>miroir</w:t>
      </w:r>
      <w:r>
        <w:t xml:space="preserve"> · mirror villageois</w:t>
      </w:r>
    </w:p>
    <w:p>
      <w:r>
        <w:t xml:space="preserve">  ● Speculo diki mi. — </w:t>
      </w:r>
      <w:r>
        <w:rPr>
          <w:i/>
        </w:rPr>
        <w:t>Le miroir me montre.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sapenadi</w:t>
      </w:r>
      <w:r>
        <w:t xml:space="preserve"> v. — </w:t>
      </w:r>
      <w:r>
        <w:rPr>
          <w:b/>
        </w:rPr>
        <w:t>dépenser</w:t>
      </w:r>
      <w:r>
        <w:t xml:space="preserve"> · to spend</w:t>
      </w:r>
    </w:p>
    <w:p>
      <w:r>
        <w:t xml:space="preserve">  ● mi spendi peyo. — </w:t>
      </w:r>
      <w:r>
        <w:rPr>
          <w:i/>
        </w:rPr>
        <w:t>Je dépense de l'argent.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sapenado</w:t>
      </w:r>
      <w:r>
        <w:t xml:space="preserve"> n. — </w:t>
      </w:r>
      <w:r>
        <w:rPr>
          <w:b/>
        </w:rPr>
        <w:t>dépense</w:t>
      </w:r>
      <w:r>
        <w:t xml:space="preserve"> · expense</w:t>
      </w:r>
    </w:p>
    <w:p>
      <w:r>
        <w:t xml:space="preserve">  ● spendo esu bulu. — </w:t>
      </w:r>
      <w:r>
        <w:rPr>
          <w:i/>
        </w:rPr>
        <w:t>La dépense est élevée.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sapera</w:t>
      </w:r>
      <w:r>
        <w:t xml:space="preserve"> n. — </w:t>
      </w:r>
      <w:r>
        <w:rPr>
          <w:b/>
        </w:rPr>
        <w:t>sphère</w:t>
      </w:r>
      <w:r>
        <w:t xml:space="preserve"> · sphere</w:t>
      </w:r>
    </w:p>
    <w:p>
      <w:r>
        <w:t xml:space="preserve">  ● Sfera es runda volumo. — </w:t>
      </w:r>
      <w:r>
        <w:rPr>
          <w:i/>
        </w:rPr>
        <w:t>La sphère est un volume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sapeti</w:t>
      </w:r>
      <w:r>
        <w:t xml:space="preserve"> v. — </w:t>
      </w:r>
      <w:r>
        <w:rPr>
          <w:b/>
        </w:rPr>
        <w:t>attendre</w:t>
      </w:r>
      <w:r>
        <w:t xml:space="preserve"> · to wait</w:t>
      </w:r>
    </w:p>
    <w:p>
      <w:r>
        <w:t xml:space="preserve">  ● Me speti tu. — </w:t>
      </w:r>
      <w:r>
        <w:rPr>
          <w:i/>
        </w:rPr>
        <w:t>Je t'attends.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sapina</w:t>
      </w:r>
      <w:r>
        <w:t xml:space="preserve"> n. — </w:t>
      </w:r>
      <w:r>
        <w:rPr>
          <w:b/>
        </w:rPr>
        <w:t>épine</w:t>
      </w:r>
      <w:r>
        <w:t xml:space="preserve"> · thorn</w:t>
      </w:r>
    </w:p>
    <w:p>
      <w:r>
        <w:t xml:space="preserve">  ● Spina punkti manu. — </w:t>
      </w:r>
      <w:r>
        <w:rPr>
          <w:i/>
        </w:rPr>
        <w:t>L'épine pique la main.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sapino</w:t>
      </w:r>
      <w:r>
        <w:t xml:space="preserve"> n. — </w:t>
      </w:r>
      <w:r>
        <w:rPr>
          <w:b/>
        </w:rPr>
        <w:t>épine</w:t>
      </w:r>
      <w:r>
        <w:t xml:space="preserve"> · thorn</w:t>
      </w:r>
    </w:p>
    <w:p>
      <w:r>
        <w:t xml:space="preserve">  ● spino es akuta. — </w:t>
      </w:r>
      <w:r>
        <w:rPr>
          <w:i/>
        </w:rPr>
        <w:t>L'épine est aiguë.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sapo</w:t>
      </w:r>
      <w:r>
        <w:t xml:space="preserve"> n. — </w:t>
      </w:r>
      <w:r>
        <w:rPr>
          <w:b/>
        </w:rPr>
        <w:t>chaussure</w:t>
      </w:r>
      <w:r>
        <w:t xml:space="preserve"> · shoe</w:t>
      </w:r>
    </w:p>
    <w:p>
      <w:r>
        <w:t xml:space="preserve">  ● Sapo es nuba. — </w:t>
      </w:r>
      <w:r>
        <w:rPr>
          <w:i/>
        </w:rPr>
        <w:t>La chaussure est neuve.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sapono</w:t>
      </w:r>
      <w:r>
        <w:t xml:space="preserve"> n. — </w:t>
      </w:r>
      <w:r>
        <w:rPr>
          <w:b/>
        </w:rPr>
        <w:t>savon</w:t>
      </w:r>
      <w:r>
        <w:t xml:space="preserve"> · soap</w:t>
      </w:r>
    </w:p>
    <w:p>
      <w:r>
        <w:t xml:space="preserve">  ● Sapono lari korpo. — </w:t>
      </w:r>
      <w:r>
        <w:rPr>
          <w:i/>
        </w:rPr>
        <w:t>Le savon lave le corps.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saporato</w:t>
      </w:r>
      <w:r>
        <w:t xml:space="preserve"> n. — </w:t>
      </w:r>
      <w:r>
        <w:rPr>
          <w:b/>
        </w:rPr>
        <w:t>sport/gymnastique</w:t>
      </w:r>
      <w:r>
        <w:t xml:space="preserve"> · sport/gym</w:t>
      </w:r>
    </w:p>
    <w:p>
      <w:r>
        <w:t xml:space="preserve">  ● Sporto es saluta. — </w:t>
      </w:r>
      <w:r>
        <w:rPr>
          <w:i/>
        </w:rPr>
        <w:t>Le sport est sain.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sapori</w:t>
      </w:r>
      <w:r>
        <w:t xml:space="preserve"> v. — </w:t>
      </w:r>
      <w:r>
        <w:rPr>
          <w:b/>
        </w:rPr>
        <w:t>goûter / savourer</w:t>
      </w:r>
      <w:r>
        <w:t xml:space="preserve"> · to taste</w:t>
      </w:r>
    </w:p>
    <w:p>
      <w:r>
        <w:t xml:space="preserve">  ● Me sapor-i siko. — </w:t>
      </w:r>
      <w:r>
        <w:rPr>
          <w:i/>
        </w:rPr>
        <w:t>Je goûte le plat.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saporu</w:t>
      </w:r>
      <w:r>
        <w:t xml:space="preserve"> adj. — </w:t>
      </w:r>
      <w:r>
        <w:rPr>
          <w:b/>
        </w:rPr>
        <w:t>savoureux / délicieux</w:t>
      </w:r>
      <w:r>
        <w:t xml:space="preserve"> · delicious / tasty</w:t>
      </w:r>
    </w:p>
    <w:p>
      <w:r>
        <w:t xml:space="preserve">  ● Pano es saporu. — </w:t>
      </w:r>
      <w:r>
        <w:rPr>
          <w:i/>
        </w:rPr>
        <w:t>Le pain est savoureux.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sapumo</w:t>
      </w:r>
      <w:r>
        <w:t xml:space="preserve"> n. — </w:t>
      </w:r>
      <w:r>
        <w:rPr>
          <w:b/>
        </w:rPr>
        <w:t>mousse (écume)</w:t>
      </w:r>
      <w:r>
        <w:t xml:space="preserve"> · foam</w:t>
      </w:r>
    </w:p>
    <w:p>
      <w:r>
        <w:t xml:space="preserve">  ● Spumo lusi akua. — </w:t>
      </w:r>
      <w:r>
        <w:rPr>
          <w:i/>
        </w:rPr>
        <w:t>La mousse brille sur l'eau.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saroro</w:t>
      </w:r>
      <w:r>
        <w:t xml:space="preserve"> n. — </w:t>
      </w:r>
      <w:r>
        <w:rPr>
          <w:b/>
        </w:rPr>
        <w:t>sœur</w:t>
      </w:r>
      <w:r>
        <w:t xml:space="preserve"> · sister</w:t>
      </w:r>
    </w:p>
    <w:p>
      <w:r>
        <w:t xml:space="preserve">  ● Saroro paroli kine. — </w:t>
      </w:r>
      <w:r>
        <w:rPr>
          <w:i/>
        </w:rPr>
        <w:t>La sœur parle ici.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saso</w:t>
      </w:r>
      <w:r>
        <w:t xml:space="preserve"> n. — </w:t>
      </w:r>
      <w:r>
        <w:rPr>
          <w:b/>
        </w:rPr>
        <w:t>saison</w:t>
      </w:r>
      <w:r>
        <w:t xml:space="preserve"> · season</w:t>
      </w:r>
    </w:p>
    <w:p>
      <w:r>
        <w:t xml:space="preserve">  ● Saso muti lenti. — </w:t>
      </w:r>
      <w:r>
        <w:rPr>
          <w:i/>
        </w:rPr>
        <w:t>La saison change lentement.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satano</w:t>
      </w:r>
      <w:r>
        <w:t xml:space="preserve"> n. — </w:t>
      </w:r>
      <w:r>
        <w:rPr>
          <w:b/>
        </w:rPr>
        <w:t>étain</w:t>
      </w:r>
      <w:r>
        <w:t xml:space="preserve"> · tin</w:t>
      </w:r>
    </w:p>
    <w:p>
      <w:r>
        <w:t xml:space="preserve">  ● stano esi blana. — </w:t>
      </w:r>
      <w:r>
        <w:rPr>
          <w:i/>
        </w:rPr>
        <w:t>L'étain est blanc.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satariko</w:t>
      </w:r>
      <w:r>
        <w:t xml:space="preserve"> n. — </w:t>
      </w:r>
      <w:r>
        <w:rPr>
          <w:b/>
        </w:rPr>
        <w:t>chouette</w:t>
      </w:r>
      <w:r>
        <w:t xml:space="preserve"> · owl</w:t>
      </w:r>
    </w:p>
    <w:p>
      <w:r>
        <w:t xml:space="preserve">  ● Striko bidi in nokto. — </w:t>
      </w:r>
      <w:r>
        <w:rPr>
          <w:i/>
        </w:rPr>
        <w:t>La chouette voit dans la nuit.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sataruiror</w:t>
      </w:r>
      <w:r>
        <w:t xml:space="preserve"> n. — </w:t>
      </w:r>
      <w:r>
        <w:rPr>
          <w:b/>
        </w:rPr>
        <w:t>bâtisseur, maçon</w:t>
      </w:r>
      <w:r>
        <w:t xml:space="preserve"> · builder, mason</w:t>
      </w:r>
    </w:p>
    <w:p>
      <w:r>
        <w:t xml:space="preserve">  ● Struirior konstrui domo. — </w:t>
      </w:r>
      <w:r>
        <w:rPr>
          <w:i/>
        </w:rPr>
        <w:t>Le bâtisseur construit la maison.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sataruitor</w:t>
      </w:r>
      <w:r>
        <w:t xml:space="preserve"> n. — </w:t>
      </w:r>
      <w:r>
        <w:rPr>
          <w:b/>
        </w:rPr>
        <w:t>bâtisseur</w:t>
      </w:r>
      <w:r>
        <w:t xml:space="preserve"> · builder</w:t>
      </w:r>
    </w:p>
    <w:p>
      <w:r>
        <w:t xml:space="preserve">  ● Struitor strui domo. — </w:t>
      </w:r>
      <w:r>
        <w:rPr>
          <w:i/>
        </w:rPr>
        <w:t>Le bâtisseur construit une maison.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satatuoi</w:t>
      </w:r>
      <w:r>
        <w:t xml:space="preserve"> n. — </w:t>
      </w:r>
      <w:r>
        <w:rPr>
          <w:b/>
        </w:rPr>
        <w:t>statue</w:t>
      </w:r>
      <w:r>
        <w:t xml:space="preserve"> · statue</w:t>
      </w:r>
    </w:p>
    <w:p>
      <w:r>
        <w:t xml:space="preserve">  ● Statuo es de petro. — </w:t>
      </w:r>
      <w:r>
        <w:rPr>
          <w:i/>
        </w:rPr>
        <w:t>La statue est en pierre.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sateli</w:t>
      </w:r>
      <w:r>
        <w:t xml:space="preserve"> n. — </w:t>
      </w:r>
      <w:r>
        <w:rPr>
          <w:b/>
        </w:rPr>
        <w:t>satellite</w:t>
      </w:r>
      <w:r>
        <w:t xml:space="preserve"> · satellite</w:t>
      </w:r>
    </w:p>
    <w:p>
      <w:r>
        <w:t xml:space="preserve">  ● Sateli giri tera. — </w:t>
      </w:r>
      <w:r>
        <w:rPr>
          <w:i/>
        </w:rPr>
        <w:t>Le satellite tourne autour de la Terre.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satelito</w:t>
      </w:r>
      <w:r>
        <w:t xml:space="preserve"> n. — </w:t>
      </w:r>
      <w:r>
        <w:rPr>
          <w:b/>
        </w:rPr>
        <w:t>satellite</w:t>
      </w:r>
      <w:r>
        <w:t xml:space="preserve"> · satellite</w:t>
      </w:r>
    </w:p>
    <w:p>
      <w:r>
        <w:t xml:space="preserve">  ● Satelito puri tera. — </w:t>
      </w:r>
      <w:r>
        <w:rPr>
          <w:i/>
        </w:rPr>
        <w:t>Le satellite suit la terre.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satelo</w:t>
      </w:r>
      <w:r>
        <w:t xml:space="preserve"> n. — </w:t>
      </w:r>
      <w:r>
        <w:rPr>
          <w:b/>
        </w:rPr>
        <w:t>étoile</w:t>
      </w:r>
      <w:r>
        <w:t xml:space="preserve"> · star</w:t>
      </w:r>
    </w:p>
    <w:p>
      <w:r>
        <w:t xml:space="preserve">  ● Stelo fulgi noki. — </w:t>
      </w:r>
      <w:r>
        <w:rPr>
          <w:i/>
        </w:rPr>
        <w:t>L'étoile brille la nuit.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satelor</w:t>
      </w:r>
      <w:r>
        <w:t xml:space="preserve"> n. — </w:t>
      </w:r>
      <w:r>
        <w:rPr>
          <w:b/>
        </w:rPr>
        <w:t>astronome</w:t>
      </w:r>
      <w:r>
        <w:t xml:space="preserve"> · astronomer</w:t>
      </w:r>
    </w:p>
    <w:p>
      <w:r>
        <w:t xml:space="preserve">  ● Stelor studi stelo. — </w:t>
      </w:r>
      <w:r>
        <w:rPr>
          <w:i/>
        </w:rPr>
        <w:t>L'astronome étudie les étoiles.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satero</w:t>
      </w:r>
      <w:r>
        <w:t xml:space="preserve"> n. — </w:t>
      </w:r>
      <w:r>
        <w:rPr>
          <w:b/>
        </w:rPr>
        <w:t>samedi</w:t>
      </w:r>
      <w:r>
        <w:t xml:space="preserve"> · Saturday</w:t>
      </w:r>
    </w:p>
    <w:p>
      <w:r>
        <w:t xml:space="preserve">  ● Satero es deo sisa. — </w:t>
      </w:r>
      <w:r>
        <w:rPr>
          <w:i/>
        </w:rPr>
        <w:t>Samedi est le sixième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satibalo</w:t>
      </w:r>
      <w:r>
        <w:t xml:space="preserve"> n. — </w:t>
      </w:r>
      <w:r>
        <w:rPr>
          <w:b/>
        </w:rPr>
        <w:t>botte villageoise</w:t>
      </w:r>
      <w:r>
        <w:t xml:space="preserve"> · boot</w:t>
      </w:r>
    </w:p>
    <w:p>
      <w:r>
        <w:t xml:space="preserve">  ● Stivalo es asura. — </w:t>
      </w:r>
      <w:r>
        <w:rPr>
          <w:i/>
        </w:rPr>
        <w:t>La botte est bleue.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satigoanimalakat</w:t>
      </w:r>
      <w:r>
        <w:t xml:space="preserve"> n. — </w:t>
      </w:r>
      <w:r>
        <w:rPr>
          <w:b/>
        </w:rPr>
        <w:t>hibou bird head</w:t>
      </w:r>
      <w:r>
        <w:t xml:space="preserve"> · owl</w:t>
      </w:r>
    </w:p>
    <w:p>
      <w:r>
        <w:t xml:space="preserve">  ● Stigo bidi in noko. — </w:t>
      </w:r>
      <w:r>
        <w:rPr>
          <w:i/>
        </w:rPr>
        <w:t>Le hibou voit dans la nuit.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satila</w:t>
      </w:r>
      <w:r>
        <w:t xml:space="preserve"> adj. — </w:t>
      </w:r>
      <w:r>
        <w:rPr>
          <w:b/>
        </w:rPr>
        <w:t>élégant</w:t>
      </w:r>
      <w:r>
        <w:t xml:space="preserve"> · elegant</w:t>
      </w:r>
    </w:p>
    <w:p>
      <w:r>
        <w:t xml:space="preserve">  ● Li es gayo-stila. — </w:t>
      </w:r>
      <w:r>
        <w:rPr>
          <w:i/>
        </w:rPr>
        <w:t>Il est élégant.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satilo</w:t>
      </w:r>
      <w:r>
        <w:t xml:space="preserve"> n. — </w:t>
      </w:r>
      <w:r>
        <w:rPr>
          <w:b/>
        </w:rPr>
        <w:t>style</w:t>
      </w:r>
      <w:r>
        <w:t xml:space="preserve"> · style</w:t>
      </w:r>
    </w:p>
    <w:p>
      <w:r>
        <w:t xml:space="preserve">  ● Stilo es kaka. — </w:t>
      </w:r>
      <w:r>
        <w:rPr>
          <w:i/>
        </w:rPr>
        <w:t>Le style est propre.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satomako</w:t>
      </w:r>
      <w:r>
        <w:t xml:space="preserve"> n. — </w:t>
      </w:r>
      <w:r>
        <w:rPr>
          <w:b/>
        </w:rPr>
        <w:t>estomac</w:t>
      </w:r>
      <w:r>
        <w:t xml:space="preserve"> · stomach</w:t>
      </w:r>
    </w:p>
    <w:p>
      <w:r>
        <w:t xml:space="preserve">  ● Stomako digeri kibo. — </w:t>
      </w:r>
      <w:r>
        <w:rPr>
          <w:i/>
        </w:rPr>
        <w:t>L'estomac digère la nourriture.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satudi</w:t>
      </w:r>
      <w:r>
        <w:t xml:space="preserve"> v. — </w:t>
      </w:r>
      <w:r>
        <w:rPr>
          <w:b/>
        </w:rPr>
        <w:t>étudier</w:t>
      </w:r>
      <w:r>
        <w:t xml:space="preserve"> · to study</w:t>
      </w:r>
    </w:p>
    <w:p>
      <w:r>
        <w:t xml:space="preserve">  ● Me studii poero. — </w:t>
      </w:r>
      <w:r>
        <w:rPr>
          <w:i/>
        </w:rPr>
        <w:t>J'étudie le pouvoir.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saturano</w:t>
      </w:r>
      <w:r>
        <w:t xml:space="preserve"> n. — </w:t>
      </w:r>
      <w:r>
        <w:rPr>
          <w:b/>
        </w:rPr>
        <w:t>Saturne</w:t>
      </w:r>
      <w:r>
        <w:t xml:space="preserve"> · Saturn (planet)</w:t>
      </w:r>
    </w:p>
    <w:p>
      <w:r>
        <w:t xml:space="preserve">  ● Saturno gani lingo. — </w:t>
      </w:r>
      <w:r>
        <w:rPr>
          <w:i/>
        </w:rPr>
        <w:t>Saturne possède des anneaux.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seda</w:t>
      </w:r>
      <w:r>
        <w:t xml:space="preserve"> n. — </w:t>
      </w:r>
      <w:r>
        <w:rPr>
          <w:b/>
        </w:rPr>
        <w:t>soie</w:t>
      </w:r>
      <w:r>
        <w:t xml:space="preserve"> · silk</w:t>
      </w:r>
    </w:p>
    <w:p>
      <w:r>
        <w:t xml:space="preserve">  ● Seda es gura. — </w:t>
      </w:r>
      <w:r>
        <w:rPr>
          <w:i/>
        </w:rPr>
        <w:t>La soie est précieuse.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sedo</w:t>
      </w:r>
      <w:r>
        <w:t xml:space="preserve"> n. — </w:t>
      </w:r>
      <w:r>
        <w:rPr>
          <w:b/>
        </w:rPr>
        <w:t>chaise</w:t>
      </w:r>
      <w:r>
        <w:t xml:space="preserve"> · chair</w:t>
      </w:r>
    </w:p>
    <w:p>
      <w:r>
        <w:t xml:space="preserve">  ● Sidi sur sedo. — </w:t>
      </w:r>
      <w:r>
        <w:rPr>
          <w:i/>
        </w:rPr>
        <w:t>Assieds-toi sur la chaise.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sedulo</w:t>
      </w:r>
      <w:r>
        <w:t xml:space="preserve"> n. — </w:t>
      </w:r>
      <w:r>
        <w:rPr>
          <w:b/>
        </w:rPr>
        <w:t>chaise</w:t>
      </w:r>
      <w:r>
        <w:t xml:space="preserve"> · chair</w:t>
      </w:r>
    </w:p>
    <w:p>
      <w:r>
        <w:t xml:space="preserve">  ● Me sidi sur sedulo. — </w:t>
      </w:r>
      <w:r>
        <w:rPr>
          <w:i/>
        </w:rPr>
        <w:t>Je m'assois sur la chaise.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sego</w:t>
      </w:r>
      <w:r>
        <w:t xml:space="preserve"> n. — </w:t>
      </w:r>
      <w:r>
        <w:rPr>
          <w:b/>
        </w:rPr>
        <w:t>scie</w:t>
      </w:r>
      <w:r>
        <w:t xml:space="preserve"> · saw (tool)</w:t>
      </w:r>
    </w:p>
    <w:p>
      <w:r>
        <w:t xml:space="preserve">  ● Sego koti tabulo. — </w:t>
      </w:r>
      <w:r>
        <w:rPr>
          <w:i/>
        </w:rPr>
        <w:t>La scie coupe la planche.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seka</w:t>
      </w:r>
      <w:r>
        <w:t xml:space="preserve"> adj. — </w:t>
      </w:r>
      <w:r>
        <w:rPr>
          <w:b/>
        </w:rPr>
        <w:t>sec</w:t>
      </w:r>
      <w:r>
        <w:t xml:space="preserve"> · dry</w:t>
      </w:r>
    </w:p>
    <w:p>
      <w:r>
        <w:t xml:space="preserve">  ● Deserto esu seka. — </w:t>
      </w:r>
      <w:r>
        <w:rPr>
          <w:i/>
        </w:rPr>
        <w:t>Le désert est sec.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sekaretor</w:t>
      </w:r>
      <w:r>
        <w:t xml:space="preserve"> n. — </w:t>
      </w:r>
      <w:r>
        <w:rPr>
          <w:b/>
        </w:rPr>
        <w:t>secrétaire</w:t>
      </w:r>
      <w:r>
        <w:t xml:space="preserve"> · secretary</w:t>
      </w:r>
    </w:p>
    <w:p>
      <w:r>
        <w:t xml:space="preserve">  ● Secretor parari skribo. — </w:t>
      </w:r>
      <w:r>
        <w:rPr>
          <w:i/>
        </w:rPr>
        <w:t>Le secrétaire prépare les écrits.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sekita</w:t>
      </w:r>
      <w:r>
        <w:t xml:space="preserve"> n. — </w:t>
      </w:r>
      <w:r>
        <w:rPr>
          <w:b/>
        </w:rPr>
        <w:t>sécheresse</w:t>
      </w:r>
      <w:r>
        <w:t xml:space="preserve"> · drought</w:t>
      </w:r>
    </w:p>
    <w:p>
      <w:r>
        <w:t xml:space="preserve">  ● Sekita peri la planta. — </w:t>
      </w:r>
      <w:r>
        <w:rPr>
          <w:i/>
        </w:rPr>
        <w:t>La sécheresse tue les plantes.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seko</w:t>
      </w:r>
      <w:r>
        <w:t xml:space="preserve"> n. — </w:t>
      </w:r>
      <w:r>
        <w:rPr>
          <w:b/>
        </w:rPr>
        <w:t>seau</w:t>
      </w:r>
      <w:r>
        <w:t xml:space="preserve"> · bucket, pail</w:t>
      </w:r>
    </w:p>
    <w:p>
      <w:r>
        <w:t xml:space="preserve">  ● Seko tini akua. — </w:t>
      </w:r>
      <w:r>
        <w:rPr>
          <w:i/>
        </w:rPr>
        <w:t>Le seau contient de l'eau.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seko-ita</w:t>
      </w:r>
      <w:r>
        <w:t xml:space="preserve"> n. — </w:t>
      </w:r>
      <w:r>
        <w:rPr>
          <w:b/>
        </w:rPr>
        <w:t>sécurité / sûreté</w:t>
      </w:r>
      <w:r>
        <w:t xml:space="preserve"> · security</w:t>
      </w:r>
    </w:p>
    <w:p>
      <w:r>
        <w:t xml:space="preserve">  ● Seko-ita habi kulu. — </w:t>
      </w:r>
      <w:r>
        <w:rPr>
          <w:i/>
        </w:rPr>
        <w:t>La sécurité a une clé.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sekunada</w:t>
      </w:r>
      <w:r>
        <w:t xml:space="preserve"> n. — </w:t>
      </w:r>
      <w:r>
        <w:rPr>
          <w:b/>
        </w:rPr>
        <w:t>seconde</w:t>
      </w:r>
      <w:r>
        <w:t xml:space="preserve"> · second</w:t>
      </w:r>
    </w:p>
    <w:p>
      <w:r>
        <w:t xml:space="preserve">  ● sekundo es rati. — </w:t>
      </w:r>
      <w:r>
        <w:rPr>
          <w:i/>
        </w:rPr>
        <w:t>La seconde est rapide.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sekunado</w:t>
      </w:r>
      <w:r>
        <w:t xml:space="preserve"> n. — </w:t>
      </w:r>
      <w:r>
        <w:rPr>
          <w:b/>
        </w:rPr>
        <w:t>seconde (temps)</w:t>
      </w:r>
      <w:r>
        <w:t xml:space="preserve"> · second</w:t>
      </w:r>
    </w:p>
    <w:p>
      <w:r>
        <w:t xml:space="preserve">  ● Sekundo es hapi. — </w:t>
      </w:r>
      <w:r>
        <w:rPr>
          <w:i/>
        </w:rPr>
        <w:t>La seconde est rapide.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sekurita</w:t>
      </w:r>
      <w:r>
        <w:t xml:space="preserve"> n. — </w:t>
      </w:r>
      <w:r>
        <w:rPr>
          <w:b/>
        </w:rPr>
        <w:t>sécurité</w:t>
      </w:r>
      <w:r>
        <w:t xml:space="preserve"> · safety, security</w:t>
      </w:r>
    </w:p>
    <w:p>
      <w:r>
        <w:t xml:space="preserve">  ● Sekurita es duto. — </w:t>
      </w:r>
      <w:r>
        <w:rPr>
          <w:i/>
        </w:rPr>
        <w:t>La sécurité est un devoir.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sela</w:t>
      </w:r>
      <w:r>
        <w:t xml:space="preserve"> adj. — </w:t>
      </w:r>
      <w:r>
        <w:rPr>
          <w:b/>
        </w:rPr>
        <w:t>stellaire</w:t>
      </w:r>
      <w:r>
        <w:t xml:space="preserve"> · stellar</w:t>
      </w:r>
    </w:p>
    <w:p>
      <w:r>
        <w:t xml:space="preserve">  ● Mundia selo es sela. — </w:t>
      </w:r>
      <w:r>
        <w:rPr>
          <w:i/>
        </w:rPr>
        <w:t>Le monde des étoiles est stellaire.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selaba</w:t>
      </w:r>
      <w:r>
        <w:t xml:space="preserve"> n. — </w:t>
      </w:r>
      <w:r>
        <w:rPr>
          <w:b/>
        </w:rPr>
        <w:t>forêt</w:t>
      </w:r>
      <w:r>
        <w:t xml:space="preserve"> · forest</w:t>
      </w:r>
    </w:p>
    <w:p>
      <w:r>
        <w:t xml:space="preserve">  ● Selba es densa. — </w:t>
      </w:r>
      <w:r>
        <w:rPr>
          <w:i/>
        </w:rPr>
        <w:t>La forêt est dense.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selawa</w:t>
      </w:r>
      <w:r>
        <w:t xml:space="preserve"> n. — </w:t>
      </w:r>
      <w:r>
        <w:rPr>
          <w:b/>
        </w:rPr>
        <w:t>forêt</w:t>
      </w:r>
      <w:r>
        <w:t xml:space="preserve"> · forest</w:t>
      </w:r>
    </w:p>
    <w:p>
      <w:r>
        <w:t xml:space="preserve">  ● Arboro kresi in selwa. — </w:t>
      </w:r>
      <w:r>
        <w:rPr>
          <w:i/>
        </w:rPr>
        <w:t>L'arbre croît dans la forêt.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seli</w:t>
      </w:r>
      <w:r>
        <w:t xml:space="preserve"> v. — </w:t>
      </w:r>
      <w:r>
        <w:rPr>
          <w:b/>
        </w:rPr>
        <w:t>vendre</w:t>
      </w:r>
      <w:r>
        <w:t xml:space="preserve"> · to sell</w:t>
      </w:r>
    </w:p>
    <w:p>
      <w:r>
        <w:t xml:space="preserve">  ● la seli loto. — </w:t>
      </w:r>
      <w:r>
        <w:rPr>
          <w:i/>
        </w:rPr>
        <w:t>Elle vend une voiture.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selo</w:t>
      </w:r>
      <w:r>
        <w:t xml:space="preserve"> n. — </w:t>
      </w:r>
      <w:r>
        <w:rPr>
          <w:b/>
        </w:rPr>
        <w:t>chaise, siège</w:t>
      </w:r>
      <w:r>
        <w:t xml:space="preserve"> · chair, seat</w:t>
      </w:r>
    </w:p>
    <w:p>
      <w:r>
        <w:t xml:space="preserve">  ● Selo es komoda. — </w:t>
      </w:r>
      <w:r>
        <w:rPr>
          <w:i/>
        </w:rPr>
        <w:t>La chaise est confortable.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selopo</w:t>
      </w:r>
      <w:r>
        <w:t xml:space="preserve"> n. — </w:t>
      </w:r>
      <w:r>
        <w:rPr>
          <w:b/>
        </w:rPr>
        <w:t>constellation (groupe d'étoiles)</w:t>
      </w:r>
      <w:r>
        <w:t xml:space="preserve"> · constellation</w:t>
      </w:r>
    </w:p>
    <w:p>
      <w:r>
        <w:t xml:space="preserve">  ● Selopo es eko. — </w:t>
      </w:r>
      <w:r>
        <w:rPr>
          <w:i/>
        </w:rPr>
        <w:t>La constellation est belle.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selulo</w:t>
      </w:r>
      <w:r>
        <w:t xml:space="preserve"> n. — </w:t>
      </w:r>
      <w:r>
        <w:rPr>
          <w:b/>
        </w:rPr>
        <w:t>cellule, unité</w:t>
      </w:r>
      <w:r>
        <w:t xml:space="preserve"> · cell, unit</w:t>
      </w:r>
    </w:p>
    <w:p>
      <w:r>
        <w:t xml:space="preserve">  ● Selulo esu bito-paito. — </w:t>
      </w:r>
      <w:r>
        <w:rPr>
          <w:i/>
        </w:rPr>
        <w:t>La cellule est une part de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sema</w:t>
      </w:r>
      <w:r>
        <w:t xml:space="preserve"> n. — </w:t>
      </w:r>
      <w:r>
        <w:rPr>
          <w:b/>
        </w:rPr>
        <w:t>semaine</w:t>
      </w:r>
      <w:r>
        <w:t xml:space="preserve"> · week</w:t>
      </w:r>
    </w:p>
    <w:p>
      <w:r>
        <w:t xml:space="preserve">  ● Sema es seto deo. — </w:t>
      </w:r>
      <w:r>
        <w:rPr>
          <w:i/>
        </w:rPr>
        <w:t>La semaine est sept jours.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semape</w:t>
      </w:r>
      <w:r>
        <w:t xml:space="preserve"> adv. — </w:t>
      </w:r>
      <w:r>
        <w:rPr>
          <w:b/>
        </w:rPr>
        <w:t>toujours</w:t>
      </w:r>
      <w:r>
        <w:t xml:space="preserve"> · always</w:t>
      </w:r>
    </w:p>
    <w:p>
      <w:r>
        <w:t xml:space="preserve">  ● Sempe me ami tu. — </w:t>
      </w:r>
      <w:r>
        <w:rPr>
          <w:i/>
        </w:rPr>
        <w:t>Toujours je t'aime.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semenato</w:t>
      </w:r>
      <w:r>
        <w:t xml:space="preserve"> n. — </w:t>
      </w:r>
      <w:r>
        <w:rPr>
          <w:b/>
        </w:rPr>
        <w:t>ciment</w:t>
      </w:r>
      <w:r>
        <w:t xml:space="preserve"> · cement</w:t>
      </w:r>
    </w:p>
    <w:p>
      <w:r>
        <w:t xml:space="preserve">  ● semento ligi lapido. — </w:t>
      </w:r>
      <w:r>
        <w:rPr>
          <w:i/>
        </w:rPr>
        <w:t>Le ciment lie les pierres.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semino</w:t>
      </w:r>
      <w:r>
        <w:t xml:space="preserve"> n. — </w:t>
      </w:r>
      <w:r>
        <w:rPr>
          <w:b/>
        </w:rPr>
        <w:t>graine</w:t>
      </w:r>
      <w:r>
        <w:t xml:space="preserve"> · seed</w:t>
      </w:r>
    </w:p>
    <w:p>
      <w:r>
        <w:t xml:space="preserve">  ● Semino kadika. — </w:t>
      </w:r>
      <w:r>
        <w:rPr>
          <w:i/>
        </w:rPr>
        <w:t>La graine tombe.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senadero</w:t>
      </w:r>
      <w:r>
        <w:t xml:space="preserve"> n. — </w:t>
      </w:r>
      <w:r>
        <w:rPr>
          <w:b/>
        </w:rPr>
        <w:t>sentier, chemin</w:t>
      </w:r>
      <w:r>
        <w:t xml:space="preserve"> · path</w:t>
      </w:r>
    </w:p>
    <w:p>
      <w:r>
        <w:t xml:space="preserve">  ● Sendero duki ad piko. — </w:t>
      </w:r>
      <w:r>
        <w:rPr>
          <w:i/>
        </w:rPr>
        <w:t>Le sentier mène au pic.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senasia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Sensia es eko. — </w:t>
      </w:r>
      <w:r>
        <w:rPr>
          <w:i/>
        </w:rPr>
        <w:t>La science est belle.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senataro</w:t>
      </w:r>
      <w:r>
        <w:t xml:space="preserve"> n. — </w:t>
      </w:r>
      <w:r>
        <w:rPr>
          <w:b/>
        </w:rPr>
        <w:t>centre</w:t>
      </w:r>
      <w:r>
        <w:t xml:space="preserve"> · center</w:t>
      </w:r>
    </w:p>
    <w:p>
      <w:r>
        <w:t xml:space="preserve">  ● Suno es sentro. — </w:t>
      </w:r>
      <w:r>
        <w:rPr>
          <w:i/>
        </w:rPr>
        <w:t>Le soleil est le centre.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senati</w:t>
      </w:r>
      <w:r>
        <w:t xml:space="preserve"> v. — </w:t>
      </w:r>
      <w:r>
        <w:rPr>
          <w:b/>
        </w:rPr>
        <w:t>sentir / ressentir</w:t>
      </w:r>
      <w:r>
        <w:t xml:space="preserve"> · to feel (touch) / sense</w:t>
      </w:r>
    </w:p>
    <w:p>
      <w:r>
        <w:t xml:space="preserve">  ● Mi senti kaldo. — </w:t>
      </w:r>
      <w:r>
        <w:rPr>
          <w:i/>
        </w:rPr>
        <w:t>Je sens le chaud.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senatiri</w:t>
      </w:r>
      <w:r>
        <w:t xml:space="preserve"> v. — </w:t>
      </w:r>
      <w:r>
        <w:rPr>
          <w:b/>
        </w:rPr>
        <w:t>ressentir / éprouver (émotion)</w:t>
      </w:r>
      <w:r>
        <w:t xml:space="preserve"> · to feel (emotion)</w:t>
      </w:r>
    </w:p>
    <w:p>
      <w:r>
        <w:t xml:space="preserve">  ● Mi senti eko. — </w:t>
      </w:r>
      <w:r>
        <w:rPr>
          <w:i/>
        </w:rPr>
        <w:t>Je ressens le beau.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senatitoi</w:t>
      </w:r>
      <w:r>
        <w:t xml:space="preserve"> n. — </w:t>
      </w:r>
      <w:r>
        <w:rPr>
          <w:b/>
        </w:rPr>
        <w:t>émotion</w:t>
      </w:r>
      <w:r>
        <w:t xml:space="preserve"> · emotion</w:t>
      </w:r>
    </w:p>
    <w:p>
      <w:r>
        <w:t xml:space="preserve">  ● Sentito es poti. — </w:t>
      </w:r>
      <w:r>
        <w:rPr>
          <w:i/>
        </w:rPr>
        <w:t>L'émotion est forte.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senatiyaro</w:t>
      </w:r>
      <w:r>
        <w:t xml:space="preserve"> n. — </w:t>
      </w:r>
      <w:r>
        <w:rPr>
          <w:b/>
        </w:rPr>
        <w:t>siècle</w:t>
      </w:r>
      <w:r>
        <w:t xml:space="preserve"> · century</w:t>
      </w:r>
    </w:p>
    <w:p>
      <w:r>
        <w:t xml:space="preserve">  ● sentiyaro es loni. — </w:t>
      </w:r>
      <w:r>
        <w:rPr>
          <w:i/>
        </w:rPr>
        <w:t>Le siècle est long.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senato-pato</w:t>
      </w:r>
      <w:r>
        <w:t xml:space="preserve"> n. — </w:t>
      </w:r>
      <w:r>
        <w:rPr>
          <w:b/>
        </w:rPr>
        <w:t>pour cent, pourcentage</w:t>
      </w:r>
      <w:r>
        <w:t xml:space="preserve"> · percent</w:t>
      </w:r>
    </w:p>
    <w:p>
      <w:r>
        <w:t xml:space="preserve">  ● Sento-pato es deko. — </w:t>
      </w:r>
      <w:r>
        <w:rPr>
          <w:i/>
        </w:rPr>
        <w:t>Le pourcentage est dix.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sepatilo</w:t>
      </w:r>
      <w:r>
        <w:t xml:space="preserve"> n. — </w:t>
      </w:r>
      <w:r>
        <w:rPr>
          <w:b/>
        </w:rPr>
        <w:t>semaine</w:t>
      </w:r>
      <w:r>
        <w:t xml:space="preserve"> · week</w:t>
      </w:r>
    </w:p>
    <w:p>
      <w:r>
        <w:t xml:space="preserve">  ● septilo es loni. — </w:t>
      </w:r>
      <w:r>
        <w:rPr>
          <w:i/>
        </w:rPr>
        <w:t>La semaine est longue.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sepato</w:t>
      </w:r>
      <w:r>
        <w:t xml:space="preserve"> n. — </w:t>
      </w:r>
      <w:r>
        <w:rPr>
          <w:b/>
        </w:rPr>
        <w:t>septembre</w:t>
      </w:r>
      <w:r>
        <w:t xml:space="preserve"> · September</w:t>
      </w:r>
    </w:p>
    <w:p>
      <w:r>
        <w:t xml:space="preserve">  ● Septo es meso nina. — </w:t>
      </w:r>
      <w:r>
        <w:rPr>
          <w:i/>
        </w:rPr>
        <w:t>Septembre est le neuvième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sepe</w:t>
      </w:r>
      <w:r>
        <w:t xml:space="preserve"> adv. — </w:t>
      </w:r>
      <w:r>
        <w:rPr>
          <w:b/>
        </w:rPr>
        <w:t>souvent</w:t>
      </w:r>
      <w:r>
        <w:t xml:space="preserve"> · often_time</w:t>
      </w:r>
    </w:p>
    <w:p>
      <w:r>
        <w:t xml:space="preserve">  ● me beni sepe. — </w:t>
      </w:r>
      <w:r>
        <w:rPr>
          <w:i/>
        </w:rPr>
        <w:t>Je viens souvent.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sera</w:t>
      </w:r>
      <w:r>
        <w:t xml:space="preserve"> adj. — </w:t>
      </w:r>
      <w:r>
        <w:rPr>
          <w:b/>
        </w:rPr>
        <w:t>tardif</w:t>
      </w:r>
      <w:r>
        <w:t xml:space="preserve"> · late</w:t>
      </w:r>
    </w:p>
    <w:p>
      <w:r>
        <w:t xml:space="preserve">  ● sera homi dormi. — </w:t>
      </w:r>
      <w:r>
        <w:rPr>
          <w:i/>
        </w:rPr>
        <w:t>L'homme tardif dort.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serabitor</w:t>
      </w:r>
      <w:r>
        <w:t xml:space="preserve"> n. — </w:t>
      </w:r>
      <w:r>
        <w:rPr>
          <w:b/>
        </w:rPr>
        <w:t>serveur</w:t>
      </w:r>
      <w:r>
        <w:t xml:space="preserve"> · waiter</w:t>
      </w:r>
    </w:p>
    <w:p>
      <w:r>
        <w:t xml:space="preserve">  ● Servitor doni taso. — </w:t>
      </w:r>
      <w:r>
        <w:rPr>
          <w:i/>
        </w:rPr>
        <w:t>Le serveur donne une tasse.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seraboanimalakat</w:t>
      </w:r>
      <w:r>
        <w:t xml:space="preserve"> n. — </w:t>
      </w:r>
      <w:r>
        <w:rPr>
          <w:b/>
        </w:rPr>
        <w:t>cerf head</w:t>
      </w:r>
      <w:r>
        <w:t xml:space="preserve"> · deer</w:t>
      </w:r>
    </w:p>
    <w:p>
      <w:r>
        <w:t xml:space="preserve">  ● Serbo kuri in selba. — </w:t>
      </w:r>
      <w:r>
        <w:rPr>
          <w:i/>
        </w:rPr>
        <w:t>Le cerf court dans la forêt.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serabor</w:t>
      </w:r>
      <w:r>
        <w:t xml:space="preserve"> n. — </w:t>
      </w:r>
      <w:r>
        <w:rPr>
          <w:b/>
        </w:rPr>
        <w:t>serveur</w:t>
      </w:r>
      <w:r>
        <w:t xml:space="preserve"> · waiter</w:t>
      </w:r>
    </w:p>
    <w:p>
      <w:r>
        <w:t xml:space="preserve">  ● Serbor duni drinko. — </w:t>
      </w:r>
      <w:r>
        <w:rPr>
          <w:i/>
        </w:rPr>
        <w:t>Le serveur apporte la boisson.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seraki</w:t>
      </w:r>
      <w:r>
        <w:t xml:space="preserve"> v. — </w:t>
      </w:r>
      <w:r>
        <w:rPr>
          <w:b/>
        </w:rPr>
        <w:t>chercher / naviguer</w:t>
      </w:r>
      <w:r>
        <w:t xml:space="preserve"> · to search / browse</w:t>
      </w:r>
    </w:p>
    <w:p>
      <w:r>
        <w:t xml:space="preserve">  ● Liki-or serki neto. — </w:t>
      </w:r>
      <w:r>
        <w:rPr>
          <w:i/>
        </w:rPr>
        <w:t>Le chercheur fouille le réseau.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serapato</w:t>
      </w:r>
      <w:r>
        <w:t xml:space="preserve"> n. — </w:t>
      </w:r>
      <w:r>
        <w:rPr>
          <w:b/>
        </w:rPr>
        <w:t>soir (crépuscule)</w:t>
      </w:r>
      <w:r>
        <w:t xml:space="preserve"> · evening</w:t>
      </w:r>
    </w:p>
    <w:p>
      <w:r>
        <w:t xml:space="preserve">  ● Serpato es trankila. — </w:t>
      </w:r>
      <w:r>
        <w:rPr>
          <w:i/>
        </w:rPr>
        <w:t>Le soir est tranquille.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serapenato</w:t>
      </w:r>
      <w:r>
        <w:t xml:space="preserve"> n. — </w:t>
      </w:r>
      <w:r>
        <w:rPr>
          <w:b/>
        </w:rPr>
        <w:t>serpent</w:t>
      </w:r>
      <w:r>
        <w:t xml:space="preserve"> · snake</w:t>
      </w:r>
    </w:p>
    <w:p>
      <w:r>
        <w:t xml:space="preserve">  ● Serpento ranti in herba. — </w:t>
      </w:r>
      <w:r>
        <w:rPr>
          <w:i/>
        </w:rPr>
        <w:t>Le serpent rampe dans l'herbe.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serebaro</w:t>
      </w:r>
      <w:r>
        <w:t xml:space="preserve"> n. — </w:t>
      </w:r>
      <w:r>
        <w:rPr>
          <w:b/>
        </w:rPr>
        <w:t>cerveau</w:t>
      </w:r>
      <w:r>
        <w:t xml:space="preserve"> · brain</w:t>
      </w:r>
    </w:p>
    <w:p>
      <w:r>
        <w:t xml:space="preserve">  ● Serebro lansi signalo. — </w:t>
      </w:r>
      <w:r>
        <w:rPr>
          <w:i/>
        </w:rPr>
        <w:t>Le cerveau envoie un signal.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serena</w:t>
      </w:r>
      <w:r>
        <w:t xml:space="preserve"> adj. — </w:t>
      </w:r>
      <w:r>
        <w:rPr>
          <w:b/>
        </w:rPr>
        <w:t>serein / dégagé</w:t>
      </w:r>
      <w:r>
        <w:t xml:space="preserve"> · clear / cloudless</w:t>
      </w:r>
    </w:p>
    <w:p>
      <w:r>
        <w:t xml:space="preserve">  ● Selo es serena. — </w:t>
      </w:r>
      <w:r>
        <w:rPr>
          <w:i/>
        </w:rPr>
        <w:t>Le ciel est serein (sans nuages).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sero</w:t>
      </w:r>
      <w:r>
        <w:t xml:space="preserve"> n. — </w:t>
      </w:r>
      <w:r>
        <w:rPr>
          <w:b/>
        </w:rPr>
        <w:t>soir/soirée</w:t>
      </w:r>
      <w:r>
        <w:t xml:space="preserve"> · evening</w:t>
      </w:r>
    </w:p>
    <w:p>
      <w:r>
        <w:t xml:space="preserve">  ● Sero es trankila. — </w:t>
      </w:r>
      <w:r>
        <w:rPr>
          <w:i/>
        </w:rPr>
        <w:t>Le soir est tranquille.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sesato</w:t>
      </w:r>
      <w:r>
        <w:t xml:space="preserve"> n. — </w:t>
      </w:r>
      <w:r>
        <w:rPr>
          <w:b/>
        </w:rPr>
        <w:t>été</w:t>
      </w:r>
      <w:r>
        <w:t xml:space="preserve"> · summer</w:t>
      </w:r>
    </w:p>
    <w:p>
      <w:r>
        <w:t xml:space="preserve">  ● Sesto es kaluta. — </w:t>
      </w:r>
      <w:r>
        <w:rPr>
          <w:i/>
        </w:rPr>
        <w:t>L'été est chaud.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sesono</w:t>
      </w:r>
      <w:r>
        <w:t xml:space="preserve"> n. — </w:t>
      </w:r>
      <w:r>
        <w:rPr>
          <w:b/>
        </w:rPr>
        <w:t>saison stories</w:t>
      </w:r>
      <w:r>
        <w:t xml:space="preserve"> · season</w:t>
      </w:r>
    </w:p>
    <w:p>
      <w:r>
        <w:t xml:space="preserve">  ● Mundi abe kuato sesono. — </w:t>
      </w:r>
      <w:r>
        <w:rPr>
          <w:i/>
        </w:rPr>
        <w:t>Le monde a quatre saisons.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setara</w:t>
      </w:r>
      <w:r>
        <w:t xml:space="preserve"> n. — </w:t>
      </w:r>
      <w:r>
        <w:rPr>
          <w:b/>
        </w:rPr>
        <w:t>orange (fruit)</w:t>
      </w:r>
      <w:r>
        <w:t xml:space="preserve"> · orange (fruit)</w:t>
      </w:r>
    </w:p>
    <w:p>
      <w:r>
        <w:t xml:space="preserve">  ● Me kompi setra. — </w:t>
      </w:r>
      <w:r>
        <w:rPr>
          <w:i/>
        </w:rPr>
        <w:t>J'achète une orange.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sibola</w:t>
      </w:r>
      <w:r>
        <w:t xml:space="preserve"> n. — </w:t>
      </w:r>
      <w:r>
        <w:rPr>
          <w:b/>
        </w:rPr>
        <w:t>oignon</w:t>
      </w:r>
      <w:r>
        <w:t xml:space="preserve"> · onion</w:t>
      </w:r>
    </w:p>
    <w:p>
      <w:r>
        <w:t xml:space="preserve">  ● Sibola es in supa. — </w:t>
      </w:r>
      <w:r>
        <w:rPr>
          <w:i/>
        </w:rPr>
        <w:t>L'oignon est dans la soupe.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sielo</w:t>
      </w:r>
      <w:r>
        <w:t xml:space="preserve"> n. — </w:t>
      </w:r>
      <w:r>
        <w:rPr>
          <w:b/>
        </w:rPr>
        <w:t>ciel</w:t>
      </w:r>
      <w:r>
        <w:t xml:space="preserve"> · sky</w:t>
      </w:r>
    </w:p>
    <w:p>
      <w:r>
        <w:t xml:space="preserve">  ● Sielo es blua. — </w:t>
      </w:r>
      <w:r>
        <w:rPr>
          <w:i/>
        </w:rPr>
        <w:t>Le ciel est bleu.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sienake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Sinto kuli sience. — </w:t>
      </w:r>
      <w:r>
        <w:rPr>
          <w:i/>
        </w:rPr>
        <w:t>La science explique tout.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sienake-or</w:t>
      </w:r>
      <w:r>
        <w:t xml:space="preserve"> n. — </w:t>
      </w:r>
      <w:r>
        <w:rPr>
          <w:b/>
        </w:rPr>
        <w:t>scientifique (personne)</w:t>
      </w:r>
      <w:r>
        <w:t xml:space="preserve"> · scientist</w:t>
      </w:r>
    </w:p>
    <w:p>
      <w:r>
        <w:t xml:space="preserve">  ● Sience-or luki atomo. — </w:t>
      </w:r>
      <w:r>
        <w:rPr>
          <w:i/>
        </w:rPr>
        <w:t>Le scientifique regarde l'atome.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sienaso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Siense es eko. — </w:t>
      </w:r>
      <w:r>
        <w:rPr>
          <w:i/>
        </w:rPr>
        <w:t>La science est belle.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sienateor</w:t>
      </w:r>
      <w:r>
        <w:t xml:space="preserve"> n. — </w:t>
      </w:r>
      <w:r>
        <w:rPr>
          <w:b/>
        </w:rPr>
        <w:t>scientifique</w:t>
      </w:r>
      <w:r>
        <w:t xml:space="preserve"> · scientist</w:t>
      </w:r>
    </w:p>
    <w:p>
      <w:r>
        <w:t xml:space="preserve">  ● Sienteor studi mundi. — </w:t>
      </w:r>
      <w:r>
        <w:rPr>
          <w:i/>
        </w:rPr>
        <w:t>Le scientifique étudie le monde.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sienatitor</w:t>
      </w:r>
      <w:r>
        <w:t xml:space="preserve"> n. — </w:t>
      </w:r>
      <w:r>
        <w:rPr>
          <w:b/>
        </w:rPr>
        <w:t>scientifique</w:t>
      </w:r>
      <w:r>
        <w:t xml:space="preserve"> · scientist</w:t>
      </w:r>
    </w:p>
    <w:p>
      <w:r>
        <w:t xml:space="preserve">  ● Sientitor luki kosmos. — </w:t>
      </w:r>
      <w:r>
        <w:rPr>
          <w:i/>
        </w:rPr>
        <w:t>Le scientifique regarde le cosmos.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sienato</w:t>
      </w:r>
      <w:r>
        <w:t xml:space="preserve"> n. — </w:t>
      </w:r>
      <w:r>
        <w:rPr>
          <w:b/>
        </w:rPr>
        <w:t>science</w:t>
      </w:r>
      <w:r>
        <w:t xml:space="preserve"> · science</w:t>
      </w:r>
    </w:p>
    <w:p>
      <w:r>
        <w:t xml:space="preserve">  ● Siento lumni bito. — </w:t>
      </w:r>
      <w:r>
        <w:rPr>
          <w:i/>
        </w:rPr>
        <w:t>La science éclaire la vie.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sienator</w:t>
      </w:r>
      <w:r>
        <w:t xml:space="preserve"> n. — </w:t>
      </w:r>
      <w:r>
        <w:rPr>
          <w:b/>
        </w:rPr>
        <w:t>scientifique, savant</w:t>
      </w:r>
      <w:r>
        <w:t xml:space="preserve"> · expert, scientist (agent)</w:t>
      </w:r>
    </w:p>
    <w:p>
      <w:r>
        <w:t xml:space="preserve">  ● Sientor sabyi muno. — </w:t>
      </w:r>
      <w:r>
        <w:rPr>
          <w:i/>
        </w:rPr>
        <w:t>Le scientifique connaît le monde.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siganaloyomo</w:t>
      </w:r>
      <w:r>
        <w:t xml:space="preserve"> n. — </w:t>
      </w:r>
      <w:r>
        <w:rPr>
          <w:b/>
        </w:rPr>
        <w:t>signal, onde</w:t>
      </w:r>
      <w:r>
        <w:t xml:space="preserve"> · signal, wave</w:t>
      </w:r>
    </w:p>
    <w:p>
      <w:r>
        <w:t xml:space="preserve">  ● Signalo flui ayero. — </w:t>
      </w:r>
      <w:r>
        <w:rPr>
          <w:i/>
        </w:rPr>
        <w:t>Le signal coule dans l'air.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siko</w:t>
      </w:r>
      <w:r>
        <w:t xml:space="preserve"> n. — </w:t>
      </w:r>
      <w:r>
        <w:rPr>
          <w:b/>
        </w:rPr>
        <w:t>plat / assiette</w:t>
      </w:r>
      <w:r>
        <w:t xml:space="preserve"> · plate / dish</w:t>
      </w:r>
    </w:p>
    <w:p>
      <w:r>
        <w:t xml:space="preserve">  ● Siko es grandi. — </w:t>
      </w:r>
      <w:r>
        <w:rPr>
          <w:i/>
        </w:rPr>
        <w:t>Le plat est grand.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silero</w:t>
      </w:r>
      <w:r>
        <w:t xml:space="preserve"> n. — </w:t>
      </w:r>
      <w:r>
        <w:rPr>
          <w:b/>
        </w:rPr>
        <w:t>argent (métal)</w:t>
      </w:r>
      <w:r>
        <w:t xml:space="preserve"> · silver</w:t>
      </w:r>
    </w:p>
    <w:p>
      <w:r>
        <w:t xml:space="preserve">  ● silero esu eko. — </w:t>
      </w:r>
      <w:r>
        <w:rPr>
          <w:i/>
        </w:rPr>
        <w:t>L'argent (métal) est beau.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simenato</w:t>
      </w:r>
      <w:r>
        <w:t xml:space="preserve"> n. — </w:t>
      </w:r>
      <w:r>
        <w:rPr>
          <w:b/>
        </w:rPr>
        <w:t>ciment</w:t>
      </w:r>
      <w:r>
        <w:t xml:space="preserve"> · cement</w:t>
      </w:r>
    </w:p>
    <w:p>
      <w:r>
        <w:t xml:space="preserve">  ● Simento duryi oko. — </w:t>
      </w:r>
      <w:r>
        <w:rPr>
          <w:i/>
        </w:rPr>
        <w:t>Le ciment durcit vite.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simio</w:t>
      </w:r>
      <w:r>
        <w:t xml:space="preserve"> n. — </w:t>
      </w:r>
      <w:r>
        <w:rPr>
          <w:b/>
        </w:rPr>
        <w:t>singe</w:t>
      </w:r>
      <w:r>
        <w:t xml:space="preserve"> · monkey</w:t>
      </w:r>
    </w:p>
    <w:p>
      <w:r>
        <w:t xml:space="preserve">  ● Simio ludi in arboro. — </w:t>
      </w:r>
      <w:r>
        <w:rPr>
          <w:i/>
        </w:rPr>
        <w:t>Le singe joue dans l'arbre.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simo</w:t>
      </w:r>
      <w:r>
        <w:t xml:space="preserve"> n. — </w:t>
      </w:r>
      <w:r>
        <w:rPr>
          <w:b/>
        </w:rPr>
        <w:t>singe</w:t>
      </w:r>
      <w:r>
        <w:t xml:space="preserve"> · monkey</w:t>
      </w:r>
    </w:p>
    <w:p>
      <w:r>
        <w:t xml:space="preserve">  ● Simo kapi banana. — </w:t>
      </w:r>
      <w:r>
        <w:rPr>
          <w:i/>
        </w:rPr>
        <w:t>Le singe prend une banane.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sinako</w:t>
      </w:r>
      <w:r>
        <w:t xml:space="preserve"> n. — </w:t>
      </w:r>
      <w:r>
        <w:rPr>
          <w:b/>
        </w:rPr>
        <w:t>zinc</w:t>
      </w:r>
      <w:r>
        <w:t xml:space="preserve"> · zinc</w:t>
      </w:r>
    </w:p>
    <w:p>
      <w:r>
        <w:t xml:space="preserve">  ● Sinko protekti fero. — </w:t>
      </w:r>
      <w:r>
        <w:rPr>
          <w:i/>
        </w:rPr>
        <w:t>Le zinc protège le fer.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sinato</w:t>
      </w:r>
      <w:r>
        <w:t xml:space="preserve"> n. — </w:t>
      </w:r>
      <w:r>
        <w:rPr>
          <w:b/>
        </w:rPr>
        <w:t>ceinture</w:t>
      </w:r>
      <w:r>
        <w:t xml:space="preserve"> · belt</w:t>
      </w:r>
    </w:p>
    <w:p>
      <w:r>
        <w:t xml:space="preserve">  ● Sinto es nigra. — </w:t>
      </w:r>
      <w:r>
        <w:rPr>
          <w:i/>
        </w:rPr>
        <w:t>La ceinture est noire.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sinayo</w:t>
      </w:r>
      <w:r>
        <w:t xml:space="preserve"> n. — </w:t>
      </w:r>
      <w:r>
        <w:rPr>
          <w:b/>
        </w:rPr>
        <w:t>signal / message</w:t>
      </w:r>
      <w:r>
        <w:t xml:space="preserve"> · message / signal</w:t>
      </w:r>
    </w:p>
    <w:p>
      <w:r>
        <w:t xml:space="preserve">  ● Sinyo iti rito. — </w:t>
      </w:r>
      <w:r>
        <w:rPr>
          <w:i/>
        </w:rPr>
        <w:t>Le signal va vite.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sineri</w:t>
      </w:r>
      <w:r>
        <w:t xml:space="preserve"> n. — </w:t>
      </w:r>
      <w:r>
        <w:rPr>
          <w:b/>
        </w:rPr>
        <w:t>cinéma (lieu)</w:t>
      </w:r>
      <w:r>
        <w:t xml:space="preserve"> · cinema</w:t>
      </w:r>
    </w:p>
    <w:p>
      <w:r>
        <w:t xml:space="preserve">  ● Mi iri sineri. — </w:t>
      </w:r>
      <w:r>
        <w:rPr>
          <w:i/>
        </w:rPr>
        <w:t>Je vais au cinéma.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sinero</w:t>
      </w:r>
      <w:r>
        <w:t xml:space="preserve"> n. — </w:t>
      </w:r>
      <w:r>
        <w:rPr>
          <w:b/>
        </w:rPr>
        <w:t>cendre</w:t>
      </w:r>
      <w:r>
        <w:t xml:space="preserve"> · ash</w:t>
      </w:r>
    </w:p>
    <w:p>
      <w:r>
        <w:t xml:space="preserve">  ● Sinero resta po piro. — </w:t>
      </w:r>
      <w:r>
        <w:rPr>
          <w:i/>
        </w:rPr>
        <w:t>La cendre reste après le feu.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sini</w:t>
      </w:r>
      <w:r>
        <w:t xml:space="preserve"> v. — </w:t>
      </w:r>
      <w:r>
        <w:rPr>
          <w:b/>
        </w:rPr>
        <w:t>signer</w:t>
      </w:r>
      <w:r>
        <w:t xml:space="preserve"> · to sign</w:t>
      </w:r>
    </w:p>
    <w:p>
      <w:r>
        <w:t xml:space="preserve">  ● Lira sini pako. — </w:t>
      </w:r>
      <w:r>
        <w:rPr>
          <w:i/>
        </w:rPr>
        <w:t>Le chef signe le pacte.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siparo</w:t>
      </w:r>
      <w:r>
        <w:t xml:space="preserve"> n. — </w:t>
      </w:r>
      <w:r>
        <w:rPr>
          <w:b/>
        </w:rPr>
        <w:t>chiffre</w:t>
      </w:r>
      <w:r>
        <w:t xml:space="preserve"> · digit, figure</w:t>
      </w:r>
    </w:p>
    <w:p>
      <w:r>
        <w:t xml:space="preserve">  ● Sifro es pika namo. — </w:t>
      </w:r>
      <w:r>
        <w:rPr>
          <w:i/>
        </w:rPr>
        <w:t>Le chiffre est un petit nombre.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sirakulo</w:t>
      </w:r>
      <w:r>
        <w:t xml:space="preserve"> n. — </w:t>
      </w:r>
      <w:r>
        <w:rPr>
          <w:b/>
        </w:rPr>
        <w:t>cercle</w:t>
      </w:r>
      <w:r>
        <w:t xml:space="preserve"> · circle</w:t>
      </w:r>
    </w:p>
    <w:p>
      <w:r>
        <w:t xml:space="preserve">  ● Sirkulo es runda. — </w:t>
      </w:r>
      <w:r>
        <w:rPr>
          <w:i/>
        </w:rPr>
        <w:t>Le cercle est rond.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sisamosapininag</w:t>
      </w:r>
      <w:r>
        <w:t xml:space="preserve"> n. — </w:t>
      </w:r>
      <w:r>
        <w:rPr>
          <w:b/>
        </w:rPr>
        <w:t>séisme, tremblement de terre</w:t>
      </w:r>
      <w:r>
        <w:t xml:space="preserve"> · earthquake</w:t>
      </w:r>
    </w:p>
    <w:p>
      <w:r>
        <w:t xml:space="preserve">  ● Sismo mubi tero. — </w:t>
      </w:r>
      <w:r>
        <w:rPr>
          <w:i/>
        </w:rPr>
        <w:t>Le séisme bouge la terre.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sisatemo</w:t>
      </w:r>
      <w:r>
        <w:t xml:space="preserve"> n. — </w:t>
      </w:r>
      <w:r>
        <w:rPr>
          <w:b/>
        </w:rPr>
        <w:t>système</w:t>
      </w:r>
      <w:r>
        <w:t xml:space="preserve"> · system (solar)</w:t>
      </w:r>
    </w:p>
    <w:p>
      <w:r>
        <w:t xml:space="preserve">  ● Suno-sistemo es domo. — </w:t>
      </w:r>
      <w:r>
        <w:rPr>
          <w:i/>
        </w:rPr>
        <w:t>Le système solaire est la maison.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sitalo</w:t>
      </w:r>
      <w:r>
        <w:t xml:space="preserve"> n. — </w:t>
      </w:r>
      <w:r>
        <w:rPr>
          <w:b/>
        </w:rPr>
        <w:t>seau</w:t>
      </w:r>
      <w:r>
        <w:t xml:space="preserve"> · bucket</w:t>
      </w:r>
    </w:p>
    <w:p>
      <w:r>
        <w:t xml:space="preserve">  ● Sitlo teni akua. — </w:t>
      </w:r>
      <w:r>
        <w:rPr>
          <w:i/>
        </w:rPr>
        <w:t>Le seau contient de l'eau.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siti</w:t>
      </w:r>
      <w:r>
        <w:t xml:space="preserve"> n. — </w:t>
      </w:r>
      <w:r>
        <w:rPr>
          <w:b/>
        </w:rPr>
        <w:t>étoile</w:t>
      </w:r>
      <w:r>
        <w:t xml:space="preserve"> · star</w:t>
      </w:r>
    </w:p>
    <w:p>
      <w:r>
        <w:t xml:space="preserve">  ● Siti brili loko-u. — </w:t>
      </w:r>
      <w:r>
        <w:rPr>
          <w:i/>
        </w:rPr>
        <w:t>L'étoile brille là-haut.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sitir</w:t>
      </w:r>
      <w:r>
        <w:t xml:space="preserve"> n. — </w:t>
      </w:r>
      <w:r>
        <w:rPr>
          <w:b/>
        </w:rPr>
        <w:t>citoyen</w:t>
      </w:r>
      <w:r>
        <w:t xml:space="preserve"> · citizen</w:t>
      </w:r>
    </w:p>
    <w:p>
      <w:r>
        <w:t xml:space="preserve">  ● Sitir vivi lano. — </w:t>
      </w:r>
      <w:r>
        <w:rPr>
          <w:i/>
        </w:rPr>
        <w:t>Le citoyen vit dans l'état.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sito</w:t>
      </w:r>
      <w:r>
        <w:t xml:space="preserve"> n. — </w:t>
      </w:r>
      <w:r>
        <w:rPr>
          <w:b/>
        </w:rPr>
        <w:t>système</w:t>
      </w:r>
      <w:r>
        <w:t xml:space="preserve"> · system</w:t>
      </w:r>
    </w:p>
    <w:p>
      <w:r>
        <w:t xml:space="preserve">  ● Sito labo boni. — </w:t>
      </w:r>
      <w:r>
        <w:rPr>
          <w:i/>
        </w:rPr>
        <w:t>Le système travaille bien.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sokia</w:t>
      </w:r>
      <w:r>
        <w:t xml:space="preserve"> adj. — </w:t>
      </w:r>
      <w:r>
        <w:rPr>
          <w:b/>
        </w:rPr>
        <w:t>social</w:t>
      </w:r>
      <w:r>
        <w:t xml:space="preserve"> · social</w:t>
      </w:r>
    </w:p>
    <w:p>
      <w:r>
        <w:t xml:space="preserve">  ● Li es sokia homi. — </w:t>
      </w:r>
      <w:r>
        <w:rPr>
          <w:i/>
        </w:rPr>
        <w:t>Ils sont des gens sociaux.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sokieta</w:t>
      </w:r>
      <w:r>
        <w:t xml:space="preserve"> n. — </w:t>
      </w:r>
      <w:r>
        <w:rPr>
          <w:b/>
        </w:rPr>
        <w:t>société</w:t>
      </w:r>
      <w:r>
        <w:t xml:space="preserve"> · society</w:t>
      </w:r>
    </w:p>
    <w:p>
      <w:r>
        <w:t xml:space="preserve">  ● Sokieta es komplekso. — </w:t>
      </w:r>
      <w:r>
        <w:rPr>
          <w:i/>
        </w:rPr>
        <w:t>La société est complexe.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soko</w:t>
      </w:r>
      <w:r>
        <w:t xml:space="preserve"> n. — </w:t>
      </w:r>
      <w:r>
        <w:rPr>
          <w:b/>
        </w:rPr>
        <w:t>chocolat</w:t>
      </w:r>
      <w:r>
        <w:t xml:space="preserve"> · chocolate</w:t>
      </w:r>
    </w:p>
    <w:p>
      <w:r>
        <w:t xml:space="preserve">  ● Soko es buna. — </w:t>
      </w:r>
      <w:r>
        <w:rPr>
          <w:i/>
        </w:rPr>
        <w:t>Le chocolat est bon.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solabi</w:t>
      </w:r>
      <w:r>
        <w:t xml:space="preserve"> v. — </w:t>
      </w:r>
      <w:r>
        <w:rPr>
          <w:b/>
        </w:rPr>
        <w:t>résoudre</w:t>
      </w:r>
      <w:r>
        <w:t xml:space="preserve"> · to solve</w:t>
      </w:r>
    </w:p>
    <w:p>
      <w:r>
        <w:t xml:space="preserve">  ● Li solvi nuro. — </w:t>
      </w:r>
      <w:r>
        <w:rPr>
          <w:i/>
        </w:rPr>
        <w:t>Il résout les chiffres.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solado</w:t>
      </w:r>
      <w:r>
        <w:t xml:space="preserve"> n. — </w:t>
      </w:r>
      <w:r>
        <w:rPr>
          <w:b/>
        </w:rPr>
        <w:t>soldat</w:t>
      </w:r>
      <w:r>
        <w:t xml:space="preserve"> · soldier</w:t>
      </w:r>
    </w:p>
    <w:p>
      <w:r>
        <w:t xml:space="preserve">  ● Soldo deki naso. — </w:t>
      </w:r>
      <w:r>
        <w:rPr>
          <w:i/>
        </w:rPr>
        <w:t>Le soldat défend la nation.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soluso</w:t>
      </w:r>
      <w:r>
        <w:t xml:space="preserve"> n. — </w:t>
      </w:r>
      <w:r>
        <w:rPr>
          <w:b/>
        </w:rPr>
        <w:t>solution</w:t>
      </w:r>
      <w:r>
        <w:t xml:space="preserve"> · solution</w:t>
      </w:r>
    </w:p>
    <w:p>
      <w:r>
        <w:t xml:space="preserve">  ● Me bati soluso. — </w:t>
      </w:r>
      <w:r>
        <w:rPr>
          <w:i/>
        </w:rPr>
        <w:t>Je trouve la solution.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somabara</w:t>
      </w:r>
      <w:r>
        <w:t xml:space="preserve"> n. — </w:t>
      </w:r>
      <w:r>
        <w:rPr>
          <w:b/>
        </w:rPr>
        <w:t>ombre</w:t>
      </w:r>
      <w:r>
        <w:t xml:space="preserve"> · shadow/shade</w:t>
      </w:r>
    </w:p>
    <w:p>
      <w:r>
        <w:t xml:space="preserve">  ● Sombra doni freko. — </w:t>
      </w:r>
      <w:r>
        <w:rPr>
          <w:i/>
        </w:rPr>
        <w:t>L'ombre donne du froid.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somano</w:t>
      </w:r>
      <w:r>
        <w:t xml:space="preserve"> n. — </w:t>
      </w:r>
      <w:r>
        <w:rPr>
          <w:b/>
        </w:rPr>
        <w:t>sommeil</w:t>
      </w:r>
      <w:r>
        <w:t xml:space="preserve"> · sleep (noun) / rest</w:t>
      </w:r>
    </w:p>
    <w:p>
      <w:r>
        <w:t xml:space="preserve">  ● Somno es nekesa. — </w:t>
      </w:r>
      <w:r>
        <w:rPr>
          <w:i/>
        </w:rPr>
        <w:t>Le sommeil est nécessaire.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soni</w:t>
      </w:r>
      <w:r>
        <w:t xml:space="preserve"> v. — </w:t>
      </w:r>
      <w:r>
        <w:rPr>
          <w:b/>
        </w:rPr>
        <w:t>soigner, guérir</w:t>
      </w:r>
      <w:r>
        <w:t xml:space="preserve"> · to heal, to care</w:t>
      </w:r>
    </w:p>
    <w:p>
      <w:r>
        <w:t xml:space="preserve">  ● Mi soni mina amiko. — </w:t>
      </w:r>
      <w:r>
        <w:rPr>
          <w:i/>
        </w:rPr>
        <w:t>Je soigne mon ami.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soni-eri</w:t>
      </w:r>
      <w:r>
        <w:t xml:space="preserve"> n. — </w:t>
      </w:r>
      <w:r>
        <w:rPr>
          <w:b/>
        </w:rPr>
        <w:t>hôpital (lieu de soin) villageois</w:t>
      </w:r>
      <w:r>
        <w:t xml:space="preserve"> · hospital</w:t>
      </w:r>
    </w:p>
    <w:p>
      <w:r>
        <w:t xml:space="preserve">  ● Sori-eri es lapi. — </w:t>
      </w:r>
      <w:r>
        <w:rPr>
          <w:i/>
        </w:rPr>
        <w:t>L'hôpital est propre.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sono</w:t>
      </w:r>
      <w:r>
        <w:t xml:space="preserve"> n. — </w:t>
      </w:r>
      <w:r>
        <w:rPr>
          <w:b/>
        </w:rPr>
        <w:t>son</w:t>
      </w:r>
      <w:r>
        <w:t xml:space="preserve"> · sound</w:t>
      </w:r>
    </w:p>
    <w:p>
      <w:r>
        <w:t xml:space="preserve">  ● Sono es poti. — </w:t>
      </w:r>
      <w:r>
        <w:rPr>
          <w:i/>
        </w:rPr>
        <w:t>Le son est fort.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soro</w:t>
      </w:r>
      <w:r>
        <w:t xml:space="preserve"> n. — </w:t>
      </w:r>
      <w:r>
        <w:rPr>
          <w:b/>
        </w:rPr>
        <w:t>sœur</w:t>
      </w:r>
      <w:r>
        <w:t xml:space="preserve"> · sister</w:t>
      </w:r>
    </w:p>
    <w:p>
      <w:r>
        <w:t xml:space="preserve">  ● Soro kanti musi. — </w:t>
      </w:r>
      <w:r>
        <w:rPr>
          <w:i/>
        </w:rPr>
        <w:t>La sœur chante de la musique.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sosieto</w:t>
      </w:r>
      <w:r>
        <w:t xml:space="preserve"> n. — </w:t>
      </w:r>
      <w:r>
        <w:rPr>
          <w:b/>
        </w:rPr>
        <w:t>société</w:t>
      </w:r>
      <w:r>
        <w:t xml:space="preserve"> · society</w:t>
      </w:r>
    </w:p>
    <w:p>
      <w:r>
        <w:t xml:space="preserve">  ● Sosieto esi grandi. — </w:t>
      </w:r>
      <w:r>
        <w:rPr>
          <w:i/>
        </w:rPr>
        <w:t>La société est grande.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subo-wesato</w:t>
      </w:r>
      <w:r>
        <w:t xml:space="preserve"> n. — </w:t>
      </w:r>
      <w:r>
        <w:rPr>
          <w:b/>
        </w:rPr>
        <w:t>sous-vêtement</w:t>
      </w:r>
      <w:r>
        <w:t xml:space="preserve"> · underwear</w:t>
      </w:r>
    </w:p>
    <w:p>
      <w:r>
        <w:t xml:space="preserve">  ● Subo-westo es suba. — </w:t>
      </w:r>
      <w:r>
        <w:rPr>
          <w:i/>
        </w:rPr>
        <w:t>Le sous-vêtement est dessous.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suda</w:t>
      </w:r>
      <w:r>
        <w:t xml:space="preserve"> n. — </w:t>
      </w:r>
      <w:r>
        <w:rPr>
          <w:b/>
        </w:rPr>
        <w:t>sud</w:t>
      </w:r>
      <w:r>
        <w:t xml:space="preserve"> · south</w:t>
      </w:r>
    </w:p>
    <w:p>
      <w:r>
        <w:t xml:space="preserve">  ● Suda esu frola. — </w:t>
      </w:r>
      <w:r>
        <w:rPr>
          <w:i/>
        </w:rPr>
        <w:t>Le sud est froid.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sudo</w:t>
      </w:r>
      <w:r>
        <w:t xml:space="preserve"> n. — </w:t>
      </w:r>
      <w:r>
        <w:rPr>
          <w:b/>
        </w:rPr>
        <w:t>sud</w:t>
      </w:r>
      <w:r>
        <w:t xml:space="preserve"> · south</w:t>
      </w:r>
    </w:p>
    <w:p>
      <w:r>
        <w:t xml:space="preserve">  ● Sudo es kalaroa. — </w:t>
      </w:r>
      <w:r>
        <w:rPr>
          <w:i/>
        </w:rPr>
        <w:t>Le sud est chaud.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suior</w:t>
      </w:r>
      <w:r>
        <w:t xml:space="preserve"> n. — </w:t>
      </w:r>
      <w:r>
        <w:rPr>
          <w:b/>
        </w:rPr>
        <w:t>tailleur</w:t>
      </w:r>
      <w:r>
        <w:t xml:space="preserve"> · tailor</w:t>
      </w:r>
    </w:p>
    <w:p>
      <w:r>
        <w:t xml:space="preserve">  ● Suior faki besto. — </w:t>
      </w:r>
      <w:r>
        <w:rPr>
          <w:i/>
        </w:rPr>
        <w:t>Le tailleur fait le vêtement.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suitor</w:t>
      </w:r>
      <w:r>
        <w:t xml:space="preserve"> n. — </w:t>
      </w:r>
      <w:r>
        <w:rPr>
          <w:b/>
        </w:rPr>
        <w:t>cordonnier</w:t>
      </w:r>
      <w:r>
        <w:t xml:space="preserve"> · shoemaker</w:t>
      </w:r>
    </w:p>
    <w:p>
      <w:r>
        <w:t xml:space="preserve">  ● Suitor paki suio. — </w:t>
      </w:r>
      <w:r>
        <w:rPr>
          <w:i/>
        </w:rPr>
        <w:t>Le cordonnier fabrique une chaussure.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sukaribor</w:t>
      </w:r>
      <w:r>
        <w:t xml:space="preserve"> n. — </w:t>
      </w:r>
      <w:r>
        <w:rPr>
          <w:b/>
        </w:rPr>
        <w:t>écrivain</w:t>
      </w:r>
      <w:r>
        <w:t xml:space="preserve"> · writer</w:t>
      </w:r>
    </w:p>
    <w:p>
      <w:r>
        <w:t xml:space="preserve">  ● Skribor krei mundo. — </w:t>
      </w:r>
      <w:r>
        <w:rPr>
          <w:i/>
        </w:rPr>
        <w:t>L'écrivain crée un monde.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sukaro</w:t>
      </w:r>
      <w:r>
        <w:t xml:space="preserve"> n. — </w:t>
      </w:r>
      <w:r>
        <w:rPr>
          <w:b/>
        </w:rPr>
        <w:t>sucre</w:t>
      </w:r>
      <w:r>
        <w:t xml:space="preserve"> · sugar</w:t>
      </w:r>
    </w:p>
    <w:p>
      <w:r>
        <w:t xml:space="preserve">  ● Sukaro es duko. — </w:t>
      </w:r>
      <w:r>
        <w:rPr>
          <w:i/>
        </w:rPr>
        <w:t>Le sucre est doux.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suko</w:t>
      </w:r>
      <w:r>
        <w:t xml:space="preserve"> n. — </w:t>
      </w:r>
      <w:r>
        <w:rPr>
          <w:b/>
        </w:rPr>
        <w:t>jus</w:t>
      </w:r>
      <w:r>
        <w:t xml:space="preserve"> · juice</w:t>
      </w:r>
    </w:p>
    <w:p>
      <w:r>
        <w:t xml:space="preserve">  ● Suko es de pola. — </w:t>
      </w:r>
      <w:r>
        <w:rPr>
          <w:i/>
        </w:rPr>
        <w:t>Le jus est à la pomme.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sukulapi</w:t>
      </w:r>
      <w:r>
        <w:t xml:space="preserve"> v. — </w:t>
      </w:r>
      <w:r>
        <w:rPr>
          <w:b/>
        </w:rPr>
        <w:t>sculpter</w:t>
      </w:r>
      <w:r>
        <w:t xml:space="preserve"> · to sculpt</w:t>
      </w:r>
    </w:p>
    <w:p>
      <w:r>
        <w:t xml:space="preserve">  ● Li sukulpi lingo. — </w:t>
      </w:r>
      <w:r>
        <w:rPr>
          <w:i/>
        </w:rPr>
        <w:t>Il sculpte du bois.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sukulapo</w:t>
      </w:r>
      <w:r>
        <w:t xml:space="preserve"> n. — </w:t>
      </w:r>
      <w:r>
        <w:rPr>
          <w:b/>
        </w:rPr>
        <w:t>sculpture</w:t>
      </w:r>
      <w:r>
        <w:t xml:space="preserve"> · sculpture</w:t>
      </w:r>
    </w:p>
    <w:p>
      <w:r>
        <w:t xml:space="preserve">  ● Skulpo es de petra. — </w:t>
      </w:r>
      <w:r>
        <w:rPr>
          <w:i/>
        </w:rPr>
        <w:t>La sculpture est en pierre. (sukulpo)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sulapo</w:t>
      </w:r>
      <w:r>
        <w:t xml:space="preserve"> n. — </w:t>
      </w:r>
      <w:r>
        <w:rPr>
          <w:b/>
        </w:rPr>
        <w:t>soufre</w:t>
      </w:r>
      <w:r>
        <w:t xml:space="preserve"> · sulfur</w:t>
      </w:r>
    </w:p>
    <w:p>
      <w:r>
        <w:t xml:space="preserve">  ● Sulpo olfakti mala. — </w:t>
      </w:r>
      <w:r>
        <w:rPr>
          <w:i/>
        </w:rPr>
        <w:t>Le soufre sent mauvais.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sulapuro</w:t>
      </w:r>
      <w:r>
        <w:t xml:space="preserve"> n. — </w:t>
      </w:r>
      <w:r>
        <w:rPr>
          <w:b/>
        </w:rPr>
        <w:t>soufre</w:t>
      </w:r>
      <w:r>
        <w:t xml:space="preserve"> · sulfur/brimstone</w:t>
      </w:r>
    </w:p>
    <w:p>
      <w:r>
        <w:t xml:space="preserve">  ● sulfuro olfati mala. — </w:t>
      </w:r>
      <w:r>
        <w:rPr>
          <w:i/>
        </w:rPr>
        <w:t>Le soufre sent mauvais.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sulo</w:t>
      </w:r>
      <w:r>
        <w:t xml:space="preserve"> n. — </w:t>
      </w:r>
      <w:r>
        <w:rPr>
          <w:b/>
        </w:rPr>
        <w:t>sol, plancher</w:t>
      </w:r>
      <w:r>
        <w:t xml:space="preserve"> · floor</w:t>
      </w:r>
    </w:p>
    <w:p>
      <w:r>
        <w:t xml:space="preserve">  ● Sulo es neto. — </w:t>
      </w:r>
      <w:r>
        <w:rPr>
          <w:i/>
        </w:rPr>
        <w:t>Le sol est propre.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sumo</w:t>
      </w:r>
      <w:r>
        <w:t xml:space="preserve"> n. — </w:t>
      </w:r>
      <w:r>
        <w:rPr>
          <w:b/>
        </w:rPr>
        <w:t>somme</w:t>
      </w:r>
      <w:r>
        <w:t xml:space="preserve"> · sum</w:t>
      </w:r>
    </w:p>
    <w:p>
      <w:r>
        <w:t xml:space="preserve">  ● Sumo es deko. — </w:t>
      </w:r>
      <w:r>
        <w:rPr>
          <w:i/>
        </w:rPr>
        <w:t>La somme est dix.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sumulo</w:t>
      </w:r>
      <w:r>
        <w:t xml:space="preserve"> n. — </w:t>
      </w:r>
      <w:r>
        <w:rPr>
          <w:b/>
        </w:rPr>
        <w:t>parapluie, ombrelle</w:t>
      </w:r>
      <w:r>
        <w:t xml:space="preserve"> · umbrella</w:t>
      </w:r>
    </w:p>
    <w:p>
      <w:r>
        <w:t xml:space="preserve">  ● Sumulo protekti kontre pluba. — </w:t>
      </w:r>
      <w:r>
        <w:rPr>
          <w:i/>
        </w:rPr>
        <w:t>Le parapluie protège contre la pluie.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suna</w:t>
      </w:r>
      <w:r>
        <w:t xml:space="preserve"> adj. — </w:t>
      </w:r>
      <w:r>
        <w:rPr>
          <w:b/>
        </w:rPr>
        <w:t>ensoleillé</w:t>
      </w:r>
      <w:r>
        <w:t xml:space="preserve"> · sunny</w:t>
      </w:r>
    </w:p>
    <w:p>
      <w:r>
        <w:t xml:space="preserve">  ● Diyo es suna. — </w:t>
      </w:r>
      <w:r>
        <w:rPr>
          <w:i/>
        </w:rPr>
        <w:t>La journée est ensoleillée.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suneo</w:t>
      </w:r>
      <w:r>
        <w:t xml:space="preserve"> n. — </w:t>
      </w:r>
      <w:r>
        <w:rPr>
          <w:b/>
        </w:rPr>
        <w:t>dimanche</w:t>
      </w:r>
      <w:r>
        <w:t xml:space="preserve"> · Sunday</w:t>
      </w:r>
    </w:p>
    <w:p>
      <w:r>
        <w:t xml:space="preserve">  ● Suneo es suno-deo. — </w:t>
      </w:r>
      <w:r>
        <w:rPr>
          <w:i/>
        </w:rPr>
        <w:t>Dimanche est le jour du soleil.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supa</w:t>
      </w:r>
      <w:r>
        <w:t xml:space="preserve"> n. — </w:t>
      </w:r>
      <w:r>
        <w:rPr>
          <w:b/>
        </w:rPr>
        <w:t>soupe</w:t>
      </w:r>
      <w:r>
        <w:t xml:space="preserve"> · soup</w:t>
      </w:r>
    </w:p>
    <w:p>
      <w:r>
        <w:t xml:space="preserve">  ● Supa es luki. — </w:t>
      </w:r>
      <w:r>
        <w:rPr>
          <w:i/>
        </w:rPr>
        <w:t>La soupe est chaude.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supa-ulo</w:t>
      </w:r>
      <w:r>
        <w:t xml:space="preserve"> n. — </w:t>
      </w:r>
      <w:r>
        <w:rPr>
          <w:b/>
        </w:rPr>
        <w:t>cuillère (outil)</w:t>
      </w:r>
      <w:r>
        <w:t xml:space="preserve"> · spoon</w:t>
      </w:r>
    </w:p>
    <w:p>
      <w:r>
        <w:t xml:space="preserve">  ● Supa-ulo es kelo. — </w:t>
      </w:r>
      <w:r>
        <w:rPr>
          <w:i/>
        </w:rPr>
        <w:t>La cuillère est petite.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supaoekotikataruekat</w:t>
      </w:r>
      <w:r>
        <w:t xml:space="preserve"> n. — </w:t>
      </w:r>
      <w:r>
        <w:rPr>
          <w:b/>
        </w:rPr>
        <w:t>soupe</w:t>
      </w:r>
      <w:r>
        <w:t xml:space="preserve"> · soup</w:t>
      </w:r>
    </w:p>
    <w:p>
      <w:r>
        <w:t xml:space="preserve">  ● Supa es karda. — </w:t>
      </w:r>
      <w:r>
        <w:rPr>
          <w:i/>
        </w:rPr>
        <w:t>La soupe est chaude.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sutelosatelo</w:t>
      </w:r>
      <w:r>
        <w:t xml:space="preserve"> n. — </w:t>
      </w:r>
      <w:r>
        <w:rPr>
          <w:b/>
        </w:rPr>
        <w:t>étoile (célébrité)</w:t>
      </w:r>
      <w:r>
        <w:t xml:space="preserve"> · star (fame)</w:t>
      </w:r>
    </w:p>
    <w:p>
      <w:r>
        <w:t xml:space="preserve">  ● Li es stelo de sineri. (stelo -&gt; sutelo) — </w:t>
      </w:r>
      <w:r>
        <w:rPr>
          <w:i/>
        </w:rPr>
        <w:t>Il est une star de cinéma. (sutelo) slip sutelo mundia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suti</w:t>
      </w:r>
      <w:r>
        <w:t xml:space="preserve"> v. — </w:t>
      </w:r>
      <w:r>
        <w:rPr>
          <w:b/>
        </w:rPr>
        <w:t>coudre</w:t>
      </w:r>
      <w:r>
        <w:t xml:space="preserve"> · to sew</w:t>
      </w:r>
    </w:p>
    <w:p>
      <w:r>
        <w:t xml:space="preserve">  ● Sunu suti telo. — </w:t>
      </w:r>
      <w:r>
        <w:rPr>
          <w:i/>
        </w:rPr>
        <w:t>La personne coud le tissu.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sutitor</w:t>
      </w:r>
      <w:r>
        <w:t xml:space="preserve"> n. — </w:t>
      </w:r>
      <w:r>
        <w:rPr>
          <w:b/>
        </w:rPr>
        <w:t>tailleur</w:t>
      </w:r>
      <w:r>
        <w:t xml:space="preserve"> · tailor</w:t>
      </w:r>
    </w:p>
    <w:p>
      <w:r>
        <w:t xml:space="preserve">  ● Sutitor paki westo. — </w:t>
      </w:r>
      <w:r>
        <w:rPr>
          <w:i/>
        </w:rPr>
        <w:t>Le tailleur fabrique un vêtement.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sutoror</w:t>
      </w:r>
      <w:r>
        <w:t xml:space="preserve"> n. — </w:t>
      </w:r>
      <w:r>
        <w:rPr>
          <w:b/>
        </w:rPr>
        <w:t>tailleur, couturier</w:t>
      </w:r>
      <w:r>
        <w:t xml:space="preserve"> · tailor</w:t>
      </w:r>
    </w:p>
    <w:p>
      <w:r>
        <w:t xml:space="preserve">  ● Sutoror paki panto. — </w:t>
      </w:r>
      <w:r>
        <w:rPr>
          <w:i/>
        </w:rPr>
        <w:t>Le tailleur fait un pantalon.</w:t>
      </w:r>
    </w:p>
    <w:p>
      <w:r>
        <w:rPr>
          <w:color w:val="888888"/>
          <w:sz w:val="16"/>
        </w:rPr>
        <w:t xml:space="preserve">  [vetements]</w:t>
      </w:r>
    </w:p>
    <w:p>
      <w:r>
        <w:br w:type="page"/>
      </w:r>
    </w:p>
    <w:p>
      <w:pPr>
        <w:pStyle w:val="Heading1"/>
        <w:jc w:val="center"/>
      </w:pPr>
      <w:r>
        <w:t>T</w:t>
      </w:r>
    </w:p>
    <w:p>
      <w:r>
        <w:rPr>
          <w:b/>
        </w:rPr>
        <w:t>tabalo</w:t>
      </w:r>
      <w:r>
        <w:t xml:space="preserve"> n. — </w:t>
      </w:r>
      <w:r>
        <w:rPr>
          <w:b/>
        </w:rPr>
        <w:t>table</w:t>
      </w:r>
      <w:r>
        <w:t xml:space="preserve"> · table</w:t>
      </w:r>
    </w:p>
    <w:p>
      <w:r>
        <w:t xml:space="preserve">  ● Pano es sur tablo. — </w:t>
      </w:r>
      <w:r>
        <w:rPr>
          <w:i/>
        </w:rPr>
        <w:t>Le pain est sur la table.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tabulo</w:t>
      </w:r>
      <w:r>
        <w:t xml:space="preserve"> n. — </w:t>
      </w:r>
      <w:r>
        <w:rPr>
          <w:b/>
        </w:rPr>
        <w:t>tableau (école)</w:t>
      </w:r>
      <w:r>
        <w:t xml:space="preserve"> · blackboard</w:t>
      </w:r>
    </w:p>
    <w:p>
      <w:r>
        <w:t xml:space="preserve">  ● Tabul-o es nigra. — </w:t>
      </w:r>
      <w:r>
        <w:rPr>
          <w:i/>
        </w:rPr>
        <w:t>Le tableau est noir.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takaso</w:t>
      </w:r>
      <w:r>
        <w:t xml:space="preserve"> n. — </w:t>
      </w:r>
      <w:r>
        <w:rPr>
          <w:b/>
        </w:rPr>
        <w:t>taxe, impôt</w:t>
      </w:r>
      <w:r>
        <w:t xml:space="preserve"> · tax</w:t>
      </w:r>
    </w:p>
    <w:p>
      <w:r>
        <w:t xml:space="preserve">  ● Galo pagi takso. — </w:t>
      </w:r>
      <w:r>
        <w:rPr>
          <w:i/>
        </w:rPr>
        <w:t>Le citoyen paie la taxe.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takuso</w:t>
      </w:r>
      <w:r>
        <w:t xml:space="preserve"> n. — </w:t>
      </w:r>
      <w:r>
        <w:rPr>
          <w:b/>
        </w:rPr>
        <w:t>taxe</w:t>
      </w:r>
      <w:r>
        <w:t xml:space="preserve"> · tax</w:t>
      </w:r>
    </w:p>
    <w:p>
      <w:r>
        <w:t xml:space="preserve">  ● takuso esu grami. — </w:t>
      </w:r>
      <w:r>
        <w:rPr>
          <w:i/>
        </w:rPr>
        <w:t>La taxe est lourde.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talo</w:t>
      </w:r>
      <w:r>
        <w:t xml:space="preserve"> n. — </w:t>
      </w:r>
      <w:r>
        <w:rPr>
          <w:b/>
        </w:rPr>
        <w:t>tige</w:t>
      </w:r>
      <w:r>
        <w:t xml:space="preserve"> · stem</w:t>
      </w:r>
    </w:p>
    <w:p>
      <w:r>
        <w:t xml:space="preserve">  ● Talo es longa. — </w:t>
      </w:r>
      <w:r>
        <w:rPr>
          <w:i/>
        </w:rPr>
        <w:t>La tige est longue.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tanatobilagekat</w:t>
      </w:r>
      <w:r>
        <w:t xml:space="preserve"> n. — </w:t>
      </w:r>
      <w:r>
        <w:rPr>
          <w:b/>
        </w:rPr>
        <w:t>tante village</w:t>
      </w:r>
      <w:r>
        <w:t xml:space="preserve"> · aunt village</w:t>
      </w:r>
    </w:p>
    <w:p>
      <w:r>
        <w:t xml:space="preserve">  ● Tanto pani pomo. — </w:t>
      </w:r>
      <w:r>
        <w:rPr>
          <w:i/>
        </w:rPr>
        <w:t>La tante mange une pomme.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tape-ulo</w:t>
      </w:r>
      <w:r>
        <w:t xml:space="preserve"> n. — </w:t>
      </w:r>
      <w:r>
        <w:rPr>
          <w:b/>
        </w:rPr>
        <w:t>clavier</w:t>
      </w:r>
      <w:r>
        <w:t xml:space="preserve"> · keyboard</w:t>
      </w:r>
    </w:p>
    <w:p>
      <w:r>
        <w:t xml:space="preserve">  ● Tape-ulo maki kodo. — </w:t>
      </w:r>
      <w:r>
        <w:rPr>
          <w:i/>
        </w:rPr>
        <w:t>Le clavier fait du code.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tapeto</w:t>
      </w:r>
      <w:r>
        <w:t xml:space="preserve"> n. — </w:t>
      </w:r>
      <w:r>
        <w:rPr>
          <w:b/>
        </w:rPr>
        <w:t>couverture</w:t>
      </w:r>
      <w:r>
        <w:t xml:space="preserve"> · blanket</w:t>
      </w:r>
    </w:p>
    <w:p>
      <w:r>
        <w:t xml:space="preserve">  ● Kowri lito per tapeto. — </w:t>
      </w:r>
      <w:r>
        <w:rPr>
          <w:i/>
        </w:rPr>
        <w:t>Couvre le lit avec un tapis/couverture.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tapi</w:t>
      </w:r>
      <w:r>
        <w:t xml:space="preserve"> v. — </w:t>
      </w:r>
      <w:r>
        <w:rPr>
          <w:b/>
        </w:rPr>
        <w:t>taper / presser une touche</w:t>
      </w:r>
      <w:r>
        <w:t xml:space="preserve"> · to type / press</w:t>
      </w:r>
    </w:p>
    <w:p>
      <w:r>
        <w:t xml:space="preserve">  ● Me tapi tape-ulo. — </w:t>
      </w:r>
      <w:r>
        <w:rPr>
          <w:i/>
        </w:rPr>
        <w:t>Je tape sur le clavier.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taradukitor</w:t>
      </w:r>
      <w:r>
        <w:t xml:space="preserve"> n. — </w:t>
      </w:r>
      <w:r>
        <w:rPr>
          <w:b/>
        </w:rPr>
        <w:t>traducteur</w:t>
      </w:r>
      <w:r>
        <w:t xml:space="preserve"> · translator</w:t>
      </w:r>
    </w:p>
    <w:p>
      <w:r>
        <w:t xml:space="preserve">  ● Tradukitor muti lingwa. — </w:t>
      </w:r>
      <w:r>
        <w:rPr>
          <w:i/>
        </w:rPr>
        <w:t>Le traducteur change la langue.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tarasami</w:t>
      </w:r>
      <w:r>
        <w:t xml:space="preserve"> v. — </w:t>
      </w:r>
      <w:r>
        <w:rPr>
          <w:b/>
        </w:rPr>
        <w:t>transmettre / envoyer</w:t>
      </w:r>
      <w:r>
        <w:t xml:space="preserve"> · to send/transmit</w:t>
      </w:r>
    </w:p>
    <w:p>
      <w:r>
        <w:t xml:space="preserve">  ● Me trasmi dato. — </w:t>
      </w:r>
      <w:r>
        <w:rPr>
          <w:i/>
        </w:rPr>
        <w:t>Je transmets des données.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tari-anagulu</w:t>
      </w:r>
      <w:r>
        <w:t xml:space="preserve"> n. — </w:t>
      </w:r>
      <w:r>
        <w:rPr>
          <w:b/>
        </w:rPr>
        <w:t>triangle</w:t>
      </w:r>
      <w:r>
        <w:t xml:space="preserve"> · triangle</w:t>
      </w:r>
    </w:p>
    <w:p>
      <w:r>
        <w:t xml:space="preserve">  ● Tri-angulu nade tre angulu. — </w:t>
      </w:r>
      <w:r>
        <w:rPr>
          <w:i/>
        </w:rPr>
        <w:t>Le triangle a trois angles.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tarianagulo</w:t>
      </w:r>
      <w:r>
        <w:t xml:space="preserve"> n. — </w:t>
      </w:r>
      <w:r>
        <w:rPr>
          <w:b/>
        </w:rPr>
        <w:t>triangle</w:t>
      </w:r>
      <w:r>
        <w:t xml:space="preserve"> · triangle</w:t>
      </w:r>
    </w:p>
    <w:p>
      <w:r>
        <w:t xml:space="preserve">  ● Tri-angulo ba tri lino. — </w:t>
      </w:r>
      <w:r>
        <w:rPr>
          <w:i/>
        </w:rPr>
        <w:t>Le triangle a trois lignes.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tarigo</w:t>
      </w:r>
      <w:r>
        <w:t xml:space="preserve"> n. — </w:t>
      </w:r>
      <w:r>
        <w:rPr>
          <w:b/>
        </w:rPr>
        <w:t>blé</w:t>
      </w:r>
      <w:r>
        <w:t xml:space="preserve"> · wheat</w:t>
      </w:r>
    </w:p>
    <w:p>
      <w:r>
        <w:t xml:space="preserve">  ● trigo es aurea. — </w:t>
      </w:r>
      <w:r>
        <w:rPr>
          <w:i/>
        </w:rPr>
        <w:t>Le blé est doré.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taripolio</w:t>
      </w:r>
      <w:r>
        <w:t xml:space="preserve"> n. — </w:t>
      </w:r>
      <w:r>
        <w:rPr>
          <w:b/>
        </w:rPr>
        <w:t>trèfle</w:t>
      </w:r>
      <w:r>
        <w:t xml:space="preserve"> · clover</w:t>
      </w:r>
    </w:p>
    <w:p>
      <w:r>
        <w:t xml:space="preserve">  ● Trifolio doni bika. — </w:t>
      </w:r>
      <w:r>
        <w:rPr>
          <w:i/>
        </w:rPr>
        <w:t>Le trèfle porte chance.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taritiko</w:t>
      </w:r>
      <w:r>
        <w:t xml:space="preserve"> n. — </w:t>
      </w:r>
      <w:r>
        <w:rPr>
          <w:b/>
        </w:rPr>
        <w:t>blé</w:t>
      </w:r>
      <w:r>
        <w:t xml:space="preserve"> · wheat</w:t>
      </w:r>
    </w:p>
    <w:p>
      <w:r>
        <w:t xml:space="preserve">  ● Tritiko es luto koloro. — </w:t>
      </w:r>
      <w:r>
        <w:rPr>
          <w:i/>
        </w:rPr>
        <w:t>Le blé est de couleur jaune/or.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tarunako</w:t>
      </w:r>
      <w:r>
        <w:t xml:space="preserve"> n. — </w:t>
      </w:r>
      <w:r>
        <w:rPr>
          <w:b/>
        </w:rPr>
        <w:t>tronc</w:t>
      </w:r>
      <w:r>
        <w:t xml:space="preserve"> · trunk (tree)</w:t>
      </w:r>
    </w:p>
    <w:p>
      <w:r>
        <w:t xml:space="preserve">  ● Trunko es forte. — </w:t>
      </w:r>
      <w:r>
        <w:rPr>
          <w:i/>
        </w:rPr>
        <w:t>Le tronc est fort.</w:t>
      </w:r>
    </w:p>
    <w:p>
      <w:r>
        <w:rPr>
          <w:color w:val="888888"/>
          <w:sz w:val="16"/>
        </w:rPr>
        <w:t xml:space="preserve">  [plantes]</w:t>
      </w:r>
    </w:p>
    <w:p>
      <w:r>
        <w:rPr>
          <w:b/>
        </w:rPr>
        <w:t>taso</w:t>
      </w:r>
      <w:r>
        <w:t xml:space="preserve"> n. — </w:t>
      </w:r>
      <w:r>
        <w:rPr>
          <w:b/>
        </w:rPr>
        <w:t>poche</w:t>
      </w:r>
      <w:r>
        <w:t xml:space="preserve"> · pocket</w:t>
      </w:r>
    </w:p>
    <w:p>
      <w:r>
        <w:t xml:space="preserve">  ● Me meti peku suri taso. — </w:t>
      </w:r>
      <w:r>
        <w:rPr>
          <w:i/>
        </w:rPr>
        <w:t>Je mets l'argent dans la poche.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taya</w:t>
      </w:r>
      <w:r>
        <w:t xml:space="preserve"> n. — </w:t>
      </w:r>
      <w:r>
        <w:rPr>
          <w:b/>
        </w:rPr>
        <w:t>thé</w:t>
      </w:r>
      <w:r>
        <w:t xml:space="preserve"> · tea</w:t>
      </w:r>
    </w:p>
    <w:p>
      <w:r>
        <w:t xml:space="preserve">  ● Me bibi taya. — </w:t>
      </w:r>
      <w:r>
        <w:rPr>
          <w:i/>
        </w:rPr>
        <w:t>Je bois du thé.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teataro</w:t>
      </w:r>
      <w:r>
        <w:t xml:space="preserve"> n. — </w:t>
      </w:r>
      <w:r>
        <w:rPr>
          <w:b/>
        </w:rPr>
        <w:t>théâtre</w:t>
      </w:r>
      <w:r>
        <w:t xml:space="preserve"> · theatre</w:t>
      </w:r>
    </w:p>
    <w:p>
      <w:r>
        <w:t xml:space="preserve">  ● Ni i-tu teatro. — </w:t>
      </w:r>
      <w:r>
        <w:rPr>
          <w:i/>
        </w:rPr>
        <w:t>Nous allons au théâtre.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teataroteyataro</w:t>
      </w:r>
      <w:r>
        <w:t xml:space="preserve"> n. — </w:t>
      </w:r>
      <w:r>
        <w:rPr>
          <w:b/>
        </w:rPr>
        <w:t>théâtre (lieu/art)</w:t>
      </w:r>
      <w:r>
        <w:t xml:space="preserve"> · theatre</w:t>
      </w:r>
    </w:p>
    <w:p>
      <w:r>
        <w:t xml:space="preserve">  ● Teatro es grandi. — </w:t>
      </w:r>
      <w:r>
        <w:rPr>
          <w:i/>
        </w:rPr>
        <w:t>Le théâtre est grand.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tekano</w:t>
      </w:r>
      <w:r>
        <w:t xml:space="preserve"> n. — </w:t>
      </w:r>
      <w:r>
        <w:rPr>
          <w:b/>
        </w:rPr>
        <w:t>technique, technologie</w:t>
      </w:r>
      <w:r>
        <w:t xml:space="preserve"> · technique, technology</w:t>
      </w:r>
    </w:p>
    <w:p>
      <w:r>
        <w:t xml:space="preserve">  ● Tekno asisti homi. — </w:t>
      </w:r>
      <w:r>
        <w:rPr>
          <w:i/>
        </w:rPr>
        <w:t>La technologie assiste l'humain.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tekasito</w:t>
      </w:r>
      <w:r>
        <w:t xml:space="preserve"> n. — </w:t>
      </w:r>
      <w:r>
        <w:rPr>
          <w:b/>
        </w:rPr>
        <w:t>tissu / textile</w:t>
      </w:r>
      <w:r>
        <w:t xml:space="preserve"> · cloth</w:t>
      </w:r>
    </w:p>
    <w:p>
      <w:r>
        <w:t xml:space="preserve">  ● teksito faki vesto. — </w:t>
      </w:r>
      <w:r>
        <w:rPr>
          <w:i/>
        </w:rPr>
        <w:t>Le tissu fait le vêtement.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tekato</w:t>
      </w:r>
      <w:r>
        <w:t xml:space="preserve"> n. — </w:t>
      </w:r>
      <w:r>
        <w:rPr>
          <w:b/>
        </w:rPr>
        <w:t>toit</w:t>
      </w:r>
      <w:r>
        <w:t xml:space="preserve"> · roof</w:t>
      </w:r>
    </w:p>
    <w:p>
      <w:r>
        <w:t xml:space="preserve">  ● Tekto proteki domo. — </w:t>
      </w:r>
      <w:r>
        <w:rPr>
          <w:i/>
        </w:rPr>
        <w:t>Le toit protège la maison.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tela</w:t>
      </w:r>
      <w:r>
        <w:t xml:space="preserve"> n. — </w:t>
      </w:r>
      <w:r>
        <w:rPr>
          <w:b/>
        </w:rPr>
        <w:t>tissu, toile</w:t>
      </w:r>
      <w:r>
        <w:t xml:space="preserve"> · fabric, tissue</w:t>
      </w:r>
    </w:p>
    <w:p>
      <w:r>
        <w:t xml:space="preserve">  ● Tela es debi. — </w:t>
      </w:r>
      <w:r>
        <w:rPr>
          <w:i/>
        </w:rPr>
        <w:t>Le tissu est doux.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telekulo</w:t>
      </w:r>
      <w:r>
        <w:t xml:space="preserve"> n. — </w:t>
      </w:r>
      <w:r>
        <w:rPr>
          <w:b/>
        </w:rPr>
        <w:t>télescope</w:t>
      </w:r>
      <w:r>
        <w:t xml:space="preserve"> · telescope (instrument)</w:t>
      </w:r>
    </w:p>
    <w:p>
      <w:r>
        <w:t xml:space="preserve">  ● Telekulo bidi lono. — </w:t>
      </w:r>
      <w:r>
        <w:rPr>
          <w:i/>
        </w:rPr>
        <w:t>Le télescope voit le lointain.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telena</w:t>
      </w:r>
      <w:r>
        <w:t xml:space="preserve"> adj. — </w:t>
      </w:r>
      <w:r>
        <w:rPr>
          <w:b/>
        </w:rPr>
        <w:t>intelligent</w:t>
      </w:r>
      <w:r>
        <w:t xml:space="preserve"> · smart</w:t>
      </w:r>
    </w:p>
    <w:p>
      <w:r>
        <w:t xml:space="preserve">  ● Tu es telena. — </w:t>
      </w:r>
      <w:r>
        <w:rPr>
          <w:i/>
        </w:rPr>
        <w:t>Tu es intelligent.</w:t>
      </w:r>
    </w:p>
    <w:p>
      <w:r>
        <w:rPr>
          <w:color w:val="888888"/>
          <w:sz w:val="16"/>
        </w:rPr>
        <w:t xml:space="preserve">  [education]</w:t>
      </w:r>
    </w:p>
    <w:p>
      <w:r>
        <w:rPr>
          <w:b/>
        </w:rPr>
        <w:t>teleo</w:t>
      </w:r>
      <w:r>
        <w:t xml:space="preserve"> n. — </w:t>
      </w:r>
      <w:r>
        <w:rPr>
          <w:b/>
        </w:rPr>
        <w:t>télévision</w:t>
      </w:r>
      <w:r>
        <w:t xml:space="preserve"> · television, TV</w:t>
      </w:r>
    </w:p>
    <w:p>
      <w:r>
        <w:t xml:space="preserve">  ● Me videi teleo. — </w:t>
      </w:r>
      <w:r>
        <w:rPr>
          <w:i/>
        </w:rPr>
        <w:t>Je regarde la télé.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telepono</w:t>
      </w:r>
      <w:r>
        <w:t xml:space="preserve"> n. — </w:t>
      </w:r>
      <w:r>
        <w:rPr>
          <w:b/>
        </w:rPr>
        <w:t>téléphone</w:t>
      </w:r>
      <w:r>
        <w:t xml:space="preserve"> · phone</w:t>
      </w:r>
    </w:p>
    <w:p>
      <w:r>
        <w:t xml:space="preserve">  ● Mi audi telepono. — </w:t>
      </w:r>
      <w:r>
        <w:rPr>
          <w:i/>
        </w:rPr>
        <w:t>J'entends le téléphone.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telo</w:t>
      </w:r>
      <w:r>
        <w:t xml:space="preserve"> n. — </w:t>
      </w:r>
      <w:r>
        <w:rPr>
          <w:b/>
        </w:rPr>
        <w:t>tissu, étoffe</w:t>
      </w:r>
      <w:r>
        <w:t xml:space="preserve"> · fabric, cloth</w:t>
      </w:r>
    </w:p>
    <w:p>
      <w:r>
        <w:t xml:space="preserve">  ● Telo es liso. — </w:t>
      </w:r>
      <w:r>
        <w:rPr>
          <w:i/>
        </w:rPr>
        <w:t>Le tissu est lisse.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temapa</w:t>
      </w:r>
      <w:r>
        <w:t xml:space="preserve"> adj. — </w:t>
      </w:r>
      <w:r>
        <w:rPr>
          <w:b/>
        </w:rPr>
        <w:t>précoce / en avance (temporel)</w:t>
      </w:r>
      <w:r>
        <w:t xml:space="preserve"> · early</w:t>
      </w:r>
    </w:p>
    <w:p>
      <w:r>
        <w:t xml:space="preserve">  ● Me es tempa. — </w:t>
      </w:r>
      <w:r>
        <w:rPr>
          <w:i/>
        </w:rPr>
        <w:t>Je suis en avance.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temaparo</w:t>
      </w:r>
      <w:r>
        <w:t xml:space="preserve"> n. — </w:t>
      </w:r>
      <w:r>
        <w:rPr>
          <w:b/>
        </w:rPr>
        <w:t>température</w:t>
      </w:r>
      <w:r>
        <w:t xml:space="preserve"> · temperature</w:t>
      </w:r>
    </w:p>
    <w:p>
      <w:r>
        <w:t xml:space="preserve">  ● Tempro es lita. — </w:t>
      </w:r>
      <w:r>
        <w:rPr>
          <w:i/>
        </w:rPr>
        <w:t>La température est petite (basse).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temapesata</w:t>
      </w:r>
      <w:r>
        <w:t xml:space="preserve"> adj. — </w:t>
      </w:r>
      <w:r>
        <w:rPr>
          <w:b/>
        </w:rPr>
        <w:t>orageux</w:t>
      </w:r>
      <w:r>
        <w:t xml:space="preserve"> · stormy</w:t>
      </w:r>
    </w:p>
    <w:p>
      <w:r>
        <w:t xml:space="preserve">  ● Tempo es tempesta. — </w:t>
      </w:r>
      <w:r>
        <w:rPr>
          <w:i/>
        </w:rPr>
        <w:t>Le temps est orageux.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temapesato</w:t>
      </w:r>
      <w:r>
        <w:t xml:space="preserve"> n. — </w:t>
      </w:r>
      <w:r>
        <w:rPr>
          <w:b/>
        </w:rPr>
        <w:t>tempête</w:t>
      </w:r>
      <w:r>
        <w:t xml:space="preserve"> · storm</w:t>
      </w:r>
    </w:p>
    <w:p>
      <w:r>
        <w:t xml:space="preserve">  ● Tempesto es danyera. — </w:t>
      </w:r>
      <w:r>
        <w:rPr>
          <w:i/>
        </w:rPr>
        <w:t>La tempête est dangereuse.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temapi</w:t>
      </w:r>
      <w:r>
        <w:t xml:space="preserve"> n. — </w:t>
      </w:r>
      <w:r>
        <w:rPr>
          <w:b/>
        </w:rPr>
        <w:t>temps</w:t>
      </w:r>
      <w:r>
        <w:t xml:space="preserve"> · time</w:t>
      </w:r>
    </w:p>
    <w:p>
      <w:r>
        <w:t xml:space="preserve">  ● tempi es kurti. — </w:t>
      </w:r>
      <w:r>
        <w:rPr>
          <w:i/>
        </w:rPr>
        <w:t>Le temps est court.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teori</w:t>
      </w:r>
      <w:r>
        <w:t xml:space="preserve"> n. — </w:t>
      </w:r>
      <w:r>
        <w:rPr>
          <w:b/>
        </w:rPr>
        <w:t>théorie</w:t>
      </w:r>
      <w:r>
        <w:t xml:space="preserve"> · theory</w:t>
      </w:r>
    </w:p>
    <w:p>
      <w:r>
        <w:t xml:space="preserve">  ● Teori diki kuli. — </w:t>
      </w:r>
      <w:r>
        <w:rPr>
          <w:i/>
        </w:rPr>
        <w:t>La théorie dit tout.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tepida</w:t>
      </w:r>
      <w:r>
        <w:t xml:space="preserve"> adj. — </w:t>
      </w:r>
      <w:r>
        <w:rPr>
          <w:b/>
        </w:rPr>
        <w:t>tiède / doux (météo)</w:t>
      </w:r>
      <w:r>
        <w:t xml:space="preserve"> · warm (lukewarm)</w:t>
      </w:r>
    </w:p>
    <w:p>
      <w:r>
        <w:t xml:space="preserve">  ● Akua es tepida. — </w:t>
      </w:r>
      <w:r>
        <w:rPr>
          <w:i/>
        </w:rPr>
        <w:t>L'eau est tiède.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terataremo</w:t>
      </w:r>
      <w:r>
        <w:t xml:space="preserve"> n. — </w:t>
      </w:r>
      <w:r>
        <w:rPr>
          <w:b/>
        </w:rPr>
        <w:t>tremblement de terre</w:t>
      </w:r>
      <w:r>
        <w:t xml:space="preserve"> · earthquake</w:t>
      </w:r>
    </w:p>
    <w:p>
      <w:r>
        <w:t xml:space="preserve">  ● Teratremo esu danyera. — </w:t>
      </w:r>
      <w:r>
        <w:rPr>
          <w:i/>
        </w:rPr>
        <w:t>Le tremblement de terre est dangereux.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teritor</w:t>
      </w:r>
      <w:r>
        <w:t xml:space="preserve"> n. — </w:t>
      </w:r>
      <w:r>
        <w:rPr>
          <w:b/>
        </w:rPr>
        <w:t>potier</w:t>
      </w:r>
      <w:r>
        <w:t xml:space="preserve"> · potter_ceramicist</w:t>
      </w:r>
    </w:p>
    <w:p>
      <w:r>
        <w:t xml:space="preserve">  ● Teritor paki poto. — </w:t>
      </w:r>
      <w:r>
        <w:rPr>
          <w:i/>
        </w:rPr>
        <w:t>Le potier fabrique un pot.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teritorio</w:t>
      </w:r>
      <w:r>
        <w:t xml:space="preserve"> n. — </w:t>
      </w:r>
      <w:r>
        <w:rPr>
          <w:b/>
        </w:rPr>
        <w:t>territoire</w:t>
      </w:r>
      <w:r>
        <w:t xml:space="preserve"> · territory</w:t>
      </w:r>
    </w:p>
    <w:p>
      <w:r>
        <w:t xml:space="preserve">  ● Teritorio es de ni. — </w:t>
      </w:r>
      <w:r>
        <w:rPr>
          <w:i/>
        </w:rPr>
        <w:t>Le territoire est à nous.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teritoro</w:t>
      </w:r>
      <w:r>
        <w:t xml:space="preserve"> n. — </w:t>
      </w:r>
      <w:r>
        <w:rPr>
          <w:b/>
        </w:rPr>
        <w:t>territoire</w:t>
      </w:r>
      <w:r>
        <w:t xml:space="preserve"> · territory</w:t>
      </w:r>
    </w:p>
    <w:p>
      <w:r>
        <w:t xml:space="preserve">  ● Teritoro es grandi. — </w:t>
      </w:r>
      <w:r>
        <w:rPr>
          <w:i/>
        </w:rPr>
        <w:t>Le territoire est grand.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teror</w:t>
      </w:r>
      <w:r>
        <w:t xml:space="preserve"> n. — </w:t>
      </w:r>
      <w:r>
        <w:rPr>
          <w:b/>
        </w:rPr>
        <w:t>fermier, agriculteur</w:t>
      </w:r>
      <w:r>
        <w:t xml:space="preserve"> · farmer</w:t>
      </w:r>
    </w:p>
    <w:p>
      <w:r>
        <w:t xml:space="preserve">  ● Laboror de tera ludi. — </w:t>
      </w:r>
      <w:r>
        <w:rPr>
          <w:i/>
        </w:rPr>
        <w:t>Le fermier travaille.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tesati</w:t>
      </w:r>
      <w:r>
        <w:t xml:space="preserve"> v. — </w:t>
      </w:r>
      <w:r>
        <w:rPr>
          <w:b/>
        </w:rPr>
        <w:t>témoigner</w:t>
      </w:r>
      <w:r>
        <w:t xml:space="preserve"> · to testify</w:t>
      </w:r>
    </w:p>
    <w:p>
      <w:r>
        <w:t xml:space="preserve">  ● Homi testi yuso. — </w:t>
      </w:r>
      <w:r>
        <w:rPr>
          <w:i/>
        </w:rPr>
        <w:t>L'humain témoigne au juge.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tesator</w:t>
      </w:r>
      <w:r>
        <w:t xml:space="preserve"> n. — </w:t>
      </w:r>
      <w:r>
        <w:rPr>
          <w:b/>
        </w:rPr>
        <w:t>témoin</w:t>
      </w:r>
      <w:r>
        <w:t xml:space="preserve"> · witness</w:t>
      </w:r>
    </w:p>
    <w:p>
      <w:r>
        <w:t xml:space="preserve">  ● Testor meyi krimo. — </w:t>
      </w:r>
      <w:r>
        <w:rPr>
          <w:i/>
        </w:rPr>
        <w:t>Le témoin connaît le crime.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tiburo</w:t>
      </w:r>
      <w:r>
        <w:t xml:space="preserve"> n. — </w:t>
      </w:r>
      <w:r>
        <w:rPr>
          <w:b/>
        </w:rPr>
        <w:t>requin</w:t>
      </w:r>
      <w:r>
        <w:t xml:space="preserve"> · shark</w:t>
      </w:r>
    </w:p>
    <w:p>
      <w:r>
        <w:t xml:space="preserve">  ● Tiburo mangi piso. — </w:t>
      </w:r>
      <w:r>
        <w:rPr>
          <w:i/>
        </w:rPr>
        <w:t>Le requin mange du poisson.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tiburono</w:t>
      </w:r>
      <w:r>
        <w:t xml:space="preserve"> n. — </w:t>
      </w:r>
      <w:r>
        <w:rPr>
          <w:b/>
        </w:rPr>
        <w:t>requin</w:t>
      </w:r>
      <w:r>
        <w:t xml:space="preserve"> · shark</w:t>
      </w:r>
    </w:p>
    <w:p>
      <w:r>
        <w:t xml:space="preserve">  ● Tiburono mani piso. — </w:t>
      </w:r>
      <w:r>
        <w:rPr>
          <w:i/>
        </w:rPr>
        <w:t>Le requin mange du poisson.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tigaro</w:t>
      </w:r>
      <w:r>
        <w:t xml:space="preserve"> n. — </w:t>
      </w:r>
      <w:r>
        <w:rPr>
          <w:b/>
        </w:rPr>
        <w:t>tigre</w:t>
      </w:r>
      <w:r>
        <w:t xml:space="preserve"> · tiger</w:t>
      </w:r>
    </w:p>
    <w:p>
      <w:r>
        <w:t xml:space="preserve">  ● Tigro guri pika. — </w:t>
      </w:r>
      <w:r>
        <w:rPr>
          <w:i/>
        </w:rPr>
        <w:t>Le tigre rugit fort.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timapo</w:t>
      </w:r>
      <w:r>
        <w:t xml:space="preserve"> n. — </w:t>
      </w:r>
      <w:r>
        <w:rPr>
          <w:b/>
        </w:rPr>
        <w:t>temps (durée)</w:t>
      </w:r>
      <w:r>
        <w:t xml:space="preserve"> · time</w:t>
      </w:r>
    </w:p>
    <w:p>
      <w:r>
        <w:t xml:space="preserve">  ● Timpo go pasi. — </w:t>
      </w:r>
      <w:r>
        <w:rPr>
          <w:i/>
        </w:rPr>
        <w:t>Le temps passe.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tina</w:t>
      </w:r>
      <w:r>
        <w:t xml:space="preserve"> n. — </w:t>
      </w:r>
      <w:r>
        <w:rPr>
          <w:b/>
        </w:rPr>
        <w:t>obscurité</w:t>
      </w:r>
      <w:r>
        <w:t xml:space="preserve"> · darkness</w:t>
      </w:r>
    </w:p>
    <w:p>
      <w:r>
        <w:t xml:space="preserve">  ● Spaso habi tina. — </w:t>
      </w:r>
      <w:r>
        <w:rPr>
          <w:i/>
        </w:rPr>
        <w:t>L'espace a de l'obscurité.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tinato</w:t>
      </w:r>
      <w:r>
        <w:t xml:space="preserve"> n. — </w:t>
      </w:r>
      <w:r>
        <w:rPr>
          <w:b/>
        </w:rPr>
        <w:t>encre</w:t>
      </w:r>
      <w:r>
        <w:t xml:space="preserve"> · ink</w:t>
      </w:r>
    </w:p>
    <w:p>
      <w:r>
        <w:t xml:space="preserve">  ● tinto skribi sur papero. — </w:t>
      </w:r>
      <w:r>
        <w:rPr>
          <w:i/>
        </w:rPr>
        <w:t>L'encre écrit sur le papier.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tita</w:t>
      </w:r>
      <w:r>
        <w:t xml:space="preserve"> adj. — </w:t>
      </w:r>
      <w:r>
        <w:rPr>
          <w:b/>
        </w:rPr>
        <w:t>serré, étroit</w:t>
      </w:r>
      <w:r>
        <w:t xml:space="preserve"> · tight, narrow</w:t>
      </w:r>
    </w:p>
    <w:p>
      <w:r>
        <w:t xml:space="preserve">  ● Panto es tita. — </w:t>
      </w:r>
      <w:r>
        <w:rPr>
          <w:i/>
        </w:rPr>
        <w:t>Le pantalon est serré.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toalayo</w:t>
      </w:r>
      <w:r>
        <w:t xml:space="preserve"> n. — </w:t>
      </w:r>
      <w:r>
        <w:rPr>
          <w:b/>
        </w:rPr>
        <w:t>serviette (de bain)</w:t>
      </w:r>
      <w:r>
        <w:t xml:space="preserve"> · towel</w:t>
      </w:r>
    </w:p>
    <w:p>
      <w:r>
        <w:t xml:space="preserve">  ● Toalyo es sika. — </w:t>
      </w:r>
      <w:r>
        <w:rPr>
          <w:i/>
        </w:rPr>
        <w:t>La serviette est sèche.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tomata</w:t>
      </w:r>
      <w:r>
        <w:t xml:space="preserve"> n. — </w:t>
      </w:r>
      <w:r>
        <w:rPr>
          <w:b/>
        </w:rPr>
        <w:t>tomate</w:t>
      </w:r>
      <w:r>
        <w:t xml:space="preserve"> · tomato</w:t>
      </w:r>
    </w:p>
    <w:p>
      <w:r>
        <w:t xml:space="preserve">  ● Tomata es ruko. — </w:t>
      </w:r>
      <w:r>
        <w:rPr>
          <w:i/>
        </w:rPr>
        <w:t>La tomate est rouge.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toni</w:t>
      </w:r>
      <w:r>
        <w:t xml:space="preserve"> v. — </w:t>
      </w:r>
      <w:r>
        <w:rPr>
          <w:b/>
        </w:rPr>
        <w:t>tonner</w:t>
      </w:r>
      <w:r>
        <w:t xml:space="preserve"> · to thunder</w:t>
      </w:r>
    </w:p>
    <w:p>
      <w:r>
        <w:t xml:space="preserve">  ● Selo toni nuno. — </w:t>
      </w:r>
      <w:r>
        <w:rPr>
          <w:i/>
        </w:rPr>
        <w:t>Le ciel tonne maintenant.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tono</w:t>
      </w:r>
      <w:r>
        <w:t xml:space="preserve"> n. — </w:t>
      </w:r>
      <w:r>
        <w:rPr>
          <w:b/>
        </w:rPr>
        <w:t>tonnerre</w:t>
      </w:r>
      <w:r>
        <w:t xml:space="preserve"> · thunder</w:t>
      </w:r>
    </w:p>
    <w:p>
      <w:r>
        <w:t xml:space="preserve">  ● Tono faki boso. — </w:t>
      </w:r>
      <w:r>
        <w:rPr>
          <w:i/>
        </w:rPr>
        <w:t>Le tonnerre fait du bruit.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torama</w:t>
      </w:r>
      <w:r>
        <w:t xml:space="preserve"> adj. — </w:t>
      </w:r>
      <w:r>
        <w:rPr>
          <w:b/>
        </w:rPr>
        <w:t>orageux / tempétueux</w:t>
      </w:r>
      <w:r>
        <w:t xml:space="preserve"> · stormy</w:t>
      </w:r>
    </w:p>
    <w:p>
      <w:r>
        <w:t xml:space="preserve">  ● Meteo es torma. — </w:t>
      </w:r>
      <w:r>
        <w:rPr>
          <w:i/>
        </w:rPr>
        <w:t>La météo est orageuse.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toramo</w:t>
      </w:r>
      <w:r>
        <w:t xml:space="preserve"> n. — </w:t>
      </w:r>
      <w:r>
        <w:rPr>
          <w:b/>
        </w:rPr>
        <w:t>tempête</w:t>
      </w:r>
      <w:r>
        <w:t xml:space="preserve"> · storm</w:t>
      </w:r>
    </w:p>
    <w:p>
      <w:r>
        <w:t xml:space="preserve">  ● Tormo es peligra. — </w:t>
      </w:r>
      <w:r>
        <w:rPr>
          <w:i/>
        </w:rPr>
        <w:t>La tempête est dangereuse.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toratuko</w:t>
      </w:r>
      <w:r>
        <w:t xml:space="preserve"> n. — </w:t>
      </w:r>
      <w:r>
        <w:rPr>
          <w:b/>
        </w:rPr>
        <w:t>tortue</w:t>
      </w:r>
      <w:r>
        <w:t xml:space="preserve"> · turtle</w:t>
      </w:r>
    </w:p>
    <w:p>
      <w:r>
        <w:t xml:space="preserve">  ● Tortuko marmi lante. — </w:t>
      </w:r>
      <w:r>
        <w:rPr>
          <w:i/>
        </w:rPr>
        <w:t>La tortue marche lentement.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toronado</w:t>
      </w:r>
      <w:r>
        <w:t xml:space="preserve"> n. — </w:t>
      </w:r>
      <w:r>
        <w:rPr>
          <w:b/>
        </w:rPr>
        <w:t>tornade</w:t>
      </w:r>
      <w:r>
        <w:t xml:space="preserve"> · hurricane/tornado</w:t>
      </w:r>
    </w:p>
    <w:p>
      <w:r>
        <w:t xml:space="preserve">  ● Toronado danyeri la vilayo. — </w:t>
      </w:r>
      <w:r>
        <w:rPr>
          <w:i/>
        </w:rPr>
        <w:t>La tornade menace le village.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totalo</w:t>
      </w:r>
      <w:r>
        <w:t xml:space="preserve"> n. — </w:t>
      </w:r>
      <w:r>
        <w:rPr>
          <w:b/>
        </w:rPr>
        <w:t>total</w:t>
      </w:r>
      <w:r>
        <w:t xml:space="preserve"> · total</w:t>
      </w:r>
    </w:p>
    <w:p>
      <w:r>
        <w:t xml:space="preserve">  ● Totalo es grandi. — </w:t>
      </w:r>
      <w:r>
        <w:rPr>
          <w:i/>
        </w:rPr>
        <w:t>Le total est grand.</w:t>
      </w:r>
    </w:p>
    <w:p>
      <w:r>
        <w:rPr>
          <w:color w:val="888888"/>
          <w:sz w:val="16"/>
        </w:rPr>
        <w:t xml:space="preserve">  [maths]</w:t>
      </w:r>
    </w:p>
    <w:p>
      <w:r>
        <w:rPr>
          <w:b/>
        </w:rPr>
        <w:t>tualo</w:t>
      </w:r>
      <w:r>
        <w:t xml:space="preserve"> n. — </w:t>
      </w:r>
      <w:r>
        <w:rPr>
          <w:b/>
        </w:rPr>
        <w:t>serviette (bain)</w:t>
      </w:r>
      <w:r>
        <w:t xml:space="preserve"> · towel</w:t>
      </w:r>
    </w:p>
    <w:p>
      <w:r>
        <w:t xml:space="preserve">  ● Me usi tualo. — </w:t>
      </w:r>
      <w:r>
        <w:rPr>
          <w:i/>
        </w:rPr>
        <w:t>J'utilise une serviette.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tubitor</w:t>
      </w:r>
      <w:r>
        <w:t xml:space="preserve"> n. — </w:t>
      </w:r>
      <w:r>
        <w:rPr>
          <w:b/>
        </w:rPr>
        <w:t>plombier</w:t>
      </w:r>
      <w:r>
        <w:t xml:space="preserve"> · plumber</w:t>
      </w:r>
    </w:p>
    <w:p>
      <w:r>
        <w:t xml:space="preserve">  ● Tubitor kurati tubo. — </w:t>
      </w:r>
      <w:r>
        <w:rPr>
          <w:i/>
        </w:rPr>
        <w:t>Le plombier répare le tube.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tulipa</w:t>
      </w:r>
      <w:r>
        <w:t xml:space="preserve"> n. — </w:t>
      </w:r>
      <w:r>
        <w:rPr>
          <w:b/>
        </w:rPr>
        <w:t>tulipe</w:t>
      </w:r>
      <w:r>
        <w:t xml:space="preserve"> · tulip</w:t>
      </w:r>
    </w:p>
    <w:p>
      <w:r>
        <w:t xml:space="preserve">  ● Tulipa es reda. — </w:t>
      </w:r>
      <w:r>
        <w:rPr>
          <w:i/>
        </w:rPr>
        <w:t>La tulipe est rouge.</w:t>
      </w:r>
    </w:p>
    <w:p>
      <w:r>
        <w:rPr>
          <w:color w:val="888888"/>
          <w:sz w:val="16"/>
        </w:rPr>
        <w:t xml:space="preserve">  [plantes]</w:t>
      </w:r>
    </w:p>
    <w:p>
      <w:r>
        <w:br w:type="page"/>
      </w:r>
    </w:p>
    <w:p>
      <w:pPr>
        <w:pStyle w:val="Heading1"/>
        <w:jc w:val="center"/>
      </w:pPr>
      <w:r>
        <w:t>U</w:t>
      </w:r>
    </w:p>
    <w:p>
      <w:r>
        <w:rPr>
          <w:b/>
        </w:rPr>
        <w:t>uma</w:t>
      </w:r>
      <w:r>
        <w:t xml:space="preserve"> adj. — </w:t>
      </w:r>
      <w:r>
        <w:rPr>
          <w:b/>
        </w:rPr>
        <w:t>humide / mouillé</w:t>
      </w:r>
      <w:r>
        <w:t xml:space="preserve"> · wet/humid</w:t>
      </w:r>
    </w:p>
    <w:p>
      <w:r>
        <w:t xml:space="preserve">  ● Tera es huma. — </w:t>
      </w:r>
      <w:r>
        <w:rPr>
          <w:i/>
        </w:rPr>
        <w:t>La terre est humide.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umabaroi</w:t>
      </w:r>
      <w:r>
        <w:t xml:space="preserve"> n. — </w:t>
      </w:r>
      <w:r>
        <w:rPr>
          <w:b/>
        </w:rPr>
        <w:t>ombre</w:t>
      </w:r>
      <w:r>
        <w:t xml:space="preserve"> · shadow (art)</w:t>
      </w:r>
    </w:p>
    <w:p>
      <w:r>
        <w:t xml:space="preserve">  ● Umbro es in pikto. — </w:t>
      </w:r>
      <w:r>
        <w:rPr>
          <w:i/>
        </w:rPr>
        <w:t>L'ombre est dans le tableau.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umida</w:t>
      </w:r>
      <w:r>
        <w:t xml:space="preserve"> adj. — </w:t>
      </w:r>
      <w:r>
        <w:rPr>
          <w:b/>
        </w:rPr>
        <w:t>humide</w:t>
      </w:r>
      <w:r>
        <w:t xml:space="preserve"> · wet</w:t>
      </w:r>
    </w:p>
    <w:p>
      <w:r>
        <w:t xml:space="preserve">  ● Selwa esu humida. — </w:t>
      </w:r>
      <w:r>
        <w:rPr>
          <w:i/>
        </w:rPr>
        <w:t>La forêt est humide.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unakulo</w:t>
      </w:r>
      <w:r>
        <w:t xml:space="preserve"> n. — </w:t>
      </w:r>
      <w:r>
        <w:rPr>
          <w:b/>
        </w:rPr>
        <w:t>oncle village</w:t>
      </w:r>
      <w:r>
        <w:t xml:space="preserve"> · uncle</w:t>
      </w:r>
    </w:p>
    <w:p>
      <w:r>
        <w:t xml:space="preserve">  ● Unklo done doni. — </w:t>
      </w:r>
      <w:r>
        <w:rPr>
          <w:i/>
        </w:rPr>
        <w:t>L'oncle donne un cadeau.</w:t>
      </w:r>
    </w:p>
    <w:p>
      <w:r>
        <w:rPr>
          <w:color w:val="888888"/>
          <w:sz w:val="16"/>
        </w:rPr>
        <w:t xml:space="preserve">  [famille vie]</w:t>
      </w:r>
    </w:p>
    <w:p>
      <w:r>
        <w:rPr>
          <w:b/>
        </w:rPr>
        <w:t>uniberaso</w:t>
      </w:r>
      <w:r>
        <w:t xml:space="preserve"> n. — </w:t>
      </w:r>
      <w:r>
        <w:rPr>
          <w:b/>
        </w:rPr>
        <w:t>univers</w:t>
      </w:r>
      <w:r>
        <w:t xml:space="preserve"> · universe</w:t>
      </w:r>
    </w:p>
    <w:p>
      <w:r>
        <w:t xml:space="preserve">  ● Universo es grandi. — </w:t>
      </w:r>
      <w:r>
        <w:rPr>
          <w:i/>
        </w:rPr>
        <w:t>L'univers est grand.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unio</w:t>
      </w:r>
      <w:r>
        <w:t xml:space="preserve"> n. — </w:t>
      </w:r>
      <w:r>
        <w:rPr>
          <w:b/>
        </w:rPr>
        <w:t>union, alliance</w:t>
      </w:r>
      <w:r>
        <w:t xml:space="preserve"> · union, alliance</w:t>
      </w:r>
    </w:p>
    <w:p>
      <w:r>
        <w:t xml:space="preserve">  ● Unio duno poto. — </w:t>
      </w:r>
      <w:r>
        <w:rPr>
          <w:i/>
        </w:rPr>
        <w:t>L'union donne la force.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uo</w:t>
      </w:r>
      <w:r>
        <w:t xml:space="preserve"> n. — </w:t>
      </w:r>
      <w:r>
        <w:rPr>
          <w:b/>
        </w:rPr>
        <w:t>œuf</w:t>
      </w:r>
      <w:r>
        <w:t xml:space="preserve"> · egg</w:t>
      </w:r>
    </w:p>
    <w:p>
      <w:r>
        <w:t xml:space="preserve">  ● Mi mani uo. — </w:t>
      </w:r>
      <w:r>
        <w:rPr>
          <w:i/>
        </w:rPr>
        <w:t>Je mange un œuf.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uraso</w:t>
      </w:r>
      <w:r>
        <w:t xml:space="preserve"> n. — </w:t>
      </w:r>
      <w:r>
        <w:rPr>
          <w:b/>
        </w:rPr>
        <w:t>ours</w:t>
      </w:r>
      <w:r>
        <w:t xml:space="preserve"> · bear</w:t>
      </w:r>
    </w:p>
    <w:p>
      <w:r>
        <w:t xml:space="preserve">  ● Urso mangi mielo. — </w:t>
      </w:r>
      <w:r>
        <w:rPr>
          <w:i/>
        </w:rPr>
        <w:t>L'ours mange du miel.</w:t>
      </w:r>
    </w:p>
    <w:p>
      <w:r>
        <w:rPr>
          <w:color w:val="888888"/>
          <w:sz w:val="16"/>
        </w:rPr>
        <w:t xml:space="preserve">  [animaux]</w:t>
      </w:r>
    </w:p>
    <w:p>
      <w:r>
        <w:rPr>
          <w:b/>
        </w:rPr>
        <w:t>uwa</w:t>
      </w:r>
      <w:r>
        <w:t xml:space="preserve"> n. — </w:t>
      </w:r>
      <w:r>
        <w:rPr>
          <w:b/>
        </w:rPr>
        <w:t>raisin</w:t>
      </w:r>
      <w:r>
        <w:t xml:space="preserve"> · grape</w:t>
      </w:r>
    </w:p>
    <w:p>
      <w:r>
        <w:t xml:space="preserve">  ● Uwa es ruko. — </w:t>
      </w:r>
      <w:r>
        <w:rPr>
          <w:i/>
        </w:rPr>
        <w:t>Le raisin est rouge.</w:t>
      </w:r>
    </w:p>
    <w:p>
      <w:r>
        <w:rPr>
          <w:color w:val="888888"/>
          <w:sz w:val="16"/>
        </w:rPr>
        <w:t xml:space="preserve">  [nourriture]</w:t>
      </w:r>
    </w:p>
    <w:p>
      <w:r>
        <w:br w:type="page"/>
      </w:r>
    </w:p>
    <w:p>
      <w:pPr>
        <w:pStyle w:val="Heading1"/>
        <w:jc w:val="center"/>
      </w:pPr>
      <w:r>
        <w:t>W</w:t>
      </w:r>
    </w:p>
    <w:p>
      <w:r>
        <w:rPr>
          <w:b/>
        </w:rPr>
        <w:t>waporo</w:t>
      </w:r>
      <w:r>
        <w:t xml:space="preserve"> n. — </w:t>
      </w:r>
      <w:r>
        <w:rPr>
          <w:b/>
        </w:rPr>
        <w:t>vapeur</w:t>
      </w:r>
      <w:r>
        <w:t xml:space="preserve"> · vapor</w:t>
      </w:r>
    </w:p>
    <w:p>
      <w:r>
        <w:t xml:space="preserve">  ● Vaporo es kaba. — </w:t>
      </w:r>
      <w:r>
        <w:rPr>
          <w:i/>
        </w:rPr>
        <w:t>La vapeur est chaude.</w:t>
      </w:r>
    </w:p>
    <w:p>
      <w:r>
        <w:rPr>
          <w:color w:val="888888"/>
          <w:sz w:val="16"/>
        </w:rPr>
        <w:t xml:space="preserve">  [matieres]</w:t>
      </w:r>
    </w:p>
    <w:p>
      <w:r>
        <w:rPr>
          <w:b/>
        </w:rPr>
        <w:t>wenata</w:t>
      </w:r>
      <w:r>
        <w:t xml:space="preserve"> adj. — </w:t>
      </w:r>
      <w:r>
        <w:rPr>
          <w:b/>
        </w:rPr>
        <w:t>venteux</w:t>
      </w:r>
      <w:r>
        <w:t xml:space="preserve"> · windy</w:t>
      </w:r>
    </w:p>
    <w:p>
      <w:r>
        <w:t xml:space="preserve">  ● Loko es wenta. — </w:t>
      </w:r>
      <w:r>
        <w:rPr>
          <w:i/>
        </w:rPr>
        <w:t>Le lieu est venteux.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wenati</w:t>
      </w:r>
      <w:r>
        <w:t xml:space="preserve"> v. — </w:t>
      </w:r>
      <w:r>
        <w:rPr>
          <w:b/>
        </w:rPr>
        <w:t>souffler (vent)</w:t>
      </w:r>
      <w:r>
        <w:t xml:space="preserve"> · to blow (wind)</w:t>
      </w:r>
    </w:p>
    <w:p>
      <w:r>
        <w:t xml:space="preserve">  ● Wento wenti in maro. — </w:t>
      </w:r>
      <w:r>
        <w:rPr>
          <w:i/>
        </w:rPr>
        <w:t>Le vent souffle en mer.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wenato</w:t>
      </w:r>
      <w:r>
        <w:t xml:space="preserve"> n. — </w:t>
      </w:r>
      <w:r>
        <w:rPr>
          <w:b/>
        </w:rPr>
        <w:t>vent</w:t>
      </w:r>
      <w:r>
        <w:t xml:space="preserve"> · wind</w:t>
      </w:r>
    </w:p>
    <w:p>
      <w:r>
        <w:t xml:space="preserve">  ● Wento mubi ligo. — </w:t>
      </w:r>
      <w:r>
        <w:rPr>
          <w:i/>
        </w:rPr>
        <w:t>Le vent bouge le bois.</w:t>
      </w:r>
    </w:p>
    <w:p>
      <w:r>
        <w:rPr>
          <w:color w:val="888888"/>
          <w:sz w:val="16"/>
        </w:rPr>
        <w:t xml:space="preserve">  [meteo climat]</w:t>
      </w:r>
    </w:p>
    <w:p>
      <w:r>
        <w:rPr>
          <w:b/>
        </w:rPr>
        <w:t>weneo</w:t>
      </w:r>
      <w:r>
        <w:t xml:space="preserve"> n. — </w:t>
      </w:r>
      <w:r>
        <w:rPr>
          <w:b/>
        </w:rPr>
        <w:t>vendredi</w:t>
      </w:r>
      <w:r>
        <w:t xml:space="preserve"> · Friday (Venus) wonders.</w:t>
      </w:r>
    </w:p>
    <w:p>
      <w:r>
        <w:t xml:space="preserve">  ● Weneo es deo kina. — </w:t>
      </w:r>
      <w:r>
        <w:rPr>
          <w:i/>
        </w:rPr>
        <w:t>Vendredi est le cinquième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weno</w:t>
      </w:r>
      <w:r>
        <w:t xml:space="preserve"> n. — </w:t>
      </w:r>
      <w:r>
        <w:rPr>
          <w:b/>
        </w:rPr>
        <w:t>Vénus</w:t>
      </w:r>
      <w:r>
        <w:t xml:space="preserve"> · Venus (planet)</w:t>
      </w:r>
    </w:p>
    <w:p>
      <w:r>
        <w:t xml:space="preserve">  ● Weno es kalyenta. — </w:t>
      </w:r>
      <w:r>
        <w:rPr>
          <w:i/>
        </w:rPr>
        <w:t>Vénus est chaude.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wero</w:t>
      </w:r>
      <w:r>
        <w:t xml:space="preserve"> n. — </w:t>
      </w:r>
      <w:r>
        <w:rPr>
          <w:b/>
        </w:rPr>
        <w:t>vérité</w:t>
      </w:r>
      <w:r>
        <w:t xml:space="preserve"> · truth</w:t>
      </w:r>
    </w:p>
    <w:p>
      <w:r>
        <w:t xml:space="preserve">  ● Wero duno yusto. — </w:t>
      </w:r>
      <w:r>
        <w:rPr>
          <w:i/>
        </w:rPr>
        <w:t>La vérité donne la justice.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wesapero</w:t>
      </w:r>
      <w:r>
        <w:t xml:space="preserve"> n. — </w:t>
      </w:r>
      <w:r>
        <w:rPr>
          <w:b/>
        </w:rPr>
        <w:t>soir</w:t>
      </w:r>
      <w:r>
        <w:t xml:space="preserve"> · evening</w:t>
      </w:r>
    </w:p>
    <w:p>
      <w:r>
        <w:t xml:space="preserve">  ● wespero es kalmi. — </w:t>
      </w:r>
      <w:r>
        <w:rPr>
          <w:i/>
        </w:rPr>
        <w:t>Le soir est calme.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wesata</w:t>
      </w:r>
      <w:r>
        <w:t xml:space="preserve"> n. — </w:t>
      </w:r>
      <w:r>
        <w:rPr>
          <w:b/>
        </w:rPr>
        <w:t>ouest</w:t>
      </w:r>
      <w:r>
        <w:t xml:space="preserve"> · west</w:t>
      </w:r>
    </w:p>
    <w:p>
      <w:r>
        <w:t xml:space="preserve">  ● Suno dini in westa. — </w:t>
      </w:r>
      <w:r>
        <w:rPr>
          <w:i/>
        </w:rPr>
        <w:t>Le soleil descend à l'ouest.</w:t>
      </w:r>
    </w:p>
    <w:p>
      <w:r>
        <w:rPr>
          <w:color w:val="888888"/>
          <w:sz w:val="16"/>
        </w:rPr>
        <w:t xml:space="preserve">  [geographie]</w:t>
      </w:r>
    </w:p>
    <w:p>
      <w:r>
        <w:rPr>
          <w:b/>
        </w:rPr>
        <w:t>wesati</w:t>
      </w:r>
      <w:r>
        <w:t xml:space="preserve"> v. — </w:t>
      </w:r>
      <w:r>
        <w:rPr>
          <w:b/>
        </w:rPr>
        <w:t>s'habiller, vêtir</w:t>
      </w:r>
      <w:r>
        <w:t xml:space="preserve"> · to dress (oneself)</w:t>
      </w:r>
    </w:p>
    <w:p>
      <w:r>
        <w:t xml:space="preserve">  ● Ilo westi rasi. — </w:t>
      </w:r>
      <w:r>
        <w:rPr>
          <w:i/>
        </w:rPr>
        <w:t>Il s'habille vite.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wesato</w:t>
      </w:r>
      <w:r>
        <w:t xml:space="preserve"> n. — </w:t>
      </w:r>
      <w:r>
        <w:rPr>
          <w:b/>
        </w:rPr>
        <w:t>vêtement</w:t>
      </w:r>
      <w:r>
        <w:t xml:space="preserve"> · clothing</w:t>
      </w:r>
    </w:p>
    <w:p>
      <w:r>
        <w:t xml:space="preserve">  ● Vesto es nuwa. — </w:t>
      </w:r>
      <w:r>
        <w:rPr>
          <w:i/>
        </w:rPr>
        <w:t>Le vêtement est neuf.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widi</w:t>
      </w:r>
      <w:r>
        <w:t xml:space="preserve"> v. — </w:t>
      </w:r>
      <w:r>
        <w:rPr>
          <w:b/>
        </w:rPr>
        <w:t>voir / regarder</w:t>
      </w:r>
      <w:r>
        <w:t xml:space="preserve"> · to watch / see</w:t>
      </w:r>
    </w:p>
    <w:p>
      <w:r>
        <w:t xml:space="preserve">  ● Mi widi kino. — </w:t>
      </w:r>
      <w:r>
        <w:rPr>
          <w:i/>
        </w:rPr>
        <w:t>Je regarde le film.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wino</w:t>
      </w:r>
      <w:r>
        <w:t xml:space="preserve"> n. — </w:t>
      </w:r>
      <w:r>
        <w:rPr>
          <w:b/>
        </w:rPr>
        <w:t>vin</w:t>
      </w:r>
      <w:r>
        <w:t xml:space="preserve"> · wine</w:t>
      </w:r>
    </w:p>
    <w:p>
      <w:r>
        <w:t xml:space="preserve">  ● Wino es ruko. — </w:t>
      </w:r>
      <w:r>
        <w:rPr>
          <w:i/>
        </w:rPr>
        <w:t>Le vin est rouge.</w:t>
      </w:r>
    </w:p>
    <w:p>
      <w:r>
        <w:rPr>
          <w:color w:val="888888"/>
          <w:sz w:val="16"/>
        </w:rPr>
        <w:t xml:space="preserve">  [nourriture]</w:t>
      </w:r>
    </w:p>
    <w:p>
      <w:r>
        <w:rPr>
          <w:b/>
        </w:rPr>
        <w:t>wiruso</w:t>
      </w:r>
      <w:r>
        <w:t xml:space="preserve"> n. — </w:t>
      </w:r>
      <w:r>
        <w:rPr>
          <w:b/>
        </w:rPr>
        <w:t>virus</w:t>
      </w:r>
      <w:r>
        <w:t xml:space="preserve"> · virus (bio/it)</w:t>
      </w:r>
    </w:p>
    <w:p>
      <w:r>
        <w:t xml:space="preserve">  ● Wiruso noki sistemo. — </w:t>
      </w:r>
      <w:r>
        <w:rPr>
          <w:i/>
        </w:rPr>
        <w:t>Le virus nuit au système.</w:t>
      </w:r>
    </w:p>
    <w:p>
      <w:r>
        <w:rPr>
          <w:color w:val="888888"/>
          <w:sz w:val="16"/>
        </w:rPr>
        <w:t xml:space="preserve">  [sciences tech]</w:t>
      </w:r>
    </w:p>
    <w:p>
      <w:r>
        <w:rPr>
          <w:b/>
        </w:rPr>
        <w:t>wokoi</w:t>
      </w:r>
      <w:r>
        <w:t xml:space="preserve"> n. — </w:t>
      </w:r>
      <w:r>
        <w:rPr>
          <w:b/>
        </w:rPr>
        <w:t>voix</w:t>
      </w:r>
      <w:r>
        <w:t xml:space="preserve"> · voice / vocal</w:t>
      </w:r>
    </w:p>
    <w:p>
      <w:r>
        <w:t xml:space="preserve">  ● Boko-sono es dulse. — </w:t>
      </w:r>
      <w:r>
        <w:rPr>
          <w:i/>
        </w:rPr>
        <w:t>La voix est douce.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wolakano</w:t>
      </w:r>
      <w:r>
        <w:t xml:space="preserve"> n. — </w:t>
      </w:r>
      <w:r>
        <w:rPr>
          <w:b/>
        </w:rPr>
        <w:t>volcan</w:t>
      </w:r>
      <w:r>
        <w:t xml:space="preserve"> · volcano</w:t>
      </w:r>
    </w:p>
    <w:p>
      <w:r>
        <w:t xml:space="preserve">  ● Wolkano fumi. — </w:t>
      </w:r>
      <w:r>
        <w:rPr>
          <w:i/>
        </w:rPr>
        <w:t>Le volcan fume.</w:t>
      </w:r>
    </w:p>
    <w:p>
      <w:r>
        <w:rPr>
          <w:color w:val="888888"/>
          <w:sz w:val="16"/>
        </w:rPr>
        <w:t xml:space="preserve">  [geographie]</w:t>
      </w:r>
    </w:p>
    <w:p>
      <w:r>
        <w:br w:type="page"/>
      </w:r>
    </w:p>
    <w:p>
      <w:pPr>
        <w:pStyle w:val="Heading1"/>
        <w:jc w:val="center"/>
      </w:pPr>
      <w:r>
        <w:t>Y</w:t>
      </w:r>
    </w:p>
    <w:p>
      <w:r>
        <w:rPr>
          <w:b/>
        </w:rPr>
        <w:t>yaloyelow-yalo</w:t>
      </w:r>
      <w:r>
        <w:t xml:space="preserve"> n. — </w:t>
      </w:r>
      <w:r>
        <w:rPr>
          <w:b/>
        </w:rPr>
        <w:t>jaune</w:t>
      </w:r>
      <w:r>
        <w:t xml:space="preserve"> · yellow</w:t>
      </w:r>
    </w:p>
    <w:p>
      <w:r>
        <w:t xml:space="preserve">  ● Yalo es koloro de suno. — </w:t>
      </w:r>
      <w:r>
        <w:rPr>
          <w:i/>
        </w:rPr>
        <w:t>Le jaune est la couleur du soleil. (yalo)</w:t>
      </w:r>
    </w:p>
    <w:p>
      <w:r>
        <w:rPr>
          <w:color w:val="888888"/>
          <w:sz w:val="16"/>
        </w:rPr>
        <w:t xml:space="preserve">  [arts]</w:t>
      </w:r>
    </w:p>
    <w:p>
      <w:r>
        <w:rPr>
          <w:b/>
        </w:rPr>
        <w:t>yanuo</w:t>
      </w:r>
      <w:r>
        <w:t xml:space="preserve"> n. — </w:t>
      </w:r>
      <w:r>
        <w:rPr>
          <w:b/>
        </w:rPr>
        <w:t>janvier</w:t>
      </w:r>
      <w:r>
        <w:t xml:space="preserve"> · January</w:t>
      </w:r>
    </w:p>
    <w:p>
      <w:r>
        <w:t xml:space="preserve">  ● Yanuo es meso uno. — </w:t>
      </w:r>
      <w:r>
        <w:rPr>
          <w:i/>
        </w:rPr>
        <w:t>Janvier est le premier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yaradino</w:t>
      </w:r>
      <w:r>
        <w:t xml:space="preserve"> n. — </w:t>
      </w:r>
      <w:r>
        <w:rPr>
          <w:b/>
        </w:rPr>
        <w:t>jardin</w:t>
      </w:r>
      <w:r>
        <w:t xml:space="preserve"> · garden</w:t>
      </w:r>
    </w:p>
    <w:p>
      <w:r>
        <w:t xml:space="preserve">  ● Yardino habi floro. — </w:t>
      </w:r>
      <w:r>
        <w:rPr>
          <w:i/>
        </w:rPr>
        <w:t>Le jardin a des fleurs.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yaro</w:t>
      </w:r>
      <w:r>
        <w:t xml:space="preserve"> n. — </w:t>
      </w:r>
      <w:r>
        <w:rPr>
          <w:b/>
        </w:rPr>
        <w:t>année</w:t>
      </w:r>
      <w:r>
        <w:t xml:space="preserve"> · year</w:t>
      </w:r>
    </w:p>
    <w:p>
      <w:r>
        <w:t xml:space="preserve">  ● Yaro es novi. — </w:t>
      </w:r>
      <w:r>
        <w:rPr>
          <w:i/>
        </w:rPr>
        <w:t>L'année est nouvelle.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yesato</w:t>
      </w:r>
      <w:r>
        <w:t xml:space="preserve"> adv. — </w:t>
      </w:r>
      <w:r>
        <w:rPr>
          <w:b/>
        </w:rPr>
        <w:t>hier</w:t>
      </w:r>
      <w:r>
        <w:t xml:space="preserve"> · yesterday</w:t>
      </w:r>
    </w:p>
    <w:p>
      <w:r>
        <w:t xml:space="preserve">  ● Yesto me dormi. — </w:t>
      </w:r>
      <w:r>
        <w:rPr>
          <w:i/>
        </w:rPr>
        <w:t>Hier j'ai dormi.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yiro</w:t>
      </w:r>
      <w:r>
        <w:t xml:space="preserve"> n. — </w:t>
      </w:r>
      <w:r>
        <w:rPr>
          <w:b/>
        </w:rPr>
        <w:t>commerce</w:t>
      </w:r>
      <w:r>
        <w:t xml:space="preserve"> · trade, commerce</w:t>
      </w:r>
    </w:p>
    <w:p>
      <w:r>
        <w:t xml:space="preserve">  ● yiro esu boni. — </w:t>
      </w:r>
      <w:r>
        <w:rPr>
          <w:i/>
        </w:rPr>
        <w:t>Le commerce est bon.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yoror</w:t>
      </w:r>
      <w:r>
        <w:t xml:space="preserve"> n. — </w:t>
      </w:r>
      <w:r>
        <w:rPr>
          <w:b/>
        </w:rPr>
        <w:t>marchand, commerçant</w:t>
      </w:r>
      <w:r>
        <w:t xml:space="preserve"> · trader, merchant</w:t>
      </w:r>
    </w:p>
    <w:p>
      <w:r>
        <w:t xml:space="preserve">  ● yoror seli meryo. — </w:t>
      </w:r>
      <w:r>
        <w:rPr>
          <w:i/>
        </w:rPr>
        <w:t>Le marchand vend la marchandise.</w:t>
      </w:r>
    </w:p>
    <w:p>
      <w:r>
        <w:rPr>
          <w:color w:val="888888"/>
          <w:sz w:val="16"/>
        </w:rPr>
        <w:t xml:space="preserve">  [economie]</w:t>
      </w:r>
    </w:p>
    <w:p>
      <w:r>
        <w:rPr>
          <w:b/>
        </w:rPr>
        <w:t>yoweo</w:t>
      </w:r>
      <w:r>
        <w:t xml:space="preserve"> n. — </w:t>
      </w:r>
      <w:r>
        <w:rPr>
          <w:b/>
        </w:rPr>
        <w:t>jeudi</w:t>
      </w:r>
      <w:r>
        <w:t xml:space="preserve"> · Thursday (Jupiter)</w:t>
      </w:r>
    </w:p>
    <w:p>
      <w:r>
        <w:t xml:space="preserve">  ● Yoweo es deo kuara. — </w:t>
      </w:r>
      <w:r>
        <w:rPr>
          <w:i/>
        </w:rPr>
        <w:t>Jeudi est le quatrième jour.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yoya</w:t>
      </w:r>
      <w:r>
        <w:t xml:space="preserve"> n. — </w:t>
      </w:r>
      <w:r>
        <w:rPr>
          <w:b/>
        </w:rPr>
        <w:t>bijou</w:t>
      </w:r>
      <w:r>
        <w:t xml:space="preserve"> · jewelry</w:t>
      </w:r>
    </w:p>
    <w:p>
      <w:r>
        <w:t xml:space="preserve">  ● Yoya es eko. — </w:t>
      </w:r>
      <w:r>
        <w:rPr>
          <w:i/>
        </w:rPr>
        <w:t>Le bijou est beau.</w:t>
      </w:r>
    </w:p>
    <w:p>
      <w:r>
        <w:rPr>
          <w:color w:val="888888"/>
          <w:sz w:val="16"/>
        </w:rPr>
        <w:t xml:space="preserve">  [vetements]</w:t>
      </w:r>
    </w:p>
    <w:p>
      <w:r>
        <w:rPr>
          <w:b/>
        </w:rPr>
        <w:t>yudi</w:t>
      </w:r>
      <w:r>
        <w:t xml:space="preserve"> v. — </w:t>
      </w:r>
      <w:r>
        <w:rPr>
          <w:b/>
        </w:rPr>
        <w:t>aider / secourir</w:t>
      </w:r>
      <w:r>
        <w:t xml:space="preserve"> · to help / aid</w:t>
      </w:r>
    </w:p>
    <w:p>
      <w:r>
        <w:t xml:space="preserve">  ● Mi yudi doktor. — </w:t>
      </w:r>
      <w:r>
        <w:rPr>
          <w:i/>
        </w:rPr>
        <w:t>J'aide le docteur.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yudikitor</w:t>
      </w:r>
      <w:r>
        <w:t xml:space="preserve"> n. — </w:t>
      </w:r>
      <w:r>
        <w:rPr>
          <w:b/>
        </w:rPr>
        <w:t>juge</w:t>
      </w:r>
      <w:r>
        <w:t xml:space="preserve"> · judge</w:t>
      </w:r>
    </w:p>
    <w:p>
      <w:r>
        <w:t xml:space="preserve">  ● Yudikitor yudiki homi. — </w:t>
      </w:r>
      <w:r>
        <w:rPr>
          <w:i/>
        </w:rPr>
        <w:t>Le juge juge l'humain.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yudikor</w:t>
      </w:r>
      <w:r>
        <w:t xml:space="preserve"> n. — </w:t>
      </w:r>
      <w:r>
        <w:rPr>
          <w:b/>
        </w:rPr>
        <w:t>juge</w:t>
      </w:r>
      <w:r>
        <w:t xml:space="preserve"> · judge</w:t>
      </w:r>
    </w:p>
    <w:p>
      <w:r>
        <w:t xml:space="preserve">  ● Yudikor desidi de kaso. — </w:t>
      </w:r>
      <w:r>
        <w:rPr>
          <w:i/>
        </w:rPr>
        <w:t>Le juge décide de l'affaire.</w:t>
      </w:r>
    </w:p>
    <w:p>
      <w:r>
        <w:rPr>
          <w:color w:val="888888"/>
          <w:sz w:val="16"/>
        </w:rPr>
        <w:t xml:space="preserve">  [metiers]</w:t>
      </w:r>
    </w:p>
    <w:p>
      <w:r>
        <w:rPr>
          <w:b/>
        </w:rPr>
        <w:t>yudisor</w:t>
      </w:r>
      <w:r>
        <w:t xml:space="preserve"> n. — </w:t>
      </w:r>
      <w:r>
        <w:rPr>
          <w:b/>
        </w:rPr>
        <w:t>juge</w:t>
      </w:r>
      <w:r>
        <w:t xml:space="preserve"> · judge (agent)</w:t>
      </w:r>
    </w:p>
    <w:p>
      <w:r>
        <w:t xml:space="preserve">  ● Yudisor audo homi. — </w:t>
      </w:r>
      <w:r>
        <w:rPr>
          <w:i/>
        </w:rPr>
        <w:t>Le juge écoute l'humain.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yudo</w:t>
      </w:r>
      <w:r>
        <w:t xml:space="preserve"> n. — </w:t>
      </w:r>
      <w:r>
        <w:rPr>
          <w:b/>
        </w:rPr>
        <w:t>aide / secours</w:t>
      </w:r>
      <w:r>
        <w:t xml:space="preserve"> · help / aid / first aid</w:t>
      </w:r>
    </w:p>
    <w:p>
      <w:r>
        <w:t xml:space="preserve">  ● Mi dona yudo. — </w:t>
      </w:r>
      <w:r>
        <w:rPr>
          <w:i/>
        </w:rPr>
        <w:t>Je donne de l'aide.</w:t>
      </w:r>
    </w:p>
    <w:p>
      <w:r>
        <w:rPr>
          <w:color w:val="888888"/>
          <w:sz w:val="16"/>
        </w:rPr>
        <w:t xml:space="preserve">  [corps sante]</w:t>
      </w:r>
    </w:p>
    <w:p>
      <w:r>
        <w:rPr>
          <w:b/>
        </w:rPr>
        <w:t>yuko</w:t>
      </w:r>
      <w:r>
        <w:t xml:space="preserve"> n. — </w:t>
      </w:r>
      <w:r>
        <w:rPr>
          <w:b/>
        </w:rPr>
        <w:t>égalité</w:t>
      </w:r>
      <w:r>
        <w:t xml:space="preserve"> · equality</w:t>
      </w:r>
    </w:p>
    <w:p>
      <w:r>
        <w:t xml:space="preserve">  ● Yuko bindi homi. — </w:t>
      </w:r>
      <w:r>
        <w:rPr>
          <w:i/>
        </w:rPr>
        <w:t>L'égalité lie les humains.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yulio</w:t>
      </w:r>
      <w:r>
        <w:t xml:space="preserve"> n. — </w:t>
      </w:r>
      <w:r>
        <w:rPr>
          <w:b/>
        </w:rPr>
        <w:t>juillet</w:t>
      </w:r>
      <w:r>
        <w:t xml:space="preserve"> · July</w:t>
      </w:r>
    </w:p>
    <w:p>
      <w:r>
        <w:t xml:space="preserve">  ● Yulio es meso seta. — </w:t>
      </w:r>
      <w:r>
        <w:rPr>
          <w:i/>
        </w:rPr>
        <w:t>Juillet est le septième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yunio</w:t>
      </w:r>
      <w:r>
        <w:t xml:space="preserve"> n. — </w:t>
      </w:r>
      <w:r>
        <w:rPr>
          <w:b/>
        </w:rPr>
        <w:t>juin</w:t>
      </w:r>
      <w:r>
        <w:t xml:space="preserve"> · June</w:t>
      </w:r>
    </w:p>
    <w:p>
      <w:r>
        <w:t xml:space="preserve">  ● Yunio es meso sisa. — </w:t>
      </w:r>
      <w:r>
        <w:rPr>
          <w:i/>
        </w:rPr>
        <w:t>Juin est le sixième mois.</w:t>
      </w:r>
    </w:p>
    <w:p>
      <w:r>
        <w:rPr>
          <w:color w:val="888888"/>
          <w:sz w:val="16"/>
        </w:rPr>
        <w:t xml:space="preserve">  [temps calendrier]</w:t>
      </w:r>
    </w:p>
    <w:p>
      <w:r>
        <w:rPr>
          <w:b/>
        </w:rPr>
        <w:t>yupi</w:t>
      </w:r>
      <w:r>
        <w:t xml:space="preserve"> n. — </w:t>
      </w:r>
      <w:r>
        <w:rPr>
          <w:b/>
        </w:rPr>
        <w:t>Jupiter</w:t>
      </w:r>
      <w:r>
        <w:t xml:space="preserve"> · Jupiter (planet)</w:t>
      </w:r>
    </w:p>
    <w:p>
      <w:r>
        <w:t xml:space="preserve">  ● Yupi es mega. — </w:t>
      </w:r>
      <w:r>
        <w:rPr>
          <w:i/>
        </w:rPr>
        <w:t>Jupiter est immense.</w:t>
      </w:r>
    </w:p>
    <w:p>
      <w:r>
        <w:rPr>
          <w:color w:val="888888"/>
          <w:sz w:val="16"/>
        </w:rPr>
        <w:t xml:space="preserve">  [espace cosmos]</w:t>
      </w:r>
    </w:p>
    <w:p>
      <w:r>
        <w:rPr>
          <w:b/>
        </w:rPr>
        <w:t>yuranalo</w:t>
      </w:r>
      <w:r>
        <w:t xml:space="preserve"> n. — </w:t>
      </w:r>
      <w:r>
        <w:rPr>
          <w:b/>
        </w:rPr>
        <w:t>journal</w:t>
      </w:r>
      <w:r>
        <w:t xml:space="preserve"> · newspaper</w:t>
      </w:r>
    </w:p>
    <w:p>
      <w:r>
        <w:t xml:space="preserve">  ● Yurnalo doni nuto. — </w:t>
      </w:r>
      <w:r>
        <w:rPr>
          <w:i/>
        </w:rPr>
        <w:t>Le journal donne des nouvelles.</w:t>
      </w:r>
    </w:p>
    <w:p>
      <w:r>
        <w:rPr>
          <w:color w:val="888888"/>
          <w:sz w:val="16"/>
        </w:rPr>
        <w:t xml:space="preserve">  [maison objets]</w:t>
      </w:r>
    </w:p>
    <w:p>
      <w:r>
        <w:rPr>
          <w:b/>
        </w:rPr>
        <w:t>yuro</w:t>
      </w:r>
      <w:r>
        <w:t xml:space="preserve"> n. — </w:t>
      </w:r>
      <w:r>
        <w:rPr>
          <w:b/>
        </w:rPr>
        <w:t>droit</w:t>
      </w:r>
      <w:r>
        <w:t xml:space="preserve"> · right, law (judicial)</w:t>
      </w:r>
    </w:p>
    <w:p>
      <w:r>
        <w:t xml:space="preserve">  ● Homi ari yuro. — </w:t>
      </w:r>
      <w:r>
        <w:rPr>
          <w:i/>
        </w:rPr>
        <w:t>L'humain a le droit.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yusato</w:t>
      </w:r>
      <w:r>
        <w:t xml:space="preserve"> n. — </w:t>
      </w:r>
      <w:r>
        <w:rPr>
          <w:b/>
        </w:rPr>
        <w:t>justice</w:t>
      </w:r>
      <w:r>
        <w:t xml:space="preserve"> · justice</w:t>
      </w:r>
    </w:p>
    <w:p>
      <w:r>
        <w:t xml:space="preserve">  ● Yusto esu bazo. — </w:t>
      </w:r>
      <w:r>
        <w:rPr>
          <w:i/>
        </w:rPr>
        <w:t>La justice est la base.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yusi</w:t>
      </w:r>
      <w:r>
        <w:t xml:space="preserve"> v. — </w:t>
      </w:r>
      <w:r>
        <w:rPr>
          <w:b/>
        </w:rPr>
        <w:t>juger</w:t>
      </w:r>
      <w:r>
        <w:t xml:space="preserve"> · to judge</w:t>
      </w:r>
    </w:p>
    <w:p>
      <w:r>
        <w:t xml:space="preserve">  ● Yuso yusi homi. — </w:t>
      </w:r>
      <w:r>
        <w:rPr>
          <w:i/>
        </w:rPr>
        <w:t>Le juge juge l'humain.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yusita</w:t>
      </w:r>
      <w:r>
        <w:t xml:space="preserve"> n. — </w:t>
      </w:r>
      <w:r>
        <w:rPr>
          <w:b/>
        </w:rPr>
        <w:t>justice</w:t>
      </w:r>
      <w:r>
        <w:t xml:space="preserve"> · justice</w:t>
      </w:r>
    </w:p>
    <w:p>
      <w:r>
        <w:t xml:space="preserve">  ● Yusita es alo. — </w:t>
      </w:r>
      <w:r>
        <w:rPr>
          <w:i/>
        </w:rPr>
        <w:t>La justice est bonne.</w:t>
      </w:r>
    </w:p>
    <w:p>
      <w:r>
        <w:rPr>
          <w:color w:val="888888"/>
          <w:sz w:val="16"/>
        </w:rPr>
        <w:t xml:space="preserve">  [politique droit]</w:t>
      </w:r>
    </w:p>
    <w:p>
      <w:r>
        <w:rPr>
          <w:b/>
        </w:rPr>
        <w:t>yusor</w:t>
      </w:r>
      <w:r>
        <w:t xml:space="preserve"> n. — </w:t>
      </w:r>
      <w:r>
        <w:rPr>
          <w:b/>
        </w:rPr>
        <w:t>juge</w:t>
      </w:r>
      <w:r>
        <w:t xml:space="preserve"> · judge</w:t>
      </w:r>
    </w:p>
    <w:p>
      <w:r>
        <w:t xml:space="preserve">  ● Yuso leri yuso. — </w:t>
      </w:r>
      <w:r>
        <w:rPr>
          <w:i/>
        </w:rPr>
        <w:t>Le juge apprend le jugement.</w:t>
      </w:r>
    </w:p>
    <w:p>
      <w:r>
        <w:rPr>
          <w:color w:val="888888"/>
          <w:sz w:val="16"/>
        </w:rPr>
        <w:t xml:space="preserve">  [politique droit]</w:t>
      </w:r>
    </w:p>
    <w:sectPr w:rsidR="00FC693F" w:rsidRPr="0006063C" w:rsidSect="00034616"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Dictionnaire Mundia</dc:title>
  <dc:subject>Lexique Mundia ⇄ français ⇄ anglais</dc:subject>
  <dc:creator>David Mosbeux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