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Bescherelle Mundia</w:t>
      </w:r>
    </w:p>
    <w:p>
      <w:r>
        <w:t>Système TAM-V-N exhaustif de la langue auxiliaire mondiale</w:t>
      </w:r>
    </w:p>
    <w:p>
      <w:r>
        <w:rPr>
          <w:b/>
        </w:rPr>
        <w:t>Par : David Mosbeux</w:t>
      </w:r>
    </w:p>
    <w:p>
      <w:r>
        <w:t>Extrait du corpus NOOS — David Mosbeux — 16 mai 2026</w:t>
      </w:r>
    </w:p>
    <w:p>
      <w:r>
        <w:t>© David Mosbeux — Tous droits réservés. Auteur et titulaire de la paternité intellectuelle.</w:t>
      </w:r>
    </w:p>
    <w:p>
      <w:pPr>
        <w:pStyle w:val="Heading1"/>
      </w:pPr>
      <w:r>
        <w:t>1. Introduction</w:t>
      </w:r>
    </w:p>
    <w:p>
      <w:r>
        <w:t>Mundia est une langue strictement isolante : le verbe NE PORTE AUCUNE FLEXION. Toutes les nuances de temps, aspect, mode, voix, négation et interrogation sont exprimées par des PARTICULES INVARIABLES placées avant ou autour du verbe. Ce « Bescherelle » ne décrit donc pas des conjugaisons internes, mais l'ensemble des schémas périphrastiques qui couvrent l'intégralité du système TAMVN (Temps – Aspect – Mode – Voix – Négation).</w:t>
      </w:r>
    </w:p>
    <w:p>
      <w:pPr>
        <w:pStyle w:val="Heading1"/>
      </w:pPr>
      <w:r>
        <w:t>2. Principes fondamentaux</w:t>
      </w:r>
    </w:p>
    <w:p>
      <w:r>
        <w:t>• Le verbe garde toujours sa forme de base se terminant par -i (lerni, parli, agi…).</w:t>
      </w:r>
    </w:p>
    <w:p>
      <w:r>
        <w:t>• L'ordre canonique d'un noyau verbal est : [Pronom] [Modalité] [Négation] [Aspect] [Temps] [Verbe] [Voix].</w:t>
      </w:r>
    </w:p>
    <w:p>
      <w:r>
        <w:t>• Les particules ne fusionnent jamais avec le verbe (sauf les composés trait d'union : fai-vidi, re-lerni).</w:t>
      </w:r>
    </w:p>
    <w:p>
      <w:r>
        <w:t>• L'impératif est la seule construction qui peut omettre le sujet pronominal.</w:t>
      </w:r>
    </w:p>
    <w:p>
      <w:r>
        <w:t>• Le passif est marqué par la particule pasi placée immédiatement avant le verbe.</w:t>
      </w:r>
    </w:p>
    <w:p>
      <w:pPr>
        <w:pStyle w:val="Heading1"/>
      </w:pPr>
      <w:r>
        <w:t>3. Phonologie de référence</w:t>
      </w:r>
    </w:p>
    <w:p>
      <w:r>
        <w:t>Voyelles : a e i o u</w:t>
      </w:r>
    </w:p>
    <w:p>
      <w:r>
        <w:t>Consonnes : p t k b d g m n s l r y w</w:t>
      </w:r>
    </w:p>
    <w:p>
      <w:r>
        <w:t>Syllabe : (C)V(C) — Accent : fixe sur l'avant-dernière syllabe (paroxytone)</w:t>
      </w:r>
    </w:p>
    <w:p>
      <w:pPr>
        <w:pStyle w:val="Heading1"/>
      </w:pPr>
      <w:r>
        <w:t>4. Les 12 règles grammaticales</w:t>
      </w:r>
    </w:p>
    <w:p>
      <w:pPr>
        <w:pStyle w:val="Heading2"/>
      </w:pPr>
      <w:r>
        <w:t>Règle 1 — Ordre SVO strict</w:t>
      </w:r>
    </w:p>
    <w:p>
      <w:r>
        <w:t>Sujet–Verbe–Objet, invariable.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Homi li mangi pomi. — L'homme a mangé la pomme.</w:t>
      </w:r>
    </w:p>
    <w:p>
      <w:pPr>
        <w:pStyle w:val="Heading2"/>
      </w:pPr>
      <w:r>
        <w:t>Règle 2 — Temps lexicaux</w:t>
      </w:r>
    </w:p>
    <w:p>
      <w:r>
        <w:t>Marqueurs invariants pré-verbaux : li (passé), na (présent), fu (futur).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Mi li parla / Mi na parla / Mi fu parla.</w:t>
      </w:r>
    </w:p>
    <w:p>
      <w:pPr>
        <w:pStyle w:val="Heading2"/>
      </w:pPr>
      <w:r>
        <w:t>Règle 3 — Négation</w:t>
      </w:r>
    </w:p>
    <w:p>
      <w:r>
        <w:t>Particule no immédiatement avant le verbe (ou no- avant marqueur de temps).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Mi no li parla. — Je n'ai pas parlé.</w:t>
      </w:r>
    </w:p>
    <w:p>
      <w:pPr>
        <w:pStyle w:val="Heading2"/>
      </w:pPr>
      <w:r>
        <w:t>Règle 4 — Interrogation</w:t>
      </w:r>
    </w:p>
    <w:p>
      <w:r>
        <w:t>Particule ka en tête de phrase.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Ka tu na lerni Mundia ?</w:t>
      </w:r>
    </w:p>
    <w:p>
      <w:pPr>
        <w:pStyle w:val="Heading2"/>
      </w:pPr>
      <w:r>
        <w:t>Règle 5 — Adjectif pré-nominal</w:t>
      </w:r>
    </w:p>
    <w:p>
      <w:r>
        <w:t>L'adjectif précède toujours le nom.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Grandi tera. — Grande Terre.</w:t>
      </w:r>
    </w:p>
    <w:p>
      <w:pPr>
        <w:pStyle w:val="Heading2"/>
      </w:pPr>
      <w:r>
        <w:t>Règle 6 — Adverbe post-verbal/post-adjectival</w:t>
      </w:r>
    </w:p>
    <w:p>
      <w:r>
        <w:t>L'adverbe suit immédiatement le verbe ou l'adjectif.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Tu na parla rapidi.</w:t>
      </w:r>
    </w:p>
    <w:p>
      <w:pPr>
        <w:pStyle w:val="Heading2"/>
      </w:pPr>
      <w:r>
        <w:t>Règle 7 — Préposition pré-nominale</w:t>
      </w:r>
    </w:p>
    <w:p>
      <w:r>
        <w:t>Toute préposition précède son groupe nominal.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In domu, pa tu.</w:t>
      </w:r>
    </w:p>
    <w:p>
      <w:pPr>
        <w:pStyle w:val="Heading2"/>
      </w:pPr>
      <w:r>
        <w:t>Règle 8 — Conjonctions médianes</w:t>
      </w:r>
    </w:p>
    <w:p>
      <w:r>
        <w:t>et, o, ma se placent entre les éléments coordonnés.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Mi et tu.</w:t>
      </w:r>
    </w:p>
    <w:p>
      <w:pPr>
        <w:pStyle w:val="Heading2"/>
      </w:pPr>
      <w:r>
        <w:t>Règle 9 — Pronoms invariants sans genre</w:t>
      </w:r>
    </w:p>
    <w:p>
      <w:r>
        <w:t>mi, tu, lo, na (nous), va (vous), li (ils/elles). Inv. en cas et nombre.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Lo na lerni.</w:t>
      </w:r>
    </w:p>
    <w:p>
      <w:pPr>
        <w:pStyle w:val="Heading2"/>
      </w:pPr>
      <w:r>
        <w:t>Règle 10 — Articles invariants</w:t>
      </w:r>
    </w:p>
    <w:p>
      <w:r>
        <w:t>la (défini), un (indéfini), zéro pour générique.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La libro vs Un libro.</w:t>
      </w:r>
    </w:p>
    <w:p>
      <w:pPr>
        <w:pStyle w:val="Heading2"/>
      </w:pPr>
      <w:r>
        <w:t>Règle 11 — Nombres par juxtaposition décimale</w:t>
      </w:r>
    </w:p>
    <w:p>
      <w:r>
        <w:t>Système base 10 transparent : dek-un = 11, du-dek = 20.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Tri-dek-kin = 35.</w:t>
      </w:r>
    </w:p>
    <w:p>
      <w:pPr>
        <w:pStyle w:val="Heading2"/>
      </w:pPr>
      <w:r>
        <w:t>Règle 12 — Dérivation par affixes clairs</w:t>
      </w:r>
    </w:p>
    <w:p>
      <w:r>
        <w:t>Suffixes catégorisateurs : -o (subst.), -i (verbe), -a (adjectif), -e (adverbe), -or (agent), -ita (abstrait), -eri (lieu), -ulo (instrument), -ito (petit), -ono (grand). Préfixes : no- (non), re- (de nouveau), inter- (entre), supra- (au-dessus), infra- (sous), ko- (avec), anti- (contre), bi- (deux), tri- (trois), multi- (plusieurs), mikro-, makro-, eko-, bio-, geo-, tele-, foto-, audi-.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lerni (apprendre) → lerno (apprentissage), lerna (instructif), lerne (instructivement), lernor (apprenant), lerneri (école).</w:t>
      </w:r>
    </w:p>
    <w:p>
      <w:r>
        <w:br w:type="page"/>
      </w:r>
    </w:p>
    <w:p>
      <w:pPr>
        <w:pStyle w:val="Heading1"/>
      </w:pPr>
      <w:r>
        <w:t>5. Inventaire des particules TAM-V-N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Forme</w:t>
            </w:r>
          </w:p>
        </w:tc>
        <w:tc>
          <w:tcPr>
            <w:tcW w:type="dxa" w:w="3324"/>
          </w:tcPr>
          <w:p>
            <w:r>
              <w:t>Rôle</w:t>
            </w:r>
          </w:p>
        </w:tc>
        <w:tc>
          <w:tcPr>
            <w:tcW w:type="dxa" w:w="3324"/>
          </w:tcPr>
          <w:p>
            <w:r>
              <w:t>Sens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temps</w:t>
            </w:r>
          </w:p>
        </w:tc>
        <w:tc>
          <w:tcPr>
            <w:tcW w:type="dxa" w:w="3324"/>
          </w:tcPr>
          <w:p>
            <w:r>
              <w:t>passé accompli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temps</w:t>
            </w:r>
          </w:p>
        </w:tc>
        <w:tc>
          <w:tcPr>
            <w:tcW w:type="dxa" w:w="3324"/>
          </w:tcPr>
          <w:p>
            <w:r>
              <w:t>présent</w:t>
            </w:r>
          </w:p>
        </w:tc>
      </w:tr>
      <w:tr>
        <w:tc>
          <w:tcPr>
            <w:tcW w:type="dxa" w:w="3324"/>
          </w:tcPr>
          <w:p>
            <w:r>
              <w:t>fu</w:t>
            </w:r>
          </w:p>
        </w:tc>
        <w:tc>
          <w:tcPr>
            <w:tcW w:type="dxa" w:w="3324"/>
          </w:tcPr>
          <w:p>
            <w:r>
              <w:t>temps</w:t>
            </w:r>
          </w:p>
        </w:tc>
        <w:tc>
          <w:tcPr>
            <w:tcW w:type="dxa" w:w="3324"/>
          </w:tcPr>
          <w:p>
            <w:r>
              <w:t>futur</w:t>
            </w:r>
          </w:p>
        </w:tc>
      </w:tr>
      <w:tr>
        <w:tc>
          <w:tcPr>
            <w:tcW w:type="dxa" w:w="3324"/>
          </w:tcPr>
          <w:p>
            <w:r>
              <w:t>lia</w:t>
            </w:r>
          </w:p>
        </w:tc>
        <w:tc>
          <w:tcPr>
            <w:tcW w:type="dxa" w:w="3324"/>
          </w:tcPr>
          <w:p>
            <w:r>
              <w:t>temps</w:t>
            </w:r>
          </w:p>
        </w:tc>
        <w:tc>
          <w:tcPr>
            <w:tcW w:type="dxa" w:w="3324"/>
          </w:tcPr>
          <w:p>
            <w:r>
              <w:t>plus-que-parfait (passé antérieur)</w:t>
            </w:r>
          </w:p>
        </w:tc>
      </w:tr>
      <w:tr>
        <w:tc>
          <w:tcPr>
            <w:tcW w:type="dxa" w:w="3324"/>
          </w:tcPr>
          <w:p>
            <w:r>
              <w:t>nau</w:t>
            </w:r>
          </w:p>
        </w:tc>
        <w:tc>
          <w:tcPr>
            <w:tcW w:type="dxa" w:w="3324"/>
          </w:tcPr>
          <w:p>
            <w:r>
              <w:t>aspect</w:t>
            </w:r>
          </w:p>
        </w:tc>
        <w:tc>
          <w:tcPr>
            <w:tcW w:type="dxa" w:w="3324"/>
          </w:tcPr>
          <w:p>
            <w:r>
              <w:t>progressif (en train de)</w:t>
            </w:r>
          </w:p>
        </w:tc>
      </w:tr>
      <w:tr>
        <w:tc>
          <w:tcPr>
            <w:tcW w:type="dxa" w:w="3324"/>
          </w:tcPr>
          <w:p>
            <w:r>
              <w:t>fuli</w:t>
            </w:r>
          </w:p>
        </w:tc>
        <w:tc>
          <w:tcPr>
            <w:tcW w:type="dxa" w:w="3324"/>
          </w:tcPr>
          <w:p>
            <w:r>
              <w:t>temps</w:t>
            </w:r>
          </w:p>
        </w:tc>
        <w:tc>
          <w:tcPr>
            <w:tcW w:type="dxa" w:w="3324"/>
          </w:tcPr>
          <w:p>
            <w:r>
              <w:t>futur antérieur</w:t>
            </w:r>
          </w:p>
        </w:tc>
      </w:tr>
      <w:tr>
        <w:tc>
          <w:tcPr>
            <w:tcW w:type="dxa" w:w="3324"/>
          </w:tcPr>
          <w:p>
            <w:r>
              <w:t>abi</w:t>
            </w:r>
          </w:p>
        </w:tc>
        <w:tc>
          <w:tcPr>
            <w:tcW w:type="dxa" w:w="3324"/>
          </w:tcPr>
          <w:p>
            <w:r>
              <w:t>aspect</w:t>
            </w:r>
          </w:p>
        </w:tc>
        <w:tc>
          <w:tcPr>
            <w:tcW w:type="dxa" w:w="3324"/>
          </w:tcPr>
          <w:p>
            <w:r>
              <w:t>habituel</w:t>
            </w:r>
          </w:p>
        </w:tc>
      </w:tr>
      <w:tr>
        <w:tc>
          <w:tcPr>
            <w:tcW w:type="dxa" w:w="3324"/>
          </w:tcPr>
          <w:p>
            <w:r>
              <w:t>sol</w:t>
            </w:r>
          </w:p>
        </w:tc>
        <w:tc>
          <w:tcPr>
            <w:tcW w:type="dxa" w:w="3324"/>
          </w:tcPr>
          <w:p>
            <w:r>
              <w:t>aspect</w:t>
            </w:r>
          </w:p>
        </w:tc>
        <w:tc>
          <w:tcPr>
            <w:tcW w:type="dxa" w:w="3324"/>
          </w:tcPr>
          <w:p>
            <w:r>
              <w:t>itératif</w:t>
            </w:r>
          </w:p>
        </w:tc>
      </w:tr>
      <w:tr>
        <w:tc>
          <w:tcPr>
            <w:tcW w:type="dxa" w:w="3324"/>
          </w:tcPr>
          <w:p>
            <w:r>
              <w:t>fin</w:t>
            </w:r>
          </w:p>
        </w:tc>
        <w:tc>
          <w:tcPr>
            <w:tcW w:type="dxa" w:w="3324"/>
          </w:tcPr>
          <w:p>
            <w:r>
              <w:t>aspect</w:t>
            </w:r>
          </w:p>
        </w:tc>
        <w:tc>
          <w:tcPr>
            <w:tcW w:type="dxa" w:w="3324"/>
          </w:tcPr>
          <w:p>
            <w:r>
              <w:t>perfectif (achevé)</w:t>
            </w:r>
          </w:p>
        </w:tc>
      </w:tr>
      <w:tr>
        <w:tc>
          <w:tcPr>
            <w:tcW w:type="dxa" w:w="3324"/>
          </w:tcPr>
          <w:p>
            <w:r>
              <w:t>komen</w:t>
            </w:r>
          </w:p>
        </w:tc>
        <w:tc>
          <w:tcPr>
            <w:tcW w:type="dxa" w:w="3324"/>
          </w:tcPr>
          <w:p>
            <w:r>
              <w:t>aspect</w:t>
            </w:r>
          </w:p>
        </w:tc>
        <w:tc>
          <w:tcPr>
            <w:tcW w:type="dxa" w:w="3324"/>
          </w:tcPr>
          <w:p>
            <w:r>
              <w:t>inchoatif (commence à)</w:t>
            </w:r>
          </w:p>
        </w:tc>
      </w:tr>
      <w:tr>
        <w:tc>
          <w:tcPr>
            <w:tcW w:type="dxa" w:w="3324"/>
          </w:tcPr>
          <w:p>
            <w:r>
              <w:t>vol</w:t>
            </w:r>
          </w:p>
        </w:tc>
        <w:tc>
          <w:tcPr>
            <w:tcW w:type="dxa" w:w="3324"/>
          </w:tcPr>
          <w:p>
            <w:r>
              <w:t>mode</w:t>
            </w:r>
          </w:p>
        </w:tc>
        <w:tc>
          <w:tcPr>
            <w:tcW w:type="dxa" w:w="3324"/>
          </w:tcPr>
          <w:p>
            <w:r>
              <w:t>volitif (vouloir)</w:t>
            </w:r>
          </w:p>
        </w:tc>
      </w:tr>
      <w:tr>
        <w:tc>
          <w:tcPr>
            <w:tcW w:type="dxa" w:w="3324"/>
          </w:tcPr>
          <w:p>
            <w:r>
              <w:t>dev</w:t>
            </w:r>
          </w:p>
        </w:tc>
        <w:tc>
          <w:tcPr>
            <w:tcW w:type="dxa" w:w="3324"/>
          </w:tcPr>
          <w:p>
            <w:r>
              <w:t>mode</w:t>
            </w:r>
          </w:p>
        </w:tc>
        <w:tc>
          <w:tcPr>
            <w:tcW w:type="dxa" w:w="3324"/>
          </w:tcPr>
          <w:p>
            <w:r>
              <w:t>déontique (devoir)</w:t>
            </w:r>
          </w:p>
        </w:tc>
      </w:tr>
      <w:tr>
        <w:tc>
          <w:tcPr>
            <w:tcW w:type="dxa" w:w="3324"/>
          </w:tcPr>
          <w:p>
            <w:r>
              <w:t>pov</w:t>
            </w:r>
          </w:p>
        </w:tc>
        <w:tc>
          <w:tcPr>
            <w:tcW w:type="dxa" w:w="3324"/>
          </w:tcPr>
          <w:p>
            <w:r>
              <w:t>mode</w:t>
            </w:r>
          </w:p>
        </w:tc>
        <w:tc>
          <w:tcPr>
            <w:tcW w:type="dxa" w:w="3324"/>
          </w:tcPr>
          <w:p>
            <w:r>
              <w:t>potentiel (pouvoir)</w:t>
            </w:r>
          </w:p>
        </w:tc>
      </w:tr>
      <w:tr>
        <w:tc>
          <w:tcPr>
            <w:tcW w:type="dxa" w:w="3324"/>
          </w:tcPr>
          <w:p>
            <w:r>
              <w:t>se</w:t>
            </w:r>
          </w:p>
        </w:tc>
        <w:tc>
          <w:tcPr>
            <w:tcW w:type="dxa" w:w="3324"/>
          </w:tcPr>
          <w:p>
            <w:r>
              <w:t>mode</w:t>
            </w:r>
          </w:p>
        </w:tc>
        <w:tc>
          <w:tcPr>
            <w:tcW w:type="dxa" w:w="3324"/>
          </w:tcPr>
          <w:p>
            <w:r>
              <w:t>conditionnel / hypothétique</w:t>
            </w:r>
          </w:p>
        </w:tc>
      </w:tr>
      <w:tr>
        <w:tc>
          <w:tcPr>
            <w:tcW w:type="dxa" w:w="3324"/>
          </w:tcPr>
          <w:p>
            <w:r>
              <w:t>opta</w:t>
            </w:r>
          </w:p>
        </w:tc>
        <w:tc>
          <w:tcPr>
            <w:tcW w:type="dxa" w:w="3324"/>
          </w:tcPr>
          <w:p>
            <w:r>
              <w:t>mode</w:t>
            </w:r>
          </w:p>
        </w:tc>
        <w:tc>
          <w:tcPr>
            <w:tcW w:type="dxa" w:w="3324"/>
          </w:tcPr>
          <w:p>
            <w:r>
              <w:t>optatif (souhait)</w:t>
            </w:r>
          </w:p>
        </w:tc>
      </w:tr>
      <w:tr>
        <w:tc>
          <w:tcPr>
            <w:tcW w:type="dxa" w:w="3324"/>
          </w:tcPr>
          <w:p>
            <w:r>
              <w:t>impe</w:t>
            </w:r>
          </w:p>
        </w:tc>
        <w:tc>
          <w:tcPr>
            <w:tcW w:type="dxa" w:w="3324"/>
          </w:tcPr>
          <w:p>
            <w:r>
              <w:t>mode</w:t>
            </w:r>
          </w:p>
        </w:tc>
        <w:tc>
          <w:tcPr>
            <w:tcW w:type="dxa" w:w="3324"/>
          </w:tcPr>
          <w:p>
            <w:r>
              <w:t>impératif (ordre)</w:t>
            </w:r>
          </w:p>
        </w:tc>
      </w:tr>
      <w:tr>
        <w:tc>
          <w:tcPr>
            <w:tcW w:type="dxa" w:w="3324"/>
          </w:tcPr>
          <w:p>
            <w:r>
              <w:t>pasi</w:t>
            </w:r>
          </w:p>
        </w:tc>
        <w:tc>
          <w:tcPr>
            <w:tcW w:type="dxa" w:w="3324"/>
          </w:tcPr>
          <w:p>
            <w:r>
              <w:t>voix</w:t>
            </w:r>
          </w:p>
        </w:tc>
        <w:tc>
          <w:tcPr>
            <w:tcW w:type="dxa" w:w="3324"/>
          </w:tcPr>
          <w:p>
            <w:r>
              <w:t>passif</w:t>
            </w:r>
          </w:p>
        </w:tc>
      </w:tr>
      <w:tr>
        <w:tc>
          <w:tcPr>
            <w:tcW w:type="dxa" w:w="3324"/>
          </w:tcPr>
          <w:p>
            <w:r>
              <w:t>fai-</w:t>
            </w:r>
          </w:p>
        </w:tc>
        <w:tc>
          <w:tcPr>
            <w:tcW w:type="dxa" w:w="3324"/>
          </w:tcPr>
          <w:p>
            <w:r>
              <w:t>voix</w:t>
            </w:r>
          </w:p>
        </w:tc>
        <w:tc>
          <w:tcPr>
            <w:tcW w:type="dxa" w:w="3324"/>
          </w:tcPr>
          <w:p>
            <w:r>
              <w:t>causatif (faire faire)</w:t>
            </w:r>
          </w:p>
        </w:tc>
      </w:tr>
      <w:tr>
        <w:tc>
          <w:tcPr>
            <w:tcW w:type="dxa" w:w="3324"/>
          </w:tcPr>
          <w:p>
            <w:r>
              <w:t>se</w:t>
            </w:r>
          </w:p>
        </w:tc>
        <w:tc>
          <w:tcPr>
            <w:tcW w:type="dxa" w:w="3324"/>
          </w:tcPr>
          <w:p>
            <w:r>
              <w:t>voix</w:t>
            </w:r>
          </w:p>
        </w:tc>
        <w:tc>
          <w:tcPr>
            <w:tcW w:type="dxa" w:w="3324"/>
          </w:tcPr>
          <w:p>
            <w:r>
              <w:t>réfléchi (postposé)</w:t>
            </w:r>
          </w:p>
        </w:tc>
      </w:tr>
      <w:tr>
        <w:tc>
          <w:tcPr>
            <w:tcW w:type="dxa" w:w="3324"/>
          </w:tcPr>
          <w:p>
            <w:r>
              <w:t>inter-</w:t>
            </w:r>
          </w:p>
        </w:tc>
        <w:tc>
          <w:tcPr>
            <w:tcW w:type="dxa" w:w="3324"/>
          </w:tcPr>
          <w:p>
            <w:r>
              <w:t>voix</w:t>
            </w:r>
          </w:p>
        </w:tc>
        <w:tc>
          <w:tcPr>
            <w:tcW w:type="dxa" w:w="3324"/>
          </w:tcPr>
          <w:p>
            <w:r>
              <w:t>réciproque (préfixé)</w:t>
            </w:r>
          </w:p>
        </w:tc>
      </w:tr>
      <w:tr>
        <w:tc>
          <w:tcPr>
            <w:tcW w:type="dxa" w:w="3324"/>
          </w:tcPr>
          <w:p>
            <w:r>
              <w:t>no</w:t>
            </w:r>
          </w:p>
        </w:tc>
        <w:tc>
          <w:tcPr>
            <w:tcW w:type="dxa" w:w="3324"/>
          </w:tcPr>
          <w:p>
            <w:r>
              <w:t>négation</w:t>
            </w:r>
          </w:p>
        </w:tc>
        <w:tc>
          <w:tcPr>
            <w:tcW w:type="dxa" w:w="3324"/>
          </w:tcPr>
          <w:p>
            <w:r>
              <w:t>négation simple (pré-verbe)</w:t>
            </w:r>
          </w:p>
        </w:tc>
      </w:tr>
      <w:tr>
        <w:tc>
          <w:tcPr>
            <w:tcW w:type="dxa" w:w="3324"/>
          </w:tcPr>
          <w:p>
            <w:r>
              <w:t>ka</w:t>
            </w:r>
          </w:p>
        </w:tc>
        <w:tc>
          <w:tcPr>
            <w:tcW w:type="dxa" w:w="3324"/>
          </w:tcPr>
          <w:p>
            <w:r>
              <w:t>modalité phrastique</w:t>
            </w:r>
          </w:p>
        </w:tc>
        <w:tc>
          <w:tcPr>
            <w:tcW w:type="dxa" w:w="3324"/>
          </w:tcPr>
          <w:p>
            <w:r>
              <w:t>interrogation (initial)</w:t>
            </w:r>
          </w:p>
        </w:tc>
      </w:tr>
      <w:tr>
        <w:tc>
          <w:tcPr>
            <w:tcW w:type="dxa" w:w="3324"/>
          </w:tcPr>
          <w:p>
            <w:r>
              <w:t>ya</w:t>
            </w:r>
          </w:p>
        </w:tc>
        <w:tc>
          <w:tcPr>
            <w:tcW w:type="dxa" w:w="3324"/>
          </w:tcPr>
          <w:p>
            <w:r>
              <w:t>modalité phrastique</w:t>
            </w:r>
          </w:p>
        </w:tc>
        <w:tc>
          <w:tcPr>
            <w:tcW w:type="dxa" w:w="3324"/>
          </w:tcPr>
          <w:p>
            <w:r>
              <w:t>emphatique affirmatif</w:t>
            </w:r>
          </w:p>
        </w:tc>
      </w:tr>
    </w:tbl>
    <w:p>
      <w:r>
        <w:br w:type="page"/>
      </w:r>
    </w:p>
    <w:p>
      <w:pPr>
        <w:pStyle w:val="Heading1"/>
      </w:pPr>
      <w:r>
        <w:t>6. Morphologie dérivationnelle</w:t>
      </w:r>
    </w:p>
    <w:p>
      <w:pPr>
        <w:pStyle w:val="Heading2"/>
      </w:pPr>
      <w:r>
        <w:t>6.1 Suffixes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Forme</w:t>
            </w:r>
          </w:p>
        </w:tc>
        <w:tc>
          <w:tcPr>
            <w:tcW w:type="dxa" w:w="3324"/>
          </w:tcPr>
          <w:p>
            <w:r>
              <w:t>Rôle</w:t>
            </w:r>
          </w:p>
        </w:tc>
        <w:tc>
          <w:tcPr>
            <w:tcW w:type="dxa" w:w="3324"/>
          </w:tcPr>
          <w:p>
            <w:r>
              <w:t>Exemple</w:t>
            </w:r>
          </w:p>
        </w:tc>
      </w:tr>
      <w:tr>
        <w:tc>
          <w:tcPr>
            <w:tcW w:type="dxa" w:w="3324"/>
          </w:tcPr>
          <w:p>
            <w:r>
              <w:t>-o</w:t>
            </w:r>
          </w:p>
        </w:tc>
        <w:tc>
          <w:tcPr>
            <w:tcW w:type="dxa" w:w="3324"/>
          </w:tcPr>
          <w:p>
            <w:r>
              <w:t>nom (chose, concept)</w:t>
            </w:r>
          </w:p>
        </w:tc>
        <w:tc>
          <w:tcPr>
            <w:tcW w:type="dxa" w:w="3324"/>
          </w:tcPr>
          <w:p>
            <w:r>
              <w:t>lerni → lerno (apprentissage)</w:t>
            </w:r>
          </w:p>
        </w:tc>
      </w:tr>
      <w:tr>
        <w:tc>
          <w:tcPr>
            <w:tcW w:type="dxa" w:w="3324"/>
          </w:tcPr>
          <w:p>
            <w:r>
              <w:t>-i</w:t>
            </w:r>
          </w:p>
        </w:tc>
        <w:tc>
          <w:tcPr>
            <w:tcW w:type="dxa" w:w="3324"/>
          </w:tcPr>
          <w:p>
            <w:r>
              <w:t>verbe</w:t>
            </w:r>
          </w:p>
        </w:tc>
        <w:tc>
          <w:tcPr>
            <w:tcW w:type="dxa" w:w="3324"/>
          </w:tcPr>
          <w:p>
            <w:r>
              <w:t>lerno → lerni (apprendre)</w:t>
            </w:r>
          </w:p>
        </w:tc>
      </w:tr>
      <w:tr>
        <w:tc>
          <w:tcPr>
            <w:tcW w:type="dxa" w:w="3324"/>
          </w:tcPr>
          <w:p>
            <w:r>
              <w:t>-a</w:t>
            </w:r>
          </w:p>
        </w:tc>
        <w:tc>
          <w:tcPr>
            <w:tcW w:type="dxa" w:w="3324"/>
          </w:tcPr>
          <w:p>
            <w:r>
              <w:t>adjectif</w:t>
            </w:r>
          </w:p>
        </w:tc>
        <w:tc>
          <w:tcPr>
            <w:tcW w:type="dxa" w:w="3324"/>
          </w:tcPr>
          <w:p>
            <w:r>
              <w:t>lerno → lerna (instructif)</w:t>
            </w:r>
          </w:p>
        </w:tc>
      </w:tr>
      <w:tr>
        <w:tc>
          <w:tcPr>
            <w:tcW w:type="dxa" w:w="3324"/>
          </w:tcPr>
          <w:p>
            <w:r>
              <w:t>-e</w:t>
            </w:r>
          </w:p>
        </w:tc>
        <w:tc>
          <w:tcPr>
            <w:tcW w:type="dxa" w:w="3324"/>
          </w:tcPr>
          <w:p>
            <w:r>
              <w:t>adverbe</w:t>
            </w:r>
          </w:p>
        </w:tc>
        <w:tc>
          <w:tcPr>
            <w:tcW w:type="dxa" w:w="3324"/>
          </w:tcPr>
          <w:p>
            <w:r>
              <w:t>lerno → lerne (instructivement)</w:t>
            </w:r>
          </w:p>
        </w:tc>
      </w:tr>
      <w:tr>
        <w:tc>
          <w:tcPr>
            <w:tcW w:type="dxa" w:w="3324"/>
          </w:tcPr>
          <w:p>
            <w:r>
              <w:t>-or</w:t>
            </w:r>
          </w:p>
        </w:tc>
        <w:tc>
          <w:tcPr>
            <w:tcW w:type="dxa" w:w="3324"/>
          </w:tcPr>
          <w:p>
            <w:r>
              <w:t>agent</w:t>
            </w:r>
          </w:p>
        </w:tc>
        <w:tc>
          <w:tcPr>
            <w:tcW w:type="dxa" w:w="3324"/>
          </w:tcPr>
          <w:p>
            <w:r>
              <w:t>lerni → lernor (apprenant)</w:t>
            </w:r>
          </w:p>
        </w:tc>
      </w:tr>
      <w:tr>
        <w:tc>
          <w:tcPr>
            <w:tcW w:type="dxa" w:w="3324"/>
          </w:tcPr>
          <w:p>
            <w:r>
              <w:t>-ita</w:t>
            </w:r>
          </w:p>
        </w:tc>
        <w:tc>
          <w:tcPr>
            <w:tcW w:type="dxa" w:w="3324"/>
          </w:tcPr>
          <w:p>
            <w:r>
              <w:t>abstrait</w:t>
            </w:r>
          </w:p>
        </w:tc>
        <w:tc>
          <w:tcPr>
            <w:tcW w:type="dxa" w:w="3324"/>
          </w:tcPr>
          <w:p>
            <w:r>
              <w:t>liberi → liberita (liberté)</w:t>
            </w:r>
          </w:p>
        </w:tc>
      </w:tr>
      <w:tr>
        <w:tc>
          <w:tcPr>
            <w:tcW w:type="dxa" w:w="3324"/>
          </w:tcPr>
          <w:p>
            <w:r>
              <w:t>-eri</w:t>
            </w:r>
          </w:p>
        </w:tc>
        <w:tc>
          <w:tcPr>
            <w:tcW w:type="dxa" w:w="3324"/>
          </w:tcPr>
          <w:p>
            <w:r>
              <w:t>lieu</w:t>
            </w:r>
          </w:p>
        </w:tc>
        <w:tc>
          <w:tcPr>
            <w:tcW w:type="dxa" w:w="3324"/>
          </w:tcPr>
          <w:p>
            <w:r>
              <w:t>lerni → lerneri (école)</w:t>
            </w:r>
          </w:p>
        </w:tc>
      </w:tr>
      <w:tr>
        <w:tc>
          <w:tcPr>
            <w:tcW w:type="dxa" w:w="3324"/>
          </w:tcPr>
          <w:p>
            <w:r>
              <w:t>-ulo</w:t>
            </w:r>
          </w:p>
        </w:tc>
        <w:tc>
          <w:tcPr>
            <w:tcW w:type="dxa" w:w="3324"/>
          </w:tcPr>
          <w:p>
            <w:r>
              <w:t>instrument</w:t>
            </w:r>
          </w:p>
        </w:tc>
        <w:tc>
          <w:tcPr>
            <w:tcW w:type="dxa" w:w="3324"/>
          </w:tcPr>
          <w:p>
            <w:r>
              <w:t>vidi → vidulo (lunette)</w:t>
            </w:r>
          </w:p>
        </w:tc>
      </w:tr>
      <w:tr>
        <w:tc>
          <w:tcPr>
            <w:tcW w:type="dxa" w:w="3324"/>
          </w:tcPr>
          <w:p>
            <w:r>
              <w:t>-ito</w:t>
            </w:r>
          </w:p>
        </w:tc>
        <w:tc>
          <w:tcPr>
            <w:tcW w:type="dxa" w:w="3324"/>
          </w:tcPr>
          <w:p>
            <w:r>
              <w:t>diminutif</w:t>
            </w:r>
          </w:p>
        </w:tc>
        <w:tc>
          <w:tcPr>
            <w:tcW w:type="dxa" w:w="3324"/>
          </w:tcPr>
          <w:p>
            <w:r>
              <w:t>domu → domito (cabane)</w:t>
            </w:r>
          </w:p>
        </w:tc>
      </w:tr>
      <w:tr>
        <w:tc>
          <w:tcPr>
            <w:tcW w:type="dxa" w:w="3324"/>
          </w:tcPr>
          <w:p>
            <w:r>
              <w:t>-ono</w:t>
            </w:r>
          </w:p>
        </w:tc>
        <w:tc>
          <w:tcPr>
            <w:tcW w:type="dxa" w:w="3324"/>
          </w:tcPr>
          <w:p>
            <w:r>
              <w:t>augmentatif</w:t>
            </w:r>
          </w:p>
        </w:tc>
        <w:tc>
          <w:tcPr>
            <w:tcW w:type="dxa" w:w="3324"/>
          </w:tcPr>
          <w:p>
            <w:r>
              <w:t>domu → domono (manoir)</w:t>
            </w:r>
          </w:p>
        </w:tc>
      </w:tr>
      <w:tr>
        <w:tc>
          <w:tcPr>
            <w:tcW w:type="dxa" w:w="3324"/>
          </w:tcPr>
          <w:p>
            <w:r>
              <w:t>-iko</w:t>
            </w:r>
          </w:p>
        </w:tc>
        <w:tc>
          <w:tcPr>
            <w:tcW w:type="dxa" w:w="3324"/>
          </w:tcPr>
          <w:p>
            <w:r>
              <w:t>relatif à</w:t>
            </w:r>
          </w:p>
        </w:tc>
        <w:tc>
          <w:tcPr>
            <w:tcW w:type="dxa" w:w="3324"/>
          </w:tcPr>
          <w:p>
            <w:r>
              <w:t>klima → klimiko (climatique)</w:t>
            </w:r>
          </w:p>
        </w:tc>
      </w:tr>
      <w:tr>
        <w:tc>
          <w:tcPr>
            <w:tcW w:type="dxa" w:w="3324"/>
          </w:tcPr>
          <w:p>
            <w:r>
              <w:t>-isto</w:t>
            </w:r>
          </w:p>
        </w:tc>
        <w:tc>
          <w:tcPr>
            <w:tcW w:type="dxa" w:w="3324"/>
          </w:tcPr>
          <w:p>
            <w:r>
              <w:t>adepte/partisan</w:t>
            </w:r>
          </w:p>
        </w:tc>
        <w:tc>
          <w:tcPr>
            <w:tcW w:type="dxa" w:w="3324"/>
          </w:tcPr>
          <w:p>
            <w:r>
              <w:t>eko → ekoisto (écologiste)</w:t>
            </w:r>
          </w:p>
        </w:tc>
      </w:tr>
      <w:tr>
        <w:tc>
          <w:tcPr>
            <w:tcW w:type="dxa" w:w="3324"/>
          </w:tcPr>
          <w:p>
            <w:r>
              <w:t>-ismo</w:t>
            </w:r>
          </w:p>
        </w:tc>
        <w:tc>
          <w:tcPr>
            <w:tcW w:type="dxa" w:w="3324"/>
          </w:tcPr>
          <w:p>
            <w:r>
              <w:t>doctrine</w:t>
            </w:r>
          </w:p>
        </w:tc>
        <w:tc>
          <w:tcPr>
            <w:tcW w:type="dxa" w:w="3324"/>
          </w:tcPr>
          <w:p>
            <w:r>
              <w:t>eko → ekoismo (écologisme)</w:t>
            </w:r>
          </w:p>
        </w:tc>
      </w:tr>
      <w:tr>
        <w:tc>
          <w:tcPr>
            <w:tcW w:type="dxa" w:w="3324"/>
          </w:tcPr>
          <w:p>
            <w:r>
              <w:t>-osa</w:t>
            </w:r>
          </w:p>
        </w:tc>
        <w:tc>
          <w:tcPr>
            <w:tcW w:type="dxa" w:w="3324"/>
          </w:tcPr>
          <w:p>
            <w:r>
              <w:t>plein de</w:t>
            </w:r>
          </w:p>
        </w:tc>
        <w:tc>
          <w:tcPr>
            <w:tcW w:type="dxa" w:w="3324"/>
          </w:tcPr>
          <w:p>
            <w:r>
              <w:t>akua → akuosa (aquatique)</w:t>
            </w:r>
          </w:p>
        </w:tc>
      </w:tr>
      <w:tr>
        <w:tc>
          <w:tcPr>
            <w:tcW w:type="dxa" w:w="3324"/>
          </w:tcPr>
          <w:p>
            <w:r>
              <w:t>-ina</w:t>
            </w:r>
          </w:p>
        </w:tc>
        <w:tc>
          <w:tcPr>
            <w:tcW w:type="dxa" w:w="3324"/>
          </w:tcPr>
          <w:p>
            <w:r>
              <w:t>essence/composé</w:t>
            </w:r>
          </w:p>
        </w:tc>
        <w:tc>
          <w:tcPr>
            <w:tcW w:type="dxa" w:w="3324"/>
          </w:tcPr>
          <w:p>
            <w:r>
              <w:t>vita → vitina (vitamine)</w:t>
            </w:r>
          </w:p>
        </w:tc>
      </w:tr>
    </w:tbl>
    <w:p>
      <w:pPr>
        <w:pStyle w:val="Heading2"/>
      </w:pPr>
      <w:r>
        <w:t>6.2 Préfixes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Forme</w:t>
            </w:r>
          </w:p>
        </w:tc>
        <w:tc>
          <w:tcPr>
            <w:tcW w:type="dxa" w:w="3324"/>
          </w:tcPr>
          <w:p>
            <w:r>
              <w:t>Rôle</w:t>
            </w:r>
          </w:p>
        </w:tc>
        <w:tc>
          <w:tcPr>
            <w:tcW w:type="dxa" w:w="3324"/>
          </w:tcPr>
          <w:p>
            <w:r>
              <w:t>Exemple</w:t>
            </w:r>
          </w:p>
        </w:tc>
      </w:tr>
      <w:tr>
        <w:tc>
          <w:tcPr>
            <w:tcW w:type="dxa" w:w="3324"/>
          </w:tcPr>
          <w:p>
            <w:r>
              <w:t>no-</w:t>
            </w:r>
          </w:p>
        </w:tc>
        <w:tc>
          <w:tcPr>
            <w:tcW w:type="dxa" w:w="3324"/>
          </w:tcPr>
          <w:p>
            <w:r>
              <w:t>négation lexicale</w:t>
            </w:r>
          </w:p>
        </w:tc>
        <w:tc>
          <w:tcPr>
            <w:tcW w:type="dxa" w:w="3324"/>
          </w:tcPr>
          <w:p>
            <w:r>
              <w:t>no-bona (mauvais)</w:t>
            </w:r>
          </w:p>
        </w:tc>
      </w:tr>
      <w:tr>
        <w:tc>
          <w:tcPr>
            <w:tcW w:type="dxa" w:w="3324"/>
          </w:tcPr>
          <w:p>
            <w:r>
              <w:t>re-</w:t>
            </w:r>
          </w:p>
        </w:tc>
        <w:tc>
          <w:tcPr>
            <w:tcW w:type="dxa" w:w="3324"/>
          </w:tcPr>
          <w:p>
            <w:r>
              <w:t>itération</w:t>
            </w:r>
          </w:p>
        </w:tc>
        <w:tc>
          <w:tcPr>
            <w:tcW w:type="dxa" w:w="3324"/>
          </w:tcPr>
          <w:p>
            <w:r>
              <w:t>re-lerni (réapprendre)</w:t>
            </w:r>
          </w:p>
        </w:tc>
      </w:tr>
      <w:tr>
        <w:tc>
          <w:tcPr>
            <w:tcW w:type="dxa" w:w="3324"/>
          </w:tcPr>
          <w:p>
            <w:r>
              <w:t>anti-</w:t>
            </w:r>
          </w:p>
        </w:tc>
        <w:tc>
          <w:tcPr>
            <w:tcW w:type="dxa" w:w="3324"/>
          </w:tcPr>
          <w:p>
            <w:r>
              <w:t>opposition</w:t>
            </w:r>
          </w:p>
        </w:tc>
        <w:tc>
          <w:tcPr>
            <w:tcW w:type="dxa" w:w="3324"/>
          </w:tcPr>
          <w:p>
            <w:r>
              <w:t>anti-bio (antibiotique)</w:t>
            </w:r>
          </w:p>
        </w:tc>
      </w:tr>
      <w:tr>
        <w:tc>
          <w:tcPr>
            <w:tcW w:type="dxa" w:w="3324"/>
          </w:tcPr>
          <w:p>
            <w:r>
              <w:t>ko-</w:t>
            </w:r>
          </w:p>
        </w:tc>
        <w:tc>
          <w:tcPr>
            <w:tcW w:type="dxa" w:w="3324"/>
          </w:tcPr>
          <w:p>
            <w:r>
              <w:t>avec</w:t>
            </w:r>
          </w:p>
        </w:tc>
        <w:tc>
          <w:tcPr>
            <w:tcW w:type="dxa" w:w="3324"/>
          </w:tcPr>
          <w:p>
            <w:r>
              <w:t>ko-labori (collaborer)</w:t>
            </w:r>
          </w:p>
        </w:tc>
      </w:tr>
      <w:tr>
        <w:tc>
          <w:tcPr>
            <w:tcW w:type="dxa" w:w="3324"/>
          </w:tcPr>
          <w:p>
            <w:r>
              <w:t>bi-</w:t>
            </w:r>
          </w:p>
        </w:tc>
        <w:tc>
          <w:tcPr>
            <w:tcW w:type="dxa" w:w="3324"/>
          </w:tcPr>
          <w:p>
            <w:r>
              <w:t>deux</w:t>
            </w:r>
          </w:p>
        </w:tc>
        <w:tc>
          <w:tcPr>
            <w:tcW w:type="dxa" w:w="3324"/>
          </w:tcPr>
          <w:p>
            <w:r>
              <w:t>bi-lingo (bilingue)</w:t>
            </w:r>
          </w:p>
        </w:tc>
      </w:tr>
      <w:tr>
        <w:tc>
          <w:tcPr>
            <w:tcW w:type="dxa" w:w="3324"/>
          </w:tcPr>
          <w:p>
            <w:r>
              <w:t>tri-</w:t>
            </w:r>
          </w:p>
        </w:tc>
        <w:tc>
          <w:tcPr>
            <w:tcW w:type="dxa" w:w="3324"/>
          </w:tcPr>
          <w:p>
            <w:r>
              <w:t>trois</w:t>
            </w:r>
          </w:p>
        </w:tc>
        <w:tc>
          <w:tcPr>
            <w:tcW w:type="dxa" w:w="3324"/>
          </w:tcPr>
          <w:p>
            <w:r>
              <w:t>tri-angul (triangle)</w:t>
            </w:r>
          </w:p>
        </w:tc>
      </w:tr>
      <w:tr>
        <w:tc>
          <w:tcPr>
            <w:tcW w:type="dxa" w:w="3324"/>
          </w:tcPr>
          <w:p>
            <w:r>
              <w:t>multi-</w:t>
            </w:r>
          </w:p>
        </w:tc>
        <w:tc>
          <w:tcPr>
            <w:tcW w:type="dxa" w:w="3324"/>
          </w:tcPr>
          <w:p>
            <w:r>
              <w:t>plusieurs</w:t>
            </w:r>
          </w:p>
        </w:tc>
        <w:tc>
          <w:tcPr>
            <w:tcW w:type="dxa" w:w="3324"/>
          </w:tcPr>
          <w:p>
            <w:r>
              <w:t>multi-kulturi</w:t>
            </w:r>
          </w:p>
        </w:tc>
      </w:tr>
      <w:tr>
        <w:tc>
          <w:tcPr>
            <w:tcW w:type="dxa" w:w="3324"/>
          </w:tcPr>
          <w:p>
            <w:r>
              <w:t>supra-</w:t>
            </w:r>
          </w:p>
        </w:tc>
        <w:tc>
          <w:tcPr>
            <w:tcW w:type="dxa" w:w="3324"/>
          </w:tcPr>
          <w:p>
            <w:r>
              <w:t>au-dessus</w:t>
            </w:r>
          </w:p>
        </w:tc>
        <w:tc>
          <w:tcPr>
            <w:tcW w:type="dxa" w:w="3324"/>
          </w:tcPr>
          <w:p>
            <w:r>
              <w:t>supra-stato</w:t>
            </w:r>
          </w:p>
        </w:tc>
      </w:tr>
      <w:tr>
        <w:tc>
          <w:tcPr>
            <w:tcW w:type="dxa" w:w="3324"/>
          </w:tcPr>
          <w:p>
            <w:r>
              <w:t>infra-</w:t>
            </w:r>
          </w:p>
        </w:tc>
        <w:tc>
          <w:tcPr>
            <w:tcW w:type="dxa" w:w="3324"/>
          </w:tcPr>
          <w:p>
            <w:r>
              <w:t>sous</w:t>
            </w:r>
          </w:p>
        </w:tc>
        <w:tc>
          <w:tcPr>
            <w:tcW w:type="dxa" w:w="3324"/>
          </w:tcPr>
          <w:p>
            <w:r>
              <w:t>infra-stuktur</w:t>
            </w:r>
          </w:p>
        </w:tc>
      </w:tr>
      <w:tr>
        <w:tc>
          <w:tcPr>
            <w:tcW w:type="dxa" w:w="3324"/>
          </w:tcPr>
          <w:p>
            <w:r>
              <w:t>inter-</w:t>
            </w:r>
          </w:p>
        </w:tc>
        <w:tc>
          <w:tcPr>
            <w:tcW w:type="dxa" w:w="3324"/>
          </w:tcPr>
          <w:p>
            <w:r>
              <w:t>entre</w:t>
            </w:r>
          </w:p>
        </w:tc>
        <w:tc>
          <w:tcPr>
            <w:tcW w:type="dxa" w:w="3324"/>
          </w:tcPr>
          <w:p>
            <w:r>
              <w:t>inter-naziona</w:t>
            </w:r>
          </w:p>
        </w:tc>
      </w:tr>
      <w:tr>
        <w:tc>
          <w:tcPr>
            <w:tcW w:type="dxa" w:w="3324"/>
          </w:tcPr>
          <w:p>
            <w:r>
              <w:t>eko-</w:t>
            </w:r>
          </w:p>
        </w:tc>
        <w:tc>
          <w:tcPr>
            <w:tcW w:type="dxa" w:w="3324"/>
          </w:tcPr>
          <w:p>
            <w:r>
              <w:t>écologique</w:t>
            </w:r>
          </w:p>
        </w:tc>
        <w:tc>
          <w:tcPr>
            <w:tcW w:type="dxa" w:w="3324"/>
          </w:tcPr>
          <w:p>
            <w:r>
              <w:t>eko-sistemo</w:t>
            </w:r>
          </w:p>
        </w:tc>
      </w:tr>
      <w:tr>
        <w:tc>
          <w:tcPr>
            <w:tcW w:type="dxa" w:w="3324"/>
          </w:tcPr>
          <w:p>
            <w:r>
              <w:t>bio-</w:t>
            </w:r>
          </w:p>
        </w:tc>
        <w:tc>
          <w:tcPr>
            <w:tcW w:type="dxa" w:w="3324"/>
          </w:tcPr>
          <w:p>
            <w:r>
              <w:t>vivant</w:t>
            </w:r>
          </w:p>
        </w:tc>
        <w:tc>
          <w:tcPr>
            <w:tcW w:type="dxa" w:w="3324"/>
          </w:tcPr>
          <w:p>
            <w:r>
              <w:t>bio-diverso</w:t>
            </w:r>
          </w:p>
        </w:tc>
      </w:tr>
      <w:tr>
        <w:tc>
          <w:tcPr>
            <w:tcW w:type="dxa" w:w="3324"/>
          </w:tcPr>
          <w:p>
            <w:r>
              <w:t>geo-</w:t>
            </w:r>
          </w:p>
        </w:tc>
        <w:tc>
          <w:tcPr>
            <w:tcW w:type="dxa" w:w="3324"/>
          </w:tcPr>
          <w:p>
            <w:r>
              <w:t>terrestre</w:t>
            </w:r>
          </w:p>
        </w:tc>
        <w:tc>
          <w:tcPr>
            <w:tcW w:type="dxa" w:w="3324"/>
          </w:tcPr>
          <w:p>
            <w:r>
              <w:t>geo-grafia</w:t>
            </w:r>
          </w:p>
        </w:tc>
      </w:tr>
      <w:tr>
        <w:tc>
          <w:tcPr>
            <w:tcW w:type="dxa" w:w="3324"/>
          </w:tcPr>
          <w:p>
            <w:r>
              <w:t>tele-</w:t>
            </w:r>
          </w:p>
        </w:tc>
        <w:tc>
          <w:tcPr>
            <w:tcW w:type="dxa" w:w="3324"/>
          </w:tcPr>
          <w:p>
            <w:r>
              <w:t>à distance</w:t>
            </w:r>
          </w:p>
        </w:tc>
        <w:tc>
          <w:tcPr>
            <w:tcW w:type="dxa" w:w="3324"/>
          </w:tcPr>
          <w:p>
            <w:r>
              <w:t>tele-vido</w:t>
            </w:r>
          </w:p>
        </w:tc>
      </w:tr>
      <w:tr>
        <w:tc>
          <w:tcPr>
            <w:tcW w:type="dxa" w:w="3324"/>
          </w:tcPr>
          <w:p>
            <w:r>
              <w:t>foto-</w:t>
            </w:r>
          </w:p>
        </w:tc>
        <w:tc>
          <w:tcPr>
            <w:tcW w:type="dxa" w:w="3324"/>
          </w:tcPr>
          <w:p>
            <w:r>
              <w:t>lumière</w:t>
            </w:r>
          </w:p>
        </w:tc>
        <w:tc>
          <w:tcPr>
            <w:tcW w:type="dxa" w:w="3324"/>
          </w:tcPr>
          <w:p>
            <w:r>
              <w:t>foto-grafo</w:t>
            </w:r>
          </w:p>
        </w:tc>
      </w:tr>
      <w:tr>
        <w:tc>
          <w:tcPr>
            <w:tcW w:type="dxa" w:w="3324"/>
          </w:tcPr>
          <w:p>
            <w:r>
              <w:t>makro-</w:t>
            </w:r>
          </w:p>
        </w:tc>
        <w:tc>
          <w:tcPr>
            <w:tcW w:type="dxa" w:w="3324"/>
          </w:tcPr>
          <w:p>
            <w:r>
              <w:t>grand</w:t>
            </w:r>
          </w:p>
        </w:tc>
        <w:tc>
          <w:tcPr>
            <w:tcW w:type="dxa" w:w="3324"/>
          </w:tcPr>
          <w:p>
            <w:r>
              <w:t>makro-eko</w:t>
            </w:r>
          </w:p>
        </w:tc>
      </w:tr>
      <w:tr>
        <w:tc>
          <w:tcPr>
            <w:tcW w:type="dxa" w:w="3324"/>
          </w:tcPr>
          <w:p>
            <w:r>
              <w:t>mikro-</w:t>
            </w:r>
          </w:p>
        </w:tc>
        <w:tc>
          <w:tcPr>
            <w:tcW w:type="dxa" w:w="3324"/>
          </w:tcPr>
          <w:p>
            <w:r>
              <w:t>petit</w:t>
            </w:r>
          </w:p>
        </w:tc>
        <w:tc>
          <w:tcPr>
            <w:tcW w:type="dxa" w:w="3324"/>
          </w:tcPr>
          <w:p>
            <w:r>
              <w:t>mikro-eko</w:t>
            </w:r>
          </w:p>
        </w:tc>
      </w:tr>
      <w:tr>
        <w:tc>
          <w:tcPr>
            <w:tcW w:type="dxa" w:w="3324"/>
          </w:tcPr>
          <w:p>
            <w:r>
              <w:t>fai-</w:t>
            </w:r>
          </w:p>
        </w:tc>
        <w:tc>
          <w:tcPr>
            <w:tcW w:type="dxa" w:w="3324"/>
          </w:tcPr>
          <w:p>
            <w:r>
              <w:t>causatif</w:t>
            </w:r>
          </w:p>
        </w:tc>
        <w:tc>
          <w:tcPr>
            <w:tcW w:type="dxa" w:w="3324"/>
          </w:tcPr>
          <w:p>
            <w:r>
              <w:t>fai-mangi (faire manger)</w:t>
            </w:r>
          </w:p>
        </w:tc>
      </w:tr>
    </w:tbl>
    <w:p>
      <w:r>
        <w:br w:type="page"/>
      </w:r>
    </w:p>
    <w:p>
      <w:pPr>
        <w:pStyle w:val="Heading1"/>
      </w:pPr>
      <w:r>
        <w:t>7. Tables périphrastiques des 30 verbes modèles</w:t>
      </w:r>
    </w:p>
    <w:p>
      <w:r>
        <w:t>Chaque verbe est présenté avec ses schémas TAM-V-N. La conjugaison étant entièrement périphrastique, la « forme » d'un verbe se compose toujours d'un pronom invariable + d'une ou plusieurs particules + du verbe à terminaison -i, lui-même invariable.</w:t>
      </w:r>
    </w:p>
    <w:p>
      <w:r>
        <w:br w:type="page"/>
      </w:r>
    </w:p>
    <w:p>
      <w:pPr>
        <w:pStyle w:val="Heading1"/>
      </w:pPr>
      <w:r>
        <w:t>Verbe : parli — parler</w:t>
      </w:r>
    </w:p>
    <w:p>
      <w:r>
        <w:rPr>
          <w:i/>
        </w:rPr>
        <w:t>Champ : communication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parli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parli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parli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parli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parli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parli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parli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parli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parli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parli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parli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parli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parli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parli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parli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parli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parli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parli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parli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parli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parli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parli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parli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parli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parli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parli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parli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parli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parli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parli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parli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parli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parli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parli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parli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parli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parli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parli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parli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parli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parli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parli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parli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parli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parli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parli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inter-parli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fai-parli</w:t>
            </w:r>
          </w:p>
        </w:tc>
      </w:tr>
    </w:tbl>
    <w:p>
      <w:r>
        <w:br w:type="page"/>
      </w:r>
    </w:p>
    <w:p>
      <w:pPr>
        <w:pStyle w:val="Heading1"/>
      </w:pPr>
      <w:r>
        <w:t>Verbe : lerni — apprendre</w:t>
      </w:r>
    </w:p>
    <w:p>
      <w:r>
        <w:rPr>
          <w:i/>
        </w:rPr>
        <w:t>Champ : cognition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lerni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lerni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lerni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lerni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lerni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lerni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lerni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lerni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lerni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lerni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lerni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lerni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lerni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lerni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lerni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lerni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lerni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lerni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lerni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lerni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lerni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lerni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lerni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lerni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lerni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lerni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lerni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lerni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lerni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lerni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lerni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lerni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lerni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lerni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lerni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lerni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lerni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lerni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lerni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lerni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lerni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lerni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lerni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lerni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lerni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lerni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inter-lerni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fai-lerni</w:t>
            </w:r>
          </w:p>
        </w:tc>
      </w:tr>
    </w:tbl>
    <w:p>
      <w:r>
        <w:br w:type="page"/>
      </w:r>
    </w:p>
    <w:p>
      <w:pPr>
        <w:pStyle w:val="Heading1"/>
      </w:pPr>
      <w:r>
        <w:t>Verbe : mangi — manger</w:t>
      </w:r>
    </w:p>
    <w:p>
      <w:r>
        <w:rPr>
          <w:i/>
        </w:rPr>
        <w:t>Champ : corps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mangi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mangi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mangi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mangi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mangi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mangi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mangi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mangi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mangi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mangi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mangi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mangi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mangi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mangi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mangi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mangi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mangi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mangi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mangi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mangi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mangi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mangi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mangi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mangi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mangi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mangi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mangi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mangi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mangi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mangi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mangi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mangi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mangi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mangi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mangi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mangi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mangi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mangi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mangi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mangi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mangi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mangi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mangi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mangi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mangi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mangi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inter-mangi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fai-mangi</w:t>
            </w:r>
          </w:p>
        </w:tc>
      </w:tr>
    </w:tbl>
    <w:p>
      <w:r>
        <w:br w:type="page"/>
      </w:r>
    </w:p>
    <w:p>
      <w:pPr>
        <w:pStyle w:val="Heading1"/>
      </w:pPr>
      <w:r>
        <w:t>Verbe : dormi — dormir</w:t>
      </w:r>
    </w:p>
    <w:p>
      <w:r>
        <w:rPr>
          <w:i/>
        </w:rPr>
        <w:t>Champ : corps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dormi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dormi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dormi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dormi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dormi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dormi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dormi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dormi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dormi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dormi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dormi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dormi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dormi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dormi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dormi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dormi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dormi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dormi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dormi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dormi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dormi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dormi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dormi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dormi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dormi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dormi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dormi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dormi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dormi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dormi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dormi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dormi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dormi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dormi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dormi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dormi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dormi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dormi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dormi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dormi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dormi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dormi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dormi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dormi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dormi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dormi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inter-dormi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fai-dormi</w:t>
            </w:r>
          </w:p>
        </w:tc>
      </w:tr>
    </w:tbl>
    <w:p>
      <w:r>
        <w:br w:type="page"/>
      </w:r>
    </w:p>
    <w:p>
      <w:pPr>
        <w:pStyle w:val="Heading1"/>
      </w:pPr>
      <w:r>
        <w:t>Verbe : vidi — voir</w:t>
      </w:r>
    </w:p>
    <w:p>
      <w:r>
        <w:rPr>
          <w:i/>
        </w:rPr>
        <w:t>Champ : perception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vidi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vidi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vidi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vidi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vidi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vidi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vidi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vidi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vidi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vidi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vidi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vidi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vidi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vidi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vidi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vidi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vidi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vidi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vidi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vidi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vidi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vidi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vidi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vidi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vidi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vidi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vidi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vidi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vidi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vidi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vidi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vidi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vidi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vidi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vidi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vidi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vidi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vidi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vidi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vidi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vidi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vidi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vidi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vidi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vidi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vidi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inter-vidi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fai-vidi</w:t>
            </w:r>
          </w:p>
        </w:tc>
      </w:tr>
    </w:tbl>
    <w:p>
      <w:r>
        <w:br w:type="page"/>
      </w:r>
    </w:p>
    <w:p>
      <w:pPr>
        <w:pStyle w:val="Heading1"/>
      </w:pPr>
      <w:r>
        <w:t>Verbe : audi — entendre</w:t>
      </w:r>
    </w:p>
    <w:p>
      <w:r>
        <w:rPr>
          <w:i/>
        </w:rPr>
        <w:t>Champ : perception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audi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audi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audi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audi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audi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audi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audi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audi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audi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audi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audi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audi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audi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audi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audi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audi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audi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audi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audi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audi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audi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audi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audi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audi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audi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audi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audi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audi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audi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audi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audi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audi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audi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audi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audi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audi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audi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audi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audi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audi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audi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audi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audi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audi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audi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audi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inter-audi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fai-audi</w:t>
            </w:r>
          </w:p>
        </w:tc>
      </w:tr>
    </w:tbl>
    <w:p>
      <w:r>
        <w:br w:type="page"/>
      </w:r>
    </w:p>
    <w:p>
      <w:pPr>
        <w:pStyle w:val="Heading1"/>
      </w:pPr>
      <w:r>
        <w:t>Verbe : ami — aimer</w:t>
      </w:r>
    </w:p>
    <w:p>
      <w:r>
        <w:rPr>
          <w:i/>
        </w:rPr>
        <w:t>Champ : émotion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ami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ami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ami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ami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ami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ami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ami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ami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ami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ami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ami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ami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ami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ami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ami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ami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ami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ami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ami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ami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ami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ami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ami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ami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ami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ami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ami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ami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ami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ami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ami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ami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ami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ami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ami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ami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ami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ami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ami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ami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ami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ami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ami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ami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ami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ami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inter-ami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fai-ami</w:t>
            </w:r>
          </w:p>
        </w:tc>
      </w:tr>
    </w:tbl>
    <w:p>
      <w:r>
        <w:br w:type="page"/>
      </w:r>
    </w:p>
    <w:p>
      <w:pPr>
        <w:pStyle w:val="Heading1"/>
      </w:pPr>
      <w:r>
        <w:t>Verbe : timi — craindre</w:t>
      </w:r>
    </w:p>
    <w:p>
      <w:r>
        <w:rPr>
          <w:i/>
        </w:rPr>
        <w:t>Champ : émotion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timi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timi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timi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timi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timi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timi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timi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timi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timi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timi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timi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timi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timi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timi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timi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timi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timi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timi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timi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timi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timi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timi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timi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timi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timi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timi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timi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timi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timi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timi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timi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timi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timi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timi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timi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timi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timi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timi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timi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timi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timi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timi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timi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timi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timi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timi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inter-timi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fai-timi</w:t>
            </w:r>
          </w:p>
        </w:tc>
      </w:tr>
    </w:tbl>
    <w:p>
      <w:r>
        <w:br w:type="page"/>
      </w:r>
    </w:p>
    <w:p>
      <w:pPr>
        <w:pStyle w:val="Heading1"/>
      </w:pPr>
      <w:r>
        <w:t>Verbe : agi — agir</w:t>
      </w:r>
    </w:p>
    <w:p>
      <w:r>
        <w:rPr>
          <w:i/>
        </w:rPr>
        <w:t>Champ : action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agi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agi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agi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agi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agi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agi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agi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agi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agi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agi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agi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agi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agi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agi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agi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agi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agi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agi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agi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agi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agi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agi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agi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agi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agi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agi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agi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agi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agi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agi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agi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agi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agi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agi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agi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agi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agi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agi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agi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agi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agi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agi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agi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agi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agi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agi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inter-agi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fai-agi</w:t>
            </w:r>
          </w:p>
        </w:tc>
      </w:tr>
    </w:tbl>
    <w:p>
      <w:r>
        <w:br w:type="page"/>
      </w:r>
    </w:p>
    <w:p>
      <w:pPr>
        <w:pStyle w:val="Heading1"/>
      </w:pPr>
      <w:r>
        <w:t>Verbe : krea — créer</w:t>
      </w:r>
    </w:p>
    <w:p>
      <w:r>
        <w:rPr>
          <w:i/>
        </w:rPr>
        <w:t>Champ : action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krea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krea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krea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krea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krea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krea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krea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krea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krea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krea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krea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krea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krea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krea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krea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krea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krea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krea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krea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krea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krea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krea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krea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krea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krea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krea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krea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krea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krea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krea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krea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krea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krea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krea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krea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krea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krea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krea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krea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krea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krea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krea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krea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krea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krea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krea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inter-krea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fai-krea</w:t>
            </w:r>
          </w:p>
        </w:tc>
      </w:tr>
    </w:tbl>
    <w:p>
      <w:r>
        <w:br w:type="page"/>
      </w:r>
    </w:p>
    <w:p>
      <w:pPr>
        <w:pStyle w:val="Heading1"/>
      </w:pPr>
      <w:r>
        <w:t>Verbe : doni — donner</w:t>
      </w:r>
    </w:p>
    <w:p>
      <w:r>
        <w:rPr>
          <w:i/>
        </w:rPr>
        <w:t>Champ : échange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doni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doni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doni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doni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doni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doni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doni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doni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doni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doni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doni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doni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doni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doni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doni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doni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doni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doni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doni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doni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doni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doni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doni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doni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doni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doni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doni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doni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doni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doni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doni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doni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doni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doni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doni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doni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doni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doni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doni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doni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doni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doni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doni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doni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doni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doni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inter-doni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fai-doni</w:t>
            </w:r>
          </w:p>
        </w:tc>
      </w:tr>
    </w:tbl>
    <w:p>
      <w:r>
        <w:br w:type="page"/>
      </w:r>
    </w:p>
    <w:p>
      <w:pPr>
        <w:pStyle w:val="Heading1"/>
      </w:pPr>
      <w:r>
        <w:t>Verbe : prendi — prendre</w:t>
      </w:r>
    </w:p>
    <w:p>
      <w:r>
        <w:rPr>
          <w:i/>
        </w:rPr>
        <w:t>Champ : échange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prendi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prendi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prendi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prendi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prendi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prendi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prendi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prendi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prendi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prendi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prendi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prendi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prendi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prendi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prendi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prendi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prendi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prendi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prendi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prendi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prendi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prendi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prendi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prendi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prendi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prendi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prendi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prendi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prendi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prendi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prendi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prendi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prendi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prendi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prendi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prendi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prendi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prendi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prendi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prendi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prendi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prendi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prendi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prendi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prendi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prendi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inter-prendi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fai-prendi</w:t>
            </w:r>
          </w:p>
        </w:tc>
      </w:tr>
    </w:tbl>
    <w:p>
      <w:r>
        <w:br w:type="page"/>
      </w:r>
    </w:p>
    <w:p>
      <w:pPr>
        <w:pStyle w:val="Heading1"/>
      </w:pPr>
      <w:r>
        <w:t>Verbe : vivi — vivre</w:t>
      </w:r>
    </w:p>
    <w:p>
      <w:r>
        <w:rPr>
          <w:i/>
        </w:rPr>
        <w:t>Champ : existence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vivi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vivi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vivi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vivi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vivi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vivi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vivi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vivi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vivi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vivi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vivi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vivi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vivi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vivi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vivi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vivi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vivi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vivi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vivi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vivi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vivi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vivi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vivi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vivi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vivi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vivi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vivi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vivi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vivi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vivi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vivi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vivi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vivi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vivi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vivi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vivi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vivi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vivi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vivi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vivi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vivi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vivi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vivi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vivi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vivi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vivi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inter-vivi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fai-vivi</w:t>
            </w:r>
          </w:p>
        </w:tc>
      </w:tr>
    </w:tbl>
    <w:p>
      <w:r>
        <w:br w:type="page"/>
      </w:r>
    </w:p>
    <w:p>
      <w:pPr>
        <w:pStyle w:val="Heading1"/>
      </w:pPr>
      <w:r>
        <w:t>Verbe : mori — mourir</w:t>
      </w:r>
    </w:p>
    <w:p>
      <w:r>
        <w:rPr>
          <w:i/>
        </w:rPr>
        <w:t>Champ : existence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mori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mori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mori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mori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mori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mori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mori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mori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mori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mori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mori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mori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mori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mori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mori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mori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mori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mori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mori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mori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mori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mori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mori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mori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mori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mori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mori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mori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mori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mori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mori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mori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mori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mori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mori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mori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mori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mori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mori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mori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mori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mori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mori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mori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mori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mori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inter-mori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fai-mori</w:t>
            </w:r>
          </w:p>
        </w:tc>
      </w:tr>
    </w:tbl>
    <w:p>
      <w:r>
        <w:br w:type="page"/>
      </w:r>
    </w:p>
    <w:p>
      <w:pPr>
        <w:pStyle w:val="Heading1"/>
      </w:pPr>
      <w:r>
        <w:t>Verbe : vadi — aller</w:t>
      </w:r>
    </w:p>
    <w:p>
      <w:r>
        <w:rPr>
          <w:i/>
        </w:rPr>
        <w:t>Champ : mouvement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vadi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vadi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vadi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vadi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vadi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vadi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vadi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vadi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vadi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vadi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vadi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vadi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vadi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vadi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vadi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vadi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vadi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vadi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vadi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vadi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vadi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vadi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vadi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vadi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vadi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vadi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vadi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vadi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vadi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vadi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vadi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vadi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vadi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vadi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vadi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vadi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vadi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vadi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vadi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vadi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vadi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vadi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vadi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vadi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vadi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vadi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inter-vadi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fai-vadi</w:t>
            </w:r>
          </w:p>
        </w:tc>
      </w:tr>
    </w:tbl>
    <w:p>
      <w:r>
        <w:br w:type="page"/>
      </w:r>
    </w:p>
    <w:p>
      <w:pPr>
        <w:pStyle w:val="Heading1"/>
      </w:pPr>
      <w:r>
        <w:t>Verbe : veni — venir</w:t>
      </w:r>
    </w:p>
    <w:p>
      <w:r>
        <w:rPr>
          <w:i/>
        </w:rPr>
        <w:t>Champ : mouvement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veni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veni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veni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veni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veni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veni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veni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veni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veni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veni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veni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veni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veni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veni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veni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veni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veni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veni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veni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veni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veni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veni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veni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veni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veni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veni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veni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veni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veni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veni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veni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veni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veni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veni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veni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veni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veni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veni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veni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veni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veni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veni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veni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veni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veni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veni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inter-veni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fai-veni</w:t>
            </w:r>
          </w:p>
        </w:tc>
      </w:tr>
    </w:tbl>
    <w:p>
      <w:r>
        <w:br w:type="page"/>
      </w:r>
    </w:p>
    <w:p>
      <w:pPr>
        <w:pStyle w:val="Heading1"/>
      </w:pPr>
      <w:r>
        <w:t>Verbe : resti — rester</w:t>
      </w:r>
    </w:p>
    <w:p>
      <w:r>
        <w:rPr>
          <w:i/>
        </w:rPr>
        <w:t>Champ : état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resti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resti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resti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resti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resti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resti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resti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resti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resti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resti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resti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resti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resti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resti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resti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resti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resti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resti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resti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resti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resti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resti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resti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resti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resti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resti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resti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resti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resti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resti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resti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resti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resti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resti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resti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resti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resti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resti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resti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resti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resti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resti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resti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resti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resti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resti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inter-resti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fai-resti</w:t>
            </w:r>
          </w:p>
        </w:tc>
      </w:tr>
    </w:tbl>
    <w:p>
      <w:r>
        <w:br w:type="page"/>
      </w:r>
    </w:p>
    <w:p>
      <w:pPr>
        <w:pStyle w:val="Heading1"/>
      </w:pPr>
      <w:r>
        <w:t>Verbe : deveni — devenir</w:t>
      </w:r>
    </w:p>
    <w:p>
      <w:r>
        <w:rPr>
          <w:i/>
        </w:rPr>
        <w:t>Champ : état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deveni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deveni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deveni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deveni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deveni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deveni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deveni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deveni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deveni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deveni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deveni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deveni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deveni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deveni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deveni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deveni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deveni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deveni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deveni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deveni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deveni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deveni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deveni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deveni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deveni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deveni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deveni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deveni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deveni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deveni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deveni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deveni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deveni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deveni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deveni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deveni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deveni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deveni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deveni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deveni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deveni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deveni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deveni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deveni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deveni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deveni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inter-deveni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fai-deveni</w:t>
            </w:r>
          </w:p>
        </w:tc>
      </w:tr>
    </w:tbl>
    <w:p>
      <w:r>
        <w:br w:type="page"/>
      </w:r>
    </w:p>
    <w:p>
      <w:pPr>
        <w:pStyle w:val="Heading1"/>
      </w:pPr>
      <w:r>
        <w:t>Verbe : sabi — savoir</w:t>
      </w:r>
    </w:p>
    <w:p>
      <w:r>
        <w:rPr>
          <w:i/>
        </w:rPr>
        <w:t>Champ : cognition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sabi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sabi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sabi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sabi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sabi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sabi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sabi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sabi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sabi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sabi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sabi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sabi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sabi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sabi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sabi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sabi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sabi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sabi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sabi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sabi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sabi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sabi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sabi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sabi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sabi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sabi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sabi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sabi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sabi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sabi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sabi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sabi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sabi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sabi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sabi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sabi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sabi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sabi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sabi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sabi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sabi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sabi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sabi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sabi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sabi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sabi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inter-sabi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fai-sabi</w:t>
            </w:r>
          </w:p>
        </w:tc>
      </w:tr>
    </w:tbl>
    <w:p>
      <w:r>
        <w:br w:type="page"/>
      </w:r>
    </w:p>
    <w:p>
      <w:pPr>
        <w:pStyle w:val="Heading1"/>
      </w:pPr>
      <w:r>
        <w:t>Verbe : poteri — pouvoir</w:t>
      </w:r>
    </w:p>
    <w:p>
      <w:r>
        <w:rPr>
          <w:i/>
        </w:rPr>
        <w:t>Champ : modalité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poteri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poteri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poteri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poteri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poteri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poteri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poteri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poteri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poteri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poteri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poteri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poteri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poteri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poteri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poteri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poteri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poteri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poteri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poteri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poteri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poteri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poteri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poteri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poteri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poteri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poteri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poteri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poteri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poteri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poteri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poteri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poteri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poteri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poteri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poteri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poteri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poteri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poteri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poteri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poteri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poteri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poteri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poteri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poteri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poteri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poteri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inter-poteri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fai-poteri</w:t>
            </w:r>
          </w:p>
        </w:tc>
      </w:tr>
    </w:tbl>
    <w:p>
      <w:r>
        <w:br w:type="page"/>
      </w:r>
    </w:p>
    <w:p>
      <w:pPr>
        <w:pStyle w:val="Heading1"/>
      </w:pPr>
      <w:r>
        <w:t>Verbe : voli — vouloir</w:t>
      </w:r>
    </w:p>
    <w:p>
      <w:r>
        <w:rPr>
          <w:i/>
        </w:rPr>
        <w:t>Champ : modalité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voli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voli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voli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voli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voli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voli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voli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voli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voli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voli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voli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voli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voli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voli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voli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voli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voli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voli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voli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voli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voli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voli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voli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voli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voli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voli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voli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voli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voli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voli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voli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voli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voli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voli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voli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voli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voli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voli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voli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voli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voli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voli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voli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voli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voli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voli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inter-voli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fai-voli</w:t>
            </w:r>
          </w:p>
        </w:tc>
      </w:tr>
    </w:tbl>
    <w:p>
      <w:r>
        <w:br w:type="page"/>
      </w:r>
    </w:p>
    <w:p>
      <w:pPr>
        <w:pStyle w:val="Heading1"/>
      </w:pPr>
      <w:r>
        <w:t>Verbe : devi — devoir</w:t>
      </w:r>
    </w:p>
    <w:p>
      <w:r>
        <w:rPr>
          <w:i/>
        </w:rPr>
        <w:t>Champ : modalité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devi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devi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devi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devi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devi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devi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devi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devi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devi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devi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devi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devi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devi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devi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devi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devi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devi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devi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devi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devi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devi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devi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devi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devi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devi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devi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devi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devi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devi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devi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devi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devi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devi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devi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devi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devi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devi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devi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devi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devi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devi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devi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devi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devi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devi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devi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inter-devi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fai-devi</w:t>
            </w:r>
          </w:p>
        </w:tc>
      </w:tr>
    </w:tbl>
    <w:p>
      <w:r>
        <w:br w:type="page"/>
      </w:r>
    </w:p>
    <w:p>
      <w:pPr>
        <w:pStyle w:val="Heading1"/>
      </w:pPr>
      <w:r>
        <w:t>Verbe : krei — croire</w:t>
      </w:r>
    </w:p>
    <w:p>
      <w:r>
        <w:rPr>
          <w:i/>
        </w:rPr>
        <w:t>Champ : cognition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krei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krei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krei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krei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krei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krei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krei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krei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krei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krei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krei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krei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krei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krei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krei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krei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krei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krei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krei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krei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krei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krei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krei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krei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krei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krei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krei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krei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krei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krei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krei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krei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krei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krei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krei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krei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krei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krei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krei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krei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krei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krei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krei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krei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krei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krei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inter-krei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fai-krei</w:t>
            </w:r>
          </w:p>
        </w:tc>
      </w:tr>
    </w:tbl>
    <w:p>
      <w:r>
        <w:br w:type="page"/>
      </w:r>
    </w:p>
    <w:p>
      <w:pPr>
        <w:pStyle w:val="Heading1"/>
      </w:pPr>
      <w:r>
        <w:t>Verbe : speri — espérer</w:t>
      </w:r>
    </w:p>
    <w:p>
      <w:r>
        <w:rPr>
          <w:i/>
        </w:rPr>
        <w:t>Champ : émotion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speri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speri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speri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speri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speri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speri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speri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speri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speri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speri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speri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speri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speri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speri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speri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speri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speri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speri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speri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speri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speri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speri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speri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speri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speri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speri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speri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speri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speri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speri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speri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speri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speri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speri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speri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speri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speri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speri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speri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speri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speri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speri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speri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speri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speri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speri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inter-speri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fai-speri</w:t>
            </w:r>
          </w:p>
        </w:tc>
      </w:tr>
    </w:tbl>
    <w:p>
      <w:r>
        <w:br w:type="page"/>
      </w:r>
    </w:p>
    <w:p>
      <w:pPr>
        <w:pStyle w:val="Heading1"/>
      </w:pPr>
      <w:r>
        <w:t>Verbe : labori — travailler</w:t>
      </w:r>
    </w:p>
    <w:p>
      <w:r>
        <w:rPr>
          <w:i/>
        </w:rPr>
        <w:t>Champ : action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labori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labori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labori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labori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labori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labori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labori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labori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labori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labori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labori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labori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labori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labori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labori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labori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labori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labori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labori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labori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labori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labori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labori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labori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labori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labori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labori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labori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labori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labori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labori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labori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labori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labori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labori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labori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labori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labori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labori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labori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labori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labori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labori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labori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labori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labori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inter-labori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fai-labori</w:t>
            </w:r>
          </w:p>
        </w:tc>
      </w:tr>
    </w:tbl>
    <w:p>
      <w:r>
        <w:br w:type="page"/>
      </w:r>
    </w:p>
    <w:p>
      <w:pPr>
        <w:pStyle w:val="Heading1"/>
      </w:pPr>
      <w:r>
        <w:t>Verbe : konstrui — construire</w:t>
      </w:r>
    </w:p>
    <w:p>
      <w:r>
        <w:rPr>
          <w:i/>
        </w:rPr>
        <w:t>Champ : action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konstrui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konstrui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konstrui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konstrui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konstrui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konstrui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konstrui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konstrui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konstrui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konstrui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konstrui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konstrui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konstrui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konstrui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konstrui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konstrui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konstrui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konstrui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konstrui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konstrui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konstrui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konstrui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konstrui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konstrui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konstrui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konstrui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konstrui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konstrui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konstrui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konstrui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konstrui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konstrui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konstrui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konstrui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konstrui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konstrui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konstrui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konstrui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konstrui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konstrui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konstrui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konstrui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konstrui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konstrui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konstrui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konstrui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inter-konstrui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fai-konstrui</w:t>
            </w:r>
          </w:p>
        </w:tc>
      </w:tr>
    </w:tbl>
    <w:p>
      <w:r>
        <w:br w:type="page"/>
      </w:r>
    </w:p>
    <w:p>
      <w:pPr>
        <w:pStyle w:val="Heading1"/>
      </w:pPr>
      <w:r>
        <w:t>Verbe : protekti — protéger</w:t>
      </w:r>
    </w:p>
    <w:p>
      <w:r>
        <w:rPr>
          <w:i/>
        </w:rPr>
        <w:t>Champ : action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protekti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protekti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protekti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protekti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protekti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protekti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protekti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protekti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protekti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protekti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protekti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protekti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protekti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protekti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protekti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protekti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protekti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protekti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protekti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protekti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protekti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protekti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protekti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protekti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protekti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protekti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protekti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protekti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protekti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protekti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protekti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protekti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protekti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protekti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protekti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protekti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protekti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protekti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protekti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protekti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protekti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protekti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protekti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protekti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protekti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protekti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inter-protekti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fai-protekti</w:t>
            </w:r>
          </w:p>
        </w:tc>
      </w:tr>
    </w:tbl>
    <w:p>
      <w:r>
        <w:br w:type="page"/>
      </w:r>
    </w:p>
    <w:p>
      <w:pPr>
        <w:pStyle w:val="Heading1"/>
      </w:pPr>
      <w:r>
        <w:t>Verbe : respekti — respecter</w:t>
      </w:r>
    </w:p>
    <w:p>
      <w:r>
        <w:rPr>
          <w:i/>
        </w:rPr>
        <w:t>Champ : valeur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respekti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respekti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respekti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respekti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respekti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respekti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respekti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respekti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respekti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respekti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respekti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respekti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respekti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respekti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respekti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respekti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respekti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respekti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respekti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respekti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respekti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respekti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respekti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respekti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respekti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respekti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respekti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respekti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respekti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respekti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respekti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respekti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respekti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respekti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respekti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respekti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respekti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respekti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respekti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respekti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respekti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respekti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respekti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respekti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respekti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respekti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inter-respekti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fai-respekti</w:t>
            </w:r>
          </w:p>
        </w:tc>
      </w:tr>
    </w:tbl>
    <w:p>
      <w:r>
        <w:br w:type="page"/>
      </w:r>
    </w:p>
    <w:p>
      <w:pPr>
        <w:pStyle w:val="Heading1"/>
      </w:pPr>
      <w:r>
        <w:t>Verbe : lupi — aimer (cher)</w:t>
      </w:r>
    </w:p>
    <w:p>
      <w:r>
        <w:rPr>
          <w:i/>
        </w:rPr>
        <w:t>Champ : émotion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lupi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lupi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lupi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lupi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lupi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lupi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lupi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lupi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lupi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lupi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lupi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lupi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lupi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lupi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lupi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lupi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lupi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lupi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lupi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lupi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lupi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lupi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lupi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lupi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lupi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lupi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lupi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lupi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lupi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lupi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lupi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lupi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lupi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lupi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lupi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lupi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lupi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lupi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lupi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lupi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lupi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lupi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lupi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lupi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lupi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lupi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inter-lupi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fai-lupi</w:t>
            </w:r>
          </w:p>
        </w:tc>
      </w:tr>
    </w:tbl>
    <w:p>
      <w:r>
        <w:br w:type="page"/>
      </w:r>
    </w:p>
    <w:p>
      <w:pPr>
        <w:pStyle w:val="Heading1"/>
      </w:pPr>
      <w:r>
        <w:t>Verbe : sangi — changer</w:t>
      </w:r>
    </w:p>
    <w:p>
      <w:r>
        <w:rPr>
          <w:i/>
        </w:rPr>
        <w:t>Champ : transformation</w:t>
      </w:r>
    </w:p>
    <w:p>
      <w:pPr>
        <w:pStyle w:val="Heading3"/>
      </w:pPr>
      <w:r>
        <w:t>indicatif présent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sangi</w:t>
            </w:r>
          </w:p>
        </w:tc>
      </w:tr>
    </w:tbl>
    <w:p>
      <w:pPr>
        <w:pStyle w:val="Heading3"/>
      </w:pPr>
      <w:r>
        <w:t>indicatif passé simple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sangi</w:t>
            </w:r>
          </w:p>
        </w:tc>
      </w:tr>
    </w:tbl>
    <w:p>
      <w:pPr>
        <w:pStyle w:val="Heading3"/>
      </w:pPr>
      <w:r>
        <w:t>indicatif futur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 sangi</w:t>
            </w:r>
          </w:p>
        </w:tc>
      </w:tr>
    </w:tbl>
    <w:p>
      <w:pPr>
        <w:pStyle w:val="Heading3"/>
      </w:pPr>
      <w:r>
        <w:t>présent progressif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nau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nau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nau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nau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nau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nau sangi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lia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lia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lia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lia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lia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lia sangi</w:t>
            </w:r>
          </w:p>
        </w:tc>
      </w:tr>
    </w:tbl>
    <w:p>
      <w:pPr>
        <w:pStyle w:val="Heading3"/>
      </w:pPr>
      <w:r>
        <w:t>futur antérieur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fuli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fuli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fuli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fuli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fuli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fuli sangi</w:t>
            </w:r>
          </w:p>
        </w:tc>
      </w:tr>
    </w:tbl>
    <w:p>
      <w:pPr>
        <w:pStyle w:val="Heading3"/>
      </w:pPr>
      <w:r>
        <w:t>habituel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abi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abi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abi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abi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abi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abi sangi</w:t>
            </w:r>
          </w:p>
        </w:tc>
      </w:tr>
    </w:tbl>
    <w:p>
      <w:pPr>
        <w:pStyle w:val="Heading3"/>
      </w:pPr>
      <w:r>
        <w:t>itératif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sol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sol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sol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sol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sol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sol sangi</w:t>
            </w:r>
          </w:p>
        </w:tc>
      </w:tr>
    </w:tbl>
    <w:p>
      <w:pPr>
        <w:pStyle w:val="Heading3"/>
      </w:pPr>
      <w:r>
        <w:t>perfectif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fin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fin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fin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fin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fin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fin sangi</w:t>
            </w:r>
          </w:p>
        </w:tc>
      </w:tr>
    </w:tbl>
    <w:p>
      <w:pPr>
        <w:pStyle w:val="Heading3"/>
      </w:pPr>
      <w:r>
        <w:t>inchoatif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komen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komen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komen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komen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komen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komen sangi</w:t>
            </w:r>
          </w:p>
        </w:tc>
      </w:tr>
    </w:tbl>
    <w:p>
      <w:pPr>
        <w:pStyle w:val="Heading3"/>
      </w:pPr>
      <w:r>
        <w:t>volitif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vol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vol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vol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vol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vol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vol sangi</w:t>
            </w:r>
          </w:p>
        </w:tc>
      </w:tr>
    </w:tbl>
    <w:p>
      <w:pPr>
        <w:pStyle w:val="Heading3"/>
      </w:pPr>
      <w:r>
        <w:t>déontique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dev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dev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dev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dev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dev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dev sangi</w:t>
            </w:r>
          </w:p>
        </w:tc>
      </w:tr>
    </w:tbl>
    <w:p>
      <w:pPr>
        <w:pStyle w:val="Heading3"/>
      </w:pPr>
      <w:r>
        <w:t>potentiel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pov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pov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pov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pov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pov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pov sangi</w:t>
            </w:r>
          </w:p>
        </w:tc>
      </w:tr>
    </w:tbl>
    <w:p>
      <w:pPr>
        <w:pStyle w:val="Heading3"/>
      </w:pPr>
      <w:r>
        <w:t>conditionnel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se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se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se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se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se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se sangi</w:t>
            </w:r>
          </w:p>
        </w:tc>
      </w:tr>
    </w:tbl>
    <w:p>
      <w:pPr>
        <w:pStyle w:val="Heading3"/>
      </w:pPr>
      <w:r>
        <w:t>optatif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opta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opta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opta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opta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opta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opta sangi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pasi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pasi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pasi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pasi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pasi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pasi sangi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li pasi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li pasi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li pasi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li pasi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li pasi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li pasi sangi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na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na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na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na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na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na sangi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li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li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li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li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li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li sangi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no fu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no fu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no fu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no fu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no fu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no fu sangi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na sangi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na sangi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na sangi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na sangi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na sangi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na sangi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li sangi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li sangi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li sangi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li sangi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li sangi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li sangi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ka mi no na sangi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ka tu no na sangi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ka lo no na sangi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ka na no na sangi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ka va no na sangi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ka li no na sangi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ya na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ya na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ya na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ya na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ya na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ya na sangi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se mi fu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se tu fu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se lo fu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se na fu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se va fu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se li fu sangi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sangi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sangi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sangi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sangi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sangi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sangi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na inter-sangi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na inter-sangi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na inter-sangi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inter-sangi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na inter-sangi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na inter-sangi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FR</w:t>
            </w:r>
          </w:p>
        </w:tc>
        <w:tc>
          <w:tcPr>
            <w:tcW w:type="dxa" w:w="3324"/>
          </w:tcPr>
          <w:p>
            <w:r>
              <w:t>Forme Mundia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je</w:t>
            </w:r>
          </w:p>
        </w:tc>
        <w:tc>
          <w:tcPr>
            <w:tcW w:type="dxa" w:w="3324"/>
          </w:tcPr>
          <w:p>
            <w:r>
              <w:t>mi na fai-sangi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tu na fai-sangi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il/elle</w:t>
            </w:r>
          </w:p>
        </w:tc>
        <w:tc>
          <w:tcPr>
            <w:tcW w:type="dxa" w:w="3324"/>
          </w:tcPr>
          <w:p>
            <w:r>
              <w:t>lo na fai-sangi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nous</w:t>
            </w:r>
          </w:p>
        </w:tc>
        <w:tc>
          <w:tcPr>
            <w:tcW w:type="dxa" w:w="3324"/>
          </w:tcPr>
          <w:p>
            <w:r>
              <w:t>na na fai-sangi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vous</w:t>
            </w:r>
          </w:p>
        </w:tc>
        <w:tc>
          <w:tcPr>
            <w:tcW w:type="dxa" w:w="3324"/>
          </w:tcPr>
          <w:p>
            <w:r>
              <w:t>va na fai-sangi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ils/elles</w:t>
            </w:r>
          </w:p>
        </w:tc>
        <w:tc>
          <w:tcPr>
            <w:tcW w:type="dxa" w:w="3324"/>
          </w:tcPr>
          <w:p>
            <w:r>
              <w:t>li na fai-sangi</w:t>
            </w:r>
          </w:p>
        </w:tc>
      </w:tr>
    </w:tbl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Bescherelle Mundia</dc:title>
  <dc:subject>Système TAM-V-N exhaustif de la langue auxiliaire mondiale</dc:subject>
  <dc:creator>David Mosbeux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